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5E8CE" w14:textId="77777777" w:rsidR="008A183A" w:rsidRPr="00482CD6" w:rsidRDefault="008A183A" w:rsidP="008A183A">
      <w:pPr>
        <w:jc w:val="right"/>
        <w:rPr>
          <w:b/>
          <w:bCs/>
          <w:sz w:val="24"/>
          <w:szCs w:val="24"/>
        </w:rPr>
      </w:pPr>
      <w:r w:rsidRPr="00482CD6">
        <w:rPr>
          <w:b/>
          <w:bCs/>
          <w:sz w:val="24"/>
          <w:szCs w:val="24"/>
        </w:rPr>
        <w:t xml:space="preserve">Załącznik nr 1 do </w:t>
      </w:r>
      <w:r w:rsidR="00523A42" w:rsidRPr="00482CD6">
        <w:rPr>
          <w:b/>
          <w:bCs/>
          <w:sz w:val="24"/>
          <w:szCs w:val="24"/>
        </w:rPr>
        <w:t>SWZ</w:t>
      </w:r>
    </w:p>
    <w:p w14:paraId="3730F656" w14:textId="77777777" w:rsidR="00377896" w:rsidRPr="00482CD6" w:rsidRDefault="008A183A" w:rsidP="008A183A">
      <w:pPr>
        <w:jc w:val="right"/>
        <w:rPr>
          <w:b/>
          <w:bCs/>
          <w:sz w:val="24"/>
          <w:szCs w:val="24"/>
        </w:rPr>
      </w:pPr>
      <w:r w:rsidRPr="00482CD6">
        <w:rPr>
          <w:b/>
          <w:bCs/>
          <w:sz w:val="24"/>
          <w:szCs w:val="24"/>
        </w:rPr>
        <w:t xml:space="preserve">  Załącznik nr 1 do umowy</w:t>
      </w:r>
      <w:r w:rsidR="00377896" w:rsidRPr="00482CD6">
        <w:rPr>
          <w:sz w:val="23"/>
          <w:szCs w:val="23"/>
        </w:rPr>
        <w:t xml:space="preserve">                                                                          </w:t>
      </w:r>
    </w:p>
    <w:p w14:paraId="284E202B" w14:textId="77777777" w:rsidR="002F5D01" w:rsidRPr="00482CD6" w:rsidRDefault="002F5D01" w:rsidP="00F903D2">
      <w:pPr>
        <w:jc w:val="center"/>
        <w:rPr>
          <w:sz w:val="23"/>
          <w:szCs w:val="23"/>
        </w:rPr>
      </w:pPr>
    </w:p>
    <w:p w14:paraId="3BF4F9F8" w14:textId="120E5CDB" w:rsidR="00377896" w:rsidRPr="00482CD6" w:rsidRDefault="00F903D2" w:rsidP="00F903D2">
      <w:pPr>
        <w:jc w:val="center"/>
        <w:rPr>
          <w:b/>
          <w:bCs/>
          <w:iCs/>
          <w:sz w:val="23"/>
          <w:szCs w:val="23"/>
        </w:rPr>
      </w:pPr>
      <w:r w:rsidRPr="00482CD6">
        <w:rPr>
          <w:b/>
          <w:bCs/>
          <w:iCs/>
          <w:sz w:val="23"/>
          <w:szCs w:val="23"/>
        </w:rPr>
        <w:t>FORMULARZ OFERTOWY</w:t>
      </w:r>
    </w:p>
    <w:p w14:paraId="4C0CF77A" w14:textId="77777777" w:rsidR="00F903D2" w:rsidRPr="00482CD6" w:rsidRDefault="00F903D2" w:rsidP="00F903D2">
      <w:pPr>
        <w:jc w:val="center"/>
        <w:rPr>
          <w:b/>
          <w:bCs/>
          <w:iCs/>
          <w:sz w:val="23"/>
          <w:szCs w:val="23"/>
        </w:rPr>
      </w:pPr>
    </w:p>
    <w:p w14:paraId="4026641A" w14:textId="5B8CE6C2" w:rsidR="00090652" w:rsidRPr="00482CD6" w:rsidRDefault="008A183A" w:rsidP="00090652">
      <w:pPr>
        <w:jc w:val="both"/>
        <w:rPr>
          <w:sz w:val="24"/>
          <w:szCs w:val="24"/>
        </w:rPr>
      </w:pPr>
      <w:r w:rsidRPr="00482CD6">
        <w:rPr>
          <w:iCs/>
          <w:sz w:val="24"/>
          <w:szCs w:val="24"/>
        </w:rPr>
        <w:t>Odpowiadając na ogłoszenie o przetargu nieograniczonym na</w:t>
      </w:r>
      <w:r w:rsidRPr="00482CD6">
        <w:rPr>
          <w:rFonts w:eastAsia="Calibri"/>
          <w:b/>
          <w:sz w:val="24"/>
          <w:szCs w:val="24"/>
        </w:rPr>
        <w:t xml:space="preserve"> </w:t>
      </w:r>
      <w:r w:rsidR="00056A53" w:rsidRPr="00482CD6">
        <w:rPr>
          <w:rFonts w:eastAsia="Calibri"/>
          <w:b/>
          <w:sz w:val="24"/>
          <w:szCs w:val="24"/>
        </w:rPr>
        <w:t>„</w:t>
      </w:r>
      <w:r w:rsidR="000065B7" w:rsidRPr="00482CD6">
        <w:rPr>
          <w:rFonts w:eastAsia="Calibri"/>
          <w:b/>
          <w:bCs/>
          <w:sz w:val="24"/>
          <w:szCs w:val="24"/>
          <w:shd w:val="clear" w:color="auto" w:fill="FFFFFF"/>
        </w:rPr>
        <w:t>Sukcesywne dostawy drobiu, mięsa czerwonego, tłuszczy zwierzęcych, wędlin z mięsa czerwonego i wędlin drobiowych w 202</w:t>
      </w:r>
      <w:r w:rsidR="00DB4AF7" w:rsidRPr="00482CD6">
        <w:rPr>
          <w:rFonts w:eastAsia="Calibri"/>
          <w:b/>
          <w:bCs/>
          <w:sz w:val="24"/>
          <w:szCs w:val="24"/>
          <w:shd w:val="clear" w:color="auto" w:fill="FFFFFF"/>
        </w:rPr>
        <w:t>5</w:t>
      </w:r>
      <w:r w:rsidR="000065B7" w:rsidRPr="00482CD6">
        <w:rPr>
          <w:rFonts w:eastAsia="Calibri"/>
          <w:b/>
          <w:bCs/>
          <w:sz w:val="24"/>
          <w:szCs w:val="24"/>
          <w:shd w:val="clear" w:color="auto" w:fill="FFFFFF"/>
        </w:rPr>
        <w:t xml:space="preserve"> roku na rzecz 41. Bazy Lotnictwa Szkolnego w Dęblinie - Nr </w:t>
      </w:r>
      <w:r w:rsidR="00DA776B" w:rsidRPr="00482CD6">
        <w:rPr>
          <w:rFonts w:eastAsia="Calibri"/>
          <w:b/>
          <w:bCs/>
          <w:sz w:val="24"/>
          <w:szCs w:val="24"/>
          <w:shd w:val="clear" w:color="auto" w:fill="FFFFFF"/>
        </w:rPr>
        <w:t>58/24/N</w:t>
      </w:r>
      <w:r w:rsidR="00056A53" w:rsidRPr="00482CD6">
        <w:rPr>
          <w:rFonts w:eastAsia="Calibri"/>
          <w:b/>
          <w:sz w:val="24"/>
          <w:szCs w:val="24"/>
          <w:shd w:val="clear" w:color="auto" w:fill="FFFFFF"/>
        </w:rPr>
        <w:t xml:space="preserve">” </w:t>
      </w:r>
      <w:bookmarkStart w:id="0" w:name="_Hlk118355818"/>
      <w:r w:rsidRPr="00482CD6">
        <w:rPr>
          <w:sz w:val="24"/>
          <w:szCs w:val="24"/>
        </w:rPr>
        <w:t xml:space="preserve">opublikowane </w:t>
      </w:r>
      <w:r w:rsidR="00090652" w:rsidRPr="00482CD6">
        <w:rPr>
          <w:iCs/>
          <w:sz w:val="24"/>
          <w:szCs w:val="24"/>
        </w:rPr>
        <w:t xml:space="preserve">w </w:t>
      </w:r>
      <w:r w:rsidR="00090652" w:rsidRPr="00482CD6">
        <w:rPr>
          <w:b/>
          <w:iCs/>
          <w:sz w:val="24"/>
          <w:szCs w:val="24"/>
        </w:rPr>
        <w:t>Dzienniku Urzędowym Unii Europejskiej</w:t>
      </w:r>
      <w:r w:rsidR="00090652" w:rsidRPr="00482CD6">
        <w:rPr>
          <w:iCs/>
          <w:sz w:val="24"/>
          <w:szCs w:val="24"/>
        </w:rPr>
        <w:t xml:space="preserve"> oraz na stronie internetowej Zamawiającego </w:t>
      </w:r>
      <w:hyperlink r:id="rId9" w:history="1">
        <w:r w:rsidR="00090652" w:rsidRPr="00482CD6">
          <w:rPr>
            <w:rStyle w:val="Hipercze"/>
            <w:rFonts w:ascii="Times New Roman" w:hAnsi="Times New Roman"/>
            <w:b/>
            <w:iCs/>
            <w:color w:val="auto"/>
            <w:sz w:val="24"/>
            <w:szCs w:val="24"/>
            <w:u w:val="none"/>
          </w:rPr>
          <w:t>www.41blsz.wp.mil.pl</w:t>
        </w:r>
      </w:hyperlink>
      <w:r w:rsidR="00090652" w:rsidRPr="00482CD6">
        <w:rPr>
          <w:b/>
          <w:iCs/>
          <w:sz w:val="24"/>
          <w:szCs w:val="24"/>
        </w:rPr>
        <w:t xml:space="preserve"> </w:t>
      </w:r>
      <w:r w:rsidR="00090652" w:rsidRPr="00482CD6">
        <w:rPr>
          <w:b/>
          <w:iCs/>
          <w:sz w:val="24"/>
          <w:szCs w:val="24"/>
        </w:rPr>
        <w:br/>
      </w:r>
      <w:r w:rsidR="00090652" w:rsidRPr="00482CD6">
        <w:rPr>
          <w:iCs/>
          <w:sz w:val="24"/>
          <w:szCs w:val="24"/>
        </w:rPr>
        <w:t>w zakładce</w:t>
      </w:r>
      <w:r w:rsidR="00090652" w:rsidRPr="00482CD6">
        <w:rPr>
          <w:sz w:val="24"/>
          <w:szCs w:val="24"/>
        </w:rPr>
        <w:t xml:space="preserve"> </w:t>
      </w:r>
      <w:r w:rsidR="00090652" w:rsidRPr="00482CD6">
        <w:rPr>
          <w:b/>
          <w:iCs/>
          <w:sz w:val="24"/>
          <w:szCs w:val="24"/>
        </w:rPr>
        <w:t>BIP/ogłoszenia/platforma zakupowa – adres strony internetowej prowadzonego postępowania:</w:t>
      </w:r>
    </w:p>
    <w:bookmarkEnd w:id="0"/>
    <w:p w14:paraId="38D774B4" w14:textId="6AB84374" w:rsidR="00DB4AF7" w:rsidRPr="00482CD6" w:rsidRDefault="00DB4AF7" w:rsidP="00090652">
      <w:pPr>
        <w:jc w:val="both"/>
        <w:rPr>
          <w:b/>
          <w:sz w:val="24"/>
          <w:szCs w:val="24"/>
        </w:rPr>
      </w:pPr>
      <w:r w:rsidRPr="00482CD6">
        <w:rPr>
          <w:b/>
          <w:sz w:val="24"/>
          <w:szCs w:val="24"/>
        </w:rPr>
        <w:fldChar w:fldCharType="begin"/>
      </w:r>
      <w:r w:rsidRPr="00482CD6">
        <w:rPr>
          <w:b/>
          <w:sz w:val="24"/>
          <w:szCs w:val="24"/>
        </w:rPr>
        <w:instrText xml:space="preserve"> HYPERLINK "https://platformazakupowa.pl/transakcja/999421" </w:instrText>
      </w:r>
      <w:r w:rsidRPr="00482CD6">
        <w:rPr>
          <w:b/>
          <w:sz w:val="24"/>
          <w:szCs w:val="24"/>
        </w:rPr>
        <w:fldChar w:fldCharType="separate"/>
      </w:r>
      <w:r w:rsidRPr="00482CD6">
        <w:rPr>
          <w:rStyle w:val="Hipercze"/>
          <w:rFonts w:ascii="Times New Roman" w:hAnsi="Times New Roman"/>
          <w:b/>
          <w:color w:val="auto"/>
          <w:sz w:val="24"/>
          <w:szCs w:val="24"/>
        </w:rPr>
        <w:t>https://platformazakupowa.pl/transakcja/999421</w:t>
      </w:r>
      <w:r w:rsidRPr="00482CD6">
        <w:rPr>
          <w:b/>
          <w:sz w:val="24"/>
          <w:szCs w:val="24"/>
        </w:rPr>
        <w:fldChar w:fldCharType="end"/>
      </w:r>
    </w:p>
    <w:p w14:paraId="3A00AB68" w14:textId="77777777" w:rsidR="00DB4AF7" w:rsidRPr="00482CD6" w:rsidRDefault="00DB4AF7" w:rsidP="00090652">
      <w:pPr>
        <w:jc w:val="both"/>
        <w:rPr>
          <w:b/>
          <w:sz w:val="24"/>
          <w:szCs w:val="24"/>
        </w:rPr>
      </w:pPr>
    </w:p>
    <w:p w14:paraId="451B523D" w14:textId="50954DF0" w:rsidR="00377896" w:rsidRPr="00482CD6" w:rsidRDefault="008A183A" w:rsidP="00F903D2">
      <w:pPr>
        <w:jc w:val="both"/>
        <w:rPr>
          <w:b/>
          <w:bCs/>
          <w:iCs/>
          <w:sz w:val="24"/>
          <w:szCs w:val="24"/>
        </w:rPr>
      </w:pPr>
      <w:r w:rsidRPr="00482CD6">
        <w:rPr>
          <w:iCs/>
          <w:sz w:val="24"/>
          <w:szCs w:val="24"/>
        </w:rPr>
        <w:t>oferujemy wykonanie przedmiotu zamówienia na poniższych warunkach:</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7514"/>
        <w:gridCol w:w="4492"/>
      </w:tblGrid>
      <w:tr w:rsidR="00482CD6" w:rsidRPr="00482CD6" w14:paraId="2B1C0CD9" w14:textId="77777777" w:rsidTr="002F5D01">
        <w:trPr>
          <w:trHeight w:val="958"/>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442EC65A" w14:textId="77777777" w:rsidR="008A183A" w:rsidRPr="00482CD6" w:rsidRDefault="008A183A" w:rsidP="00A86E1D">
            <w:pPr>
              <w:pStyle w:val="Tekstpodstawowy2"/>
              <w:spacing w:line="240" w:lineRule="auto"/>
              <w:jc w:val="center"/>
              <w:rPr>
                <w:b/>
                <w:iCs/>
                <w:sz w:val="22"/>
                <w:szCs w:val="22"/>
              </w:rPr>
            </w:pPr>
            <w:r w:rsidRPr="00482CD6">
              <w:rPr>
                <w:b/>
                <w:bCs/>
                <w:sz w:val="22"/>
                <w:szCs w:val="22"/>
              </w:rPr>
              <w:t>Wykonawca</w:t>
            </w:r>
          </w:p>
        </w:tc>
        <w:tc>
          <w:tcPr>
            <w:tcW w:w="2720" w:type="pct"/>
            <w:tcBorders>
              <w:top w:val="single" w:sz="4" w:space="0" w:color="auto"/>
              <w:left w:val="single" w:sz="4" w:space="0" w:color="auto"/>
              <w:bottom w:val="single" w:sz="4" w:space="0" w:color="auto"/>
              <w:right w:val="single" w:sz="4" w:space="0" w:color="auto"/>
            </w:tcBorders>
          </w:tcPr>
          <w:p w14:paraId="517C3C84" w14:textId="77777777" w:rsidR="008A183A" w:rsidRPr="00482CD6" w:rsidRDefault="008A183A" w:rsidP="008A183A">
            <w:pPr>
              <w:pStyle w:val="Tekstpodstawowy2"/>
              <w:spacing w:after="0" w:line="240" w:lineRule="auto"/>
              <w:rPr>
                <w:b/>
                <w:iCs/>
                <w:sz w:val="22"/>
                <w:szCs w:val="22"/>
              </w:rPr>
            </w:pPr>
            <w:r w:rsidRPr="00482CD6">
              <w:rPr>
                <w:b/>
                <w:bCs/>
                <w:sz w:val="22"/>
                <w:szCs w:val="22"/>
              </w:rPr>
              <w:t>nazwa (firma) albo imię i nazwisko</w:t>
            </w:r>
          </w:p>
          <w:p w14:paraId="262A7B48" w14:textId="21E5D556" w:rsidR="008A183A" w:rsidRPr="00482CD6" w:rsidRDefault="008A183A" w:rsidP="00126FE2">
            <w:pPr>
              <w:pStyle w:val="Tekstpodstawowy2"/>
              <w:spacing w:after="0" w:line="240" w:lineRule="auto"/>
              <w:rPr>
                <w:iCs/>
                <w:sz w:val="22"/>
                <w:szCs w:val="22"/>
              </w:rPr>
            </w:pPr>
            <w:r w:rsidRPr="00482CD6">
              <w:rPr>
                <w:iCs/>
                <w:sz w:val="22"/>
                <w:szCs w:val="22"/>
              </w:rPr>
              <w:t>w przypadku wykonawców wspólnie ubiegających się o udzielenie zamówienia należy wpisać nazwę (firm</w:t>
            </w:r>
            <w:r w:rsidR="00483BBE" w:rsidRPr="00482CD6">
              <w:rPr>
                <w:iCs/>
                <w:sz w:val="22"/>
                <w:szCs w:val="22"/>
              </w:rPr>
              <w:t xml:space="preserve">ę) </w:t>
            </w:r>
            <w:r w:rsidR="00126FE2" w:rsidRPr="00482CD6">
              <w:rPr>
                <w:iCs/>
                <w:sz w:val="22"/>
                <w:szCs w:val="22"/>
              </w:rPr>
              <w:t>albo</w:t>
            </w:r>
            <w:r w:rsidR="00483BBE" w:rsidRPr="00482CD6">
              <w:rPr>
                <w:iCs/>
                <w:sz w:val="22"/>
                <w:szCs w:val="22"/>
              </w:rPr>
              <w:t xml:space="preserve"> imię</w:t>
            </w:r>
            <w:r w:rsidR="00D24700" w:rsidRPr="00482CD6">
              <w:rPr>
                <w:iCs/>
                <w:sz w:val="22"/>
                <w:szCs w:val="22"/>
              </w:rPr>
              <w:t xml:space="preserve"> </w:t>
            </w:r>
            <w:r w:rsidR="00483BBE" w:rsidRPr="00482CD6">
              <w:rPr>
                <w:iCs/>
                <w:sz w:val="22"/>
                <w:szCs w:val="22"/>
              </w:rPr>
              <w:t xml:space="preserve">i nazwisko każdego </w:t>
            </w:r>
            <w:r w:rsidRPr="00482CD6">
              <w:rPr>
                <w:iCs/>
                <w:sz w:val="22"/>
                <w:szCs w:val="22"/>
              </w:rPr>
              <w:t>z wykonawców wspólnie ubiegających się o udzielenie zamówienia</w:t>
            </w:r>
          </w:p>
        </w:tc>
        <w:tc>
          <w:tcPr>
            <w:tcW w:w="1626" w:type="pct"/>
            <w:tcBorders>
              <w:top w:val="single" w:sz="4" w:space="0" w:color="auto"/>
              <w:left w:val="single" w:sz="4" w:space="0" w:color="auto"/>
              <w:bottom w:val="single" w:sz="4" w:space="0" w:color="auto"/>
              <w:right w:val="single" w:sz="4" w:space="0" w:color="auto"/>
            </w:tcBorders>
          </w:tcPr>
          <w:p w14:paraId="46C83F24" w14:textId="77777777" w:rsidR="008A183A" w:rsidRPr="00482CD6" w:rsidRDefault="008A183A" w:rsidP="00A86E1D">
            <w:pPr>
              <w:pStyle w:val="Tekstpodstawowy2"/>
              <w:spacing w:line="240" w:lineRule="auto"/>
              <w:jc w:val="both"/>
              <w:rPr>
                <w:b/>
                <w:iCs/>
                <w:sz w:val="23"/>
                <w:szCs w:val="23"/>
              </w:rPr>
            </w:pPr>
          </w:p>
          <w:p w14:paraId="0EC15D11" w14:textId="77777777" w:rsidR="008A183A" w:rsidRPr="00482CD6" w:rsidRDefault="008A183A" w:rsidP="00A86E1D">
            <w:pPr>
              <w:pStyle w:val="Tekstpodstawowy2"/>
              <w:spacing w:line="240" w:lineRule="auto"/>
              <w:jc w:val="both"/>
              <w:rPr>
                <w:b/>
                <w:iCs/>
                <w:sz w:val="23"/>
                <w:szCs w:val="23"/>
              </w:rPr>
            </w:pPr>
          </w:p>
        </w:tc>
      </w:tr>
      <w:tr w:rsidR="00482CD6" w:rsidRPr="00482CD6" w14:paraId="0E77172C" w14:textId="77777777" w:rsidTr="002F5D01">
        <w:trPr>
          <w:jc w:val="center"/>
        </w:trPr>
        <w:tc>
          <w:tcPr>
            <w:tcW w:w="654" w:type="pct"/>
            <w:vMerge/>
            <w:tcBorders>
              <w:top w:val="single" w:sz="4" w:space="0" w:color="auto"/>
              <w:left w:val="single" w:sz="4" w:space="0" w:color="auto"/>
              <w:bottom w:val="single" w:sz="4" w:space="0" w:color="auto"/>
              <w:right w:val="single" w:sz="4" w:space="0" w:color="auto"/>
            </w:tcBorders>
            <w:vAlign w:val="center"/>
            <w:hideMark/>
          </w:tcPr>
          <w:p w14:paraId="6E25B918" w14:textId="77777777" w:rsidR="008A183A" w:rsidRPr="00482CD6" w:rsidRDefault="008A183A" w:rsidP="00A86E1D">
            <w:pPr>
              <w:rPr>
                <w:b/>
                <w:iCs/>
                <w:sz w:val="22"/>
                <w:szCs w:val="22"/>
              </w:rPr>
            </w:pPr>
          </w:p>
        </w:tc>
        <w:tc>
          <w:tcPr>
            <w:tcW w:w="2720" w:type="pct"/>
            <w:tcBorders>
              <w:top w:val="single" w:sz="4" w:space="0" w:color="auto"/>
              <w:left w:val="single" w:sz="4" w:space="0" w:color="auto"/>
              <w:bottom w:val="single" w:sz="4" w:space="0" w:color="auto"/>
              <w:right w:val="single" w:sz="4" w:space="0" w:color="auto"/>
            </w:tcBorders>
          </w:tcPr>
          <w:p w14:paraId="383ACCDF" w14:textId="77777777" w:rsidR="008A183A" w:rsidRPr="00482CD6" w:rsidRDefault="008A183A" w:rsidP="008A183A">
            <w:pPr>
              <w:pStyle w:val="Tekstpodstawowy2"/>
              <w:spacing w:after="0" w:line="240" w:lineRule="auto"/>
              <w:rPr>
                <w:b/>
                <w:bCs/>
                <w:sz w:val="22"/>
                <w:szCs w:val="22"/>
              </w:rPr>
            </w:pPr>
            <w:r w:rsidRPr="00482CD6">
              <w:rPr>
                <w:b/>
                <w:bCs/>
                <w:sz w:val="22"/>
                <w:szCs w:val="22"/>
              </w:rPr>
              <w:t xml:space="preserve">Siedziba </w:t>
            </w:r>
            <w:r w:rsidR="00126FE2" w:rsidRPr="00482CD6">
              <w:rPr>
                <w:b/>
                <w:bCs/>
                <w:sz w:val="22"/>
                <w:szCs w:val="22"/>
              </w:rPr>
              <w:t>lub miejsce prowadzonej działalności gospodarczej</w:t>
            </w:r>
            <w:r w:rsidRPr="00482CD6">
              <w:rPr>
                <w:b/>
                <w:bCs/>
                <w:sz w:val="22"/>
                <w:szCs w:val="22"/>
              </w:rPr>
              <w:t xml:space="preserve"> (ulica, kod pocztowy, miejscowość, województwo, kraj, skrót literowy nazwy państwa)</w:t>
            </w:r>
          </w:p>
          <w:p w14:paraId="42D26A4B" w14:textId="77777777" w:rsidR="008A183A" w:rsidRPr="00482CD6" w:rsidRDefault="00126FE2" w:rsidP="008A183A">
            <w:pPr>
              <w:pStyle w:val="Tekstpodstawowy2"/>
              <w:spacing w:after="0" w:line="240" w:lineRule="auto"/>
              <w:rPr>
                <w:b/>
                <w:bCs/>
                <w:sz w:val="22"/>
                <w:szCs w:val="22"/>
              </w:rPr>
            </w:pPr>
            <w:r w:rsidRPr="00482CD6">
              <w:rPr>
                <w:b/>
                <w:bCs/>
                <w:sz w:val="22"/>
                <w:szCs w:val="22"/>
              </w:rPr>
              <w:t xml:space="preserve"> </w:t>
            </w:r>
            <w:r w:rsidRPr="00482CD6">
              <w:rPr>
                <w:b/>
                <w:bCs/>
                <w:sz w:val="22"/>
                <w:szCs w:val="22"/>
                <w:u w:val="single"/>
              </w:rPr>
              <w:t xml:space="preserve">Adres </w:t>
            </w:r>
            <w:r w:rsidR="008A183A" w:rsidRPr="00482CD6">
              <w:rPr>
                <w:b/>
                <w:bCs/>
                <w:sz w:val="22"/>
                <w:szCs w:val="22"/>
                <w:u w:val="single"/>
              </w:rPr>
              <w:t>e-mail</w:t>
            </w:r>
            <w:r w:rsidR="008A183A" w:rsidRPr="00482CD6">
              <w:rPr>
                <w:b/>
                <w:bCs/>
                <w:sz w:val="22"/>
                <w:szCs w:val="22"/>
              </w:rPr>
              <w:t>, NIP, REGON</w:t>
            </w:r>
          </w:p>
          <w:p w14:paraId="1D448C93" w14:textId="681C5495" w:rsidR="008A183A" w:rsidRPr="00482CD6" w:rsidRDefault="008A183A" w:rsidP="008A183A">
            <w:pPr>
              <w:pStyle w:val="Tekstpodstawowy2"/>
              <w:spacing w:after="0" w:line="240" w:lineRule="auto"/>
              <w:rPr>
                <w:sz w:val="22"/>
                <w:szCs w:val="22"/>
              </w:rPr>
            </w:pPr>
            <w:r w:rsidRPr="00482CD6">
              <w:rPr>
                <w:sz w:val="22"/>
                <w:szCs w:val="22"/>
              </w:rPr>
              <w:t>w przypadku wykonawców wspólnie ubiegających się o udzielenie zamówienia należy wpisać powyższe dane dla każdego z wykonawców wspólnie ubiegających się o udzielenie zamówienia</w:t>
            </w:r>
          </w:p>
        </w:tc>
        <w:tc>
          <w:tcPr>
            <w:tcW w:w="1626" w:type="pct"/>
            <w:tcBorders>
              <w:top w:val="single" w:sz="4" w:space="0" w:color="auto"/>
              <w:left w:val="single" w:sz="4" w:space="0" w:color="auto"/>
              <w:bottom w:val="single" w:sz="4" w:space="0" w:color="auto"/>
              <w:right w:val="single" w:sz="4" w:space="0" w:color="auto"/>
            </w:tcBorders>
          </w:tcPr>
          <w:p w14:paraId="69D1A842" w14:textId="77777777" w:rsidR="008A183A" w:rsidRPr="00482CD6" w:rsidRDefault="008A183A" w:rsidP="00A86E1D">
            <w:pPr>
              <w:pStyle w:val="Tekstpodstawowy2"/>
              <w:spacing w:line="240" w:lineRule="auto"/>
              <w:jc w:val="both"/>
              <w:rPr>
                <w:b/>
                <w:iCs/>
                <w:sz w:val="23"/>
                <w:szCs w:val="23"/>
              </w:rPr>
            </w:pPr>
          </w:p>
          <w:p w14:paraId="2B30E968" w14:textId="77777777" w:rsidR="008A183A" w:rsidRPr="00482CD6" w:rsidRDefault="008A183A" w:rsidP="00A86E1D">
            <w:pPr>
              <w:pStyle w:val="Tekstpodstawowy2"/>
              <w:spacing w:line="240" w:lineRule="auto"/>
              <w:jc w:val="both"/>
              <w:rPr>
                <w:b/>
                <w:iCs/>
                <w:sz w:val="23"/>
                <w:szCs w:val="23"/>
              </w:rPr>
            </w:pPr>
          </w:p>
        </w:tc>
      </w:tr>
      <w:tr w:rsidR="00482CD6" w:rsidRPr="00482CD6" w14:paraId="28F2698C" w14:textId="77777777" w:rsidTr="002F5D01">
        <w:trPr>
          <w:jc w:val="center"/>
        </w:trPr>
        <w:tc>
          <w:tcPr>
            <w:tcW w:w="654" w:type="pct"/>
            <w:vMerge/>
            <w:tcBorders>
              <w:top w:val="single" w:sz="4" w:space="0" w:color="auto"/>
              <w:left w:val="single" w:sz="4" w:space="0" w:color="auto"/>
              <w:bottom w:val="single" w:sz="4" w:space="0" w:color="auto"/>
              <w:right w:val="single" w:sz="4" w:space="0" w:color="auto"/>
            </w:tcBorders>
            <w:vAlign w:val="center"/>
            <w:hideMark/>
          </w:tcPr>
          <w:p w14:paraId="09C0A50A" w14:textId="77777777" w:rsidR="008A183A" w:rsidRPr="00482CD6" w:rsidRDefault="008A183A" w:rsidP="00A86E1D">
            <w:pPr>
              <w:rPr>
                <w:b/>
                <w:iCs/>
                <w:sz w:val="22"/>
                <w:szCs w:val="22"/>
              </w:rPr>
            </w:pPr>
          </w:p>
        </w:tc>
        <w:tc>
          <w:tcPr>
            <w:tcW w:w="2720" w:type="pct"/>
            <w:tcBorders>
              <w:top w:val="single" w:sz="4" w:space="0" w:color="auto"/>
              <w:left w:val="single" w:sz="4" w:space="0" w:color="auto"/>
              <w:bottom w:val="single" w:sz="4" w:space="0" w:color="auto"/>
              <w:right w:val="single" w:sz="4" w:space="0" w:color="auto"/>
            </w:tcBorders>
          </w:tcPr>
          <w:p w14:paraId="09CC819A" w14:textId="073DB924" w:rsidR="008A183A" w:rsidRPr="00482CD6" w:rsidRDefault="008A183A" w:rsidP="008A183A">
            <w:pPr>
              <w:pStyle w:val="Tekstpodstawowy2"/>
              <w:spacing w:after="0" w:line="240" w:lineRule="auto"/>
              <w:jc w:val="both"/>
              <w:rPr>
                <w:b/>
                <w:sz w:val="22"/>
                <w:szCs w:val="22"/>
                <w:u w:val="single"/>
              </w:rPr>
            </w:pPr>
            <w:r w:rsidRPr="00482CD6">
              <w:rPr>
                <w:b/>
                <w:sz w:val="22"/>
                <w:szCs w:val="22"/>
              </w:rPr>
              <w:t xml:space="preserve">Adres do korespondencji </w:t>
            </w:r>
            <w:r w:rsidR="00126FE2" w:rsidRPr="00482CD6">
              <w:rPr>
                <w:b/>
                <w:sz w:val="22"/>
                <w:szCs w:val="22"/>
                <w:u w:val="single"/>
              </w:rPr>
              <w:t>adres</w:t>
            </w:r>
            <w:r w:rsidR="002F5D01" w:rsidRPr="00482CD6">
              <w:rPr>
                <w:b/>
                <w:sz w:val="22"/>
                <w:szCs w:val="22"/>
                <w:u w:val="single"/>
              </w:rPr>
              <w:t xml:space="preserve"> e-mail do </w:t>
            </w:r>
            <w:r w:rsidRPr="00482CD6">
              <w:rPr>
                <w:b/>
                <w:sz w:val="22"/>
                <w:szCs w:val="22"/>
                <w:u w:val="single"/>
              </w:rPr>
              <w:t>korespondencji</w:t>
            </w:r>
            <w:r w:rsidRPr="00482CD6">
              <w:rPr>
                <w:sz w:val="22"/>
                <w:szCs w:val="22"/>
              </w:rPr>
              <w:t xml:space="preserve"> </w:t>
            </w:r>
          </w:p>
          <w:p w14:paraId="0594B80E" w14:textId="09360BBA" w:rsidR="008A183A" w:rsidRPr="00482CD6" w:rsidRDefault="008A183A" w:rsidP="002B0FE3">
            <w:pPr>
              <w:pStyle w:val="Tekstpodstawowy2"/>
              <w:spacing w:after="0" w:line="240" w:lineRule="auto"/>
              <w:rPr>
                <w:sz w:val="22"/>
                <w:szCs w:val="22"/>
              </w:rPr>
            </w:pPr>
            <w:r w:rsidRPr="00482CD6">
              <w:rPr>
                <w:sz w:val="22"/>
                <w:szCs w:val="22"/>
              </w:rPr>
              <w:t xml:space="preserve">Oświadczamy, że wyżej wskazany nr faksu lub e-mail jest odpowiednim do przekazywania nam informacji dotyczących przedmiotowego postępowania </w:t>
            </w:r>
            <w:r w:rsidR="002F5D01" w:rsidRPr="00482CD6">
              <w:rPr>
                <w:sz w:val="22"/>
                <w:szCs w:val="22"/>
              </w:rPr>
              <w:br/>
            </w:r>
            <w:r w:rsidRPr="00482CD6">
              <w:rPr>
                <w:sz w:val="22"/>
                <w:szCs w:val="22"/>
              </w:rPr>
              <w:t>W przypadku zmiany adresu e-mail zobowiązujemy się poinformować o tym fakcie</w:t>
            </w:r>
          </w:p>
        </w:tc>
        <w:tc>
          <w:tcPr>
            <w:tcW w:w="1626" w:type="pct"/>
            <w:tcBorders>
              <w:top w:val="single" w:sz="4" w:space="0" w:color="auto"/>
              <w:left w:val="single" w:sz="4" w:space="0" w:color="auto"/>
              <w:bottom w:val="single" w:sz="4" w:space="0" w:color="auto"/>
              <w:right w:val="single" w:sz="4" w:space="0" w:color="auto"/>
            </w:tcBorders>
          </w:tcPr>
          <w:p w14:paraId="3565B306" w14:textId="77777777" w:rsidR="008A183A" w:rsidRPr="00482CD6" w:rsidRDefault="008A183A" w:rsidP="00A86E1D">
            <w:pPr>
              <w:pStyle w:val="Tekstpodstawowy2"/>
              <w:spacing w:line="240" w:lineRule="auto"/>
              <w:jc w:val="both"/>
              <w:rPr>
                <w:b/>
                <w:iCs/>
                <w:sz w:val="23"/>
                <w:szCs w:val="23"/>
              </w:rPr>
            </w:pPr>
          </w:p>
          <w:p w14:paraId="1991C107" w14:textId="77777777" w:rsidR="008A183A" w:rsidRPr="00482CD6" w:rsidRDefault="008A183A" w:rsidP="00A86E1D">
            <w:pPr>
              <w:pStyle w:val="Tekstpodstawowy2"/>
              <w:spacing w:line="240" w:lineRule="auto"/>
              <w:jc w:val="both"/>
              <w:rPr>
                <w:b/>
                <w:iCs/>
                <w:sz w:val="23"/>
                <w:szCs w:val="23"/>
              </w:rPr>
            </w:pPr>
          </w:p>
          <w:p w14:paraId="07A6E6D7" w14:textId="77777777" w:rsidR="008A183A" w:rsidRPr="00482CD6" w:rsidRDefault="008A183A" w:rsidP="00A86E1D">
            <w:pPr>
              <w:pStyle w:val="Tekstpodstawowy2"/>
              <w:spacing w:line="240" w:lineRule="auto"/>
              <w:jc w:val="both"/>
              <w:rPr>
                <w:b/>
                <w:iCs/>
                <w:sz w:val="23"/>
                <w:szCs w:val="23"/>
              </w:rPr>
            </w:pPr>
          </w:p>
        </w:tc>
      </w:tr>
      <w:tr w:rsidR="008A183A" w:rsidRPr="00482CD6" w14:paraId="7F1DD7F0" w14:textId="77777777" w:rsidTr="002F5D01">
        <w:trPr>
          <w:trHeight w:val="1691"/>
          <w:jc w:val="center"/>
        </w:trPr>
        <w:tc>
          <w:tcPr>
            <w:tcW w:w="654" w:type="pct"/>
            <w:vMerge/>
            <w:tcBorders>
              <w:top w:val="single" w:sz="4" w:space="0" w:color="auto"/>
              <w:left w:val="single" w:sz="4" w:space="0" w:color="auto"/>
              <w:bottom w:val="single" w:sz="4" w:space="0" w:color="auto"/>
              <w:right w:val="single" w:sz="4" w:space="0" w:color="auto"/>
            </w:tcBorders>
            <w:vAlign w:val="center"/>
            <w:hideMark/>
          </w:tcPr>
          <w:p w14:paraId="76C7F679" w14:textId="77777777" w:rsidR="008A183A" w:rsidRPr="00482CD6" w:rsidRDefault="008A183A" w:rsidP="00A86E1D">
            <w:pPr>
              <w:rPr>
                <w:b/>
                <w:iCs/>
                <w:sz w:val="22"/>
                <w:szCs w:val="22"/>
              </w:rPr>
            </w:pPr>
          </w:p>
        </w:tc>
        <w:tc>
          <w:tcPr>
            <w:tcW w:w="2720" w:type="pct"/>
            <w:tcBorders>
              <w:top w:val="single" w:sz="4" w:space="0" w:color="auto"/>
              <w:left w:val="single" w:sz="4" w:space="0" w:color="auto"/>
              <w:bottom w:val="single" w:sz="4" w:space="0" w:color="auto"/>
              <w:right w:val="single" w:sz="4" w:space="0" w:color="auto"/>
            </w:tcBorders>
          </w:tcPr>
          <w:p w14:paraId="70477F42" w14:textId="77777777" w:rsidR="008A183A" w:rsidRPr="00482CD6" w:rsidRDefault="008A183A" w:rsidP="008A183A">
            <w:pPr>
              <w:pStyle w:val="Tekstpodstawowy2"/>
              <w:suppressAutoHyphens/>
              <w:spacing w:after="0" w:line="240" w:lineRule="auto"/>
              <w:rPr>
                <w:b/>
                <w:bCs/>
                <w:sz w:val="22"/>
                <w:szCs w:val="22"/>
              </w:rPr>
            </w:pPr>
            <w:r w:rsidRPr="00482CD6">
              <w:rPr>
                <w:b/>
                <w:bCs/>
                <w:sz w:val="22"/>
                <w:szCs w:val="22"/>
              </w:rPr>
              <w:t xml:space="preserve">Osoba upoważniona do kontaktów (adres e-mail, </w:t>
            </w:r>
            <w:r w:rsidR="002B0FE3" w:rsidRPr="00482CD6">
              <w:rPr>
                <w:b/>
                <w:bCs/>
                <w:sz w:val="22"/>
                <w:szCs w:val="22"/>
                <w:u w:val="single"/>
              </w:rPr>
              <w:t>telefon</w:t>
            </w:r>
            <w:r w:rsidRPr="00482CD6">
              <w:rPr>
                <w:b/>
                <w:bCs/>
                <w:sz w:val="22"/>
                <w:szCs w:val="22"/>
                <w:u w:val="single"/>
              </w:rPr>
              <w:t>)</w:t>
            </w:r>
          </w:p>
          <w:p w14:paraId="01E9F833" w14:textId="77777777" w:rsidR="008A183A" w:rsidRPr="00482CD6" w:rsidRDefault="008A183A" w:rsidP="008A183A">
            <w:pPr>
              <w:pStyle w:val="Tekstpodstawowy2"/>
              <w:suppressAutoHyphens/>
              <w:spacing w:after="0" w:line="240" w:lineRule="auto"/>
              <w:rPr>
                <w:b/>
                <w:sz w:val="22"/>
                <w:szCs w:val="22"/>
              </w:rPr>
            </w:pPr>
            <w:r w:rsidRPr="00482CD6">
              <w:rPr>
                <w:b/>
                <w:sz w:val="22"/>
                <w:szCs w:val="22"/>
              </w:rPr>
              <w:t>Pełnomocnik wykonawcy</w:t>
            </w:r>
          </w:p>
          <w:p w14:paraId="07E35B54" w14:textId="56CF5526" w:rsidR="008A183A" w:rsidRPr="00482CD6" w:rsidRDefault="002B0FE3" w:rsidP="008A183A">
            <w:pPr>
              <w:pStyle w:val="Tekstpodstawowy2"/>
              <w:suppressAutoHyphens/>
              <w:spacing w:after="0" w:line="240" w:lineRule="auto"/>
              <w:rPr>
                <w:b/>
                <w:bCs/>
                <w:sz w:val="22"/>
                <w:szCs w:val="22"/>
                <w:u w:val="single"/>
              </w:rPr>
            </w:pPr>
            <w:r w:rsidRPr="00482CD6">
              <w:rPr>
                <w:sz w:val="22"/>
                <w:szCs w:val="22"/>
              </w:rPr>
              <w:t>zgodnie z art. 58</w:t>
            </w:r>
            <w:r w:rsidR="008A183A" w:rsidRPr="00482CD6">
              <w:rPr>
                <w:sz w:val="22"/>
                <w:szCs w:val="22"/>
              </w:rPr>
              <w:t xml:space="preserve"> ust. 2 ustawy Prawo zamówień publicznych - wykonawcy wspólnie ubiegający się o udzielenie zamówienia ustanawiają pełnomocnika do repr</w:t>
            </w:r>
            <w:r w:rsidR="00483BBE" w:rsidRPr="00482CD6">
              <w:rPr>
                <w:sz w:val="22"/>
                <w:szCs w:val="22"/>
              </w:rPr>
              <w:t>ezentowania ich</w:t>
            </w:r>
            <w:r w:rsidR="006170DB" w:rsidRPr="00482CD6">
              <w:rPr>
                <w:sz w:val="22"/>
                <w:szCs w:val="22"/>
              </w:rPr>
              <w:t xml:space="preserve"> </w:t>
            </w:r>
            <w:r w:rsidR="00483BBE" w:rsidRPr="00482CD6">
              <w:rPr>
                <w:sz w:val="22"/>
                <w:szCs w:val="22"/>
              </w:rPr>
              <w:t xml:space="preserve">w postępowaniu </w:t>
            </w:r>
            <w:r w:rsidR="008A183A" w:rsidRPr="00482CD6">
              <w:rPr>
                <w:sz w:val="22"/>
                <w:szCs w:val="22"/>
              </w:rPr>
              <w:t xml:space="preserve">o udzielenie zamówienia albo </w:t>
            </w:r>
            <w:r w:rsidRPr="00482CD6">
              <w:rPr>
                <w:sz w:val="22"/>
                <w:szCs w:val="22"/>
              </w:rPr>
              <w:t xml:space="preserve">reprezentowania w postępowaniu </w:t>
            </w:r>
            <w:r w:rsidR="008A183A" w:rsidRPr="00482CD6">
              <w:rPr>
                <w:sz w:val="22"/>
                <w:szCs w:val="22"/>
              </w:rPr>
              <w:t>i zawarcia umowy w sprawie zamówieni</w:t>
            </w:r>
            <w:r w:rsidR="008A183A" w:rsidRPr="00482CD6">
              <w:rPr>
                <w:bCs/>
                <w:sz w:val="22"/>
                <w:szCs w:val="22"/>
              </w:rPr>
              <w:t>a</w:t>
            </w:r>
          </w:p>
        </w:tc>
        <w:tc>
          <w:tcPr>
            <w:tcW w:w="1626" w:type="pct"/>
            <w:tcBorders>
              <w:top w:val="single" w:sz="4" w:space="0" w:color="auto"/>
              <w:left w:val="single" w:sz="4" w:space="0" w:color="auto"/>
              <w:bottom w:val="single" w:sz="4" w:space="0" w:color="auto"/>
              <w:right w:val="single" w:sz="4" w:space="0" w:color="auto"/>
            </w:tcBorders>
          </w:tcPr>
          <w:p w14:paraId="38334BBB" w14:textId="77777777" w:rsidR="008A183A" w:rsidRPr="00482CD6" w:rsidRDefault="008A183A" w:rsidP="00A86E1D">
            <w:pPr>
              <w:pStyle w:val="Tekstpodstawowy2"/>
              <w:suppressAutoHyphens/>
              <w:spacing w:line="240" w:lineRule="auto"/>
              <w:jc w:val="center"/>
              <w:rPr>
                <w:b/>
                <w:bCs/>
                <w:i/>
                <w:sz w:val="23"/>
                <w:szCs w:val="23"/>
              </w:rPr>
            </w:pPr>
          </w:p>
          <w:p w14:paraId="22ED27D5" w14:textId="77777777" w:rsidR="008A183A" w:rsidRPr="00482CD6" w:rsidRDefault="008A183A" w:rsidP="00A86E1D">
            <w:pPr>
              <w:pStyle w:val="Tekstpodstawowy2"/>
              <w:suppressAutoHyphens/>
              <w:spacing w:line="240" w:lineRule="auto"/>
              <w:rPr>
                <w:b/>
                <w:bCs/>
                <w:i/>
                <w:sz w:val="23"/>
                <w:szCs w:val="23"/>
              </w:rPr>
            </w:pPr>
          </w:p>
        </w:tc>
      </w:tr>
    </w:tbl>
    <w:p w14:paraId="36F20FEB" w14:textId="77777777" w:rsidR="00CC6F97" w:rsidRPr="00482CD6" w:rsidRDefault="00CC6F97" w:rsidP="00B61126">
      <w:pPr>
        <w:widowControl w:val="0"/>
        <w:tabs>
          <w:tab w:val="left" w:pos="2572"/>
          <w:tab w:val="left" w:leader="dot" w:pos="4108"/>
          <w:tab w:val="left" w:pos="5035"/>
          <w:tab w:val="left" w:leader="dot" w:pos="5515"/>
          <w:tab w:val="left" w:leader="dot" w:pos="8414"/>
          <w:tab w:val="left" w:leader="dot" w:pos="8548"/>
        </w:tabs>
        <w:autoSpaceDE w:val="0"/>
        <w:autoSpaceDN w:val="0"/>
        <w:adjustRightInd w:val="0"/>
        <w:rPr>
          <w:iCs/>
          <w:sz w:val="23"/>
          <w:szCs w:val="23"/>
        </w:rPr>
      </w:pPr>
    </w:p>
    <w:p w14:paraId="7F597C6A" w14:textId="77777777" w:rsidR="00F678C3" w:rsidRPr="00482CD6" w:rsidRDefault="00310277" w:rsidP="002676AB">
      <w:pPr>
        <w:widowControl w:val="0"/>
        <w:tabs>
          <w:tab w:val="left" w:pos="2572"/>
          <w:tab w:val="left" w:leader="dot" w:pos="4108"/>
          <w:tab w:val="left" w:pos="5035"/>
          <w:tab w:val="left" w:leader="dot" w:pos="5515"/>
          <w:tab w:val="left" w:leader="dot" w:pos="8414"/>
          <w:tab w:val="left" w:leader="dot" w:pos="8548"/>
        </w:tabs>
        <w:autoSpaceDE w:val="0"/>
        <w:autoSpaceDN w:val="0"/>
        <w:adjustRightInd w:val="0"/>
        <w:jc w:val="both"/>
        <w:rPr>
          <w:b/>
          <w:iCs/>
          <w:sz w:val="23"/>
          <w:szCs w:val="23"/>
        </w:rPr>
      </w:pPr>
      <w:r w:rsidRPr="00482CD6">
        <w:rPr>
          <w:iCs/>
          <w:sz w:val="23"/>
          <w:szCs w:val="23"/>
        </w:rPr>
        <w:t>1</w:t>
      </w:r>
      <w:r w:rsidRPr="00482CD6">
        <w:rPr>
          <w:b/>
          <w:iCs/>
          <w:sz w:val="23"/>
          <w:szCs w:val="23"/>
        </w:rPr>
        <w:t>. OFERUJ</w:t>
      </w:r>
      <w:r w:rsidR="00483BBE" w:rsidRPr="00482CD6">
        <w:rPr>
          <w:b/>
          <w:iCs/>
          <w:sz w:val="23"/>
          <w:szCs w:val="23"/>
        </w:rPr>
        <w:t>EMY</w:t>
      </w:r>
      <w:r w:rsidRPr="00482CD6">
        <w:rPr>
          <w:iCs/>
          <w:sz w:val="23"/>
          <w:szCs w:val="23"/>
        </w:rPr>
        <w:t xml:space="preserve"> wykonanie </w:t>
      </w:r>
      <w:r w:rsidRPr="00482CD6">
        <w:rPr>
          <w:sz w:val="23"/>
          <w:szCs w:val="23"/>
        </w:rPr>
        <w:t>zamówienia</w:t>
      </w:r>
      <w:r w:rsidR="00483BBE" w:rsidRPr="00482CD6">
        <w:rPr>
          <w:sz w:val="23"/>
          <w:szCs w:val="23"/>
        </w:rPr>
        <w:t xml:space="preserve"> </w:t>
      </w:r>
      <w:r w:rsidRPr="00482CD6">
        <w:rPr>
          <w:sz w:val="23"/>
          <w:szCs w:val="23"/>
        </w:rPr>
        <w:t>na warun</w:t>
      </w:r>
      <w:r w:rsidR="002B0FE3" w:rsidRPr="00482CD6">
        <w:rPr>
          <w:sz w:val="23"/>
          <w:szCs w:val="23"/>
        </w:rPr>
        <w:t xml:space="preserve">kach i w zakresie określonym w </w:t>
      </w:r>
      <w:r w:rsidRPr="00482CD6">
        <w:rPr>
          <w:sz w:val="23"/>
          <w:szCs w:val="23"/>
        </w:rPr>
        <w:t>Specyfikacji Warunków Zamówienia</w:t>
      </w:r>
      <w:r w:rsidR="002B0FE3" w:rsidRPr="00482CD6">
        <w:rPr>
          <w:sz w:val="23"/>
          <w:szCs w:val="23"/>
        </w:rPr>
        <w:t xml:space="preserve"> zwanej dalej „SWZ”</w:t>
      </w:r>
      <w:r w:rsidR="00CC6F97" w:rsidRPr="00482CD6">
        <w:rPr>
          <w:sz w:val="23"/>
          <w:szCs w:val="23"/>
        </w:rPr>
        <w:t xml:space="preserve"> oraz</w:t>
      </w:r>
      <w:r w:rsidR="00483BBE" w:rsidRPr="00482CD6">
        <w:rPr>
          <w:sz w:val="23"/>
          <w:szCs w:val="23"/>
        </w:rPr>
        <w:t xml:space="preserve"> w Ogłoszeniu </w:t>
      </w:r>
      <w:r w:rsidR="00CC6F97" w:rsidRPr="00482CD6">
        <w:rPr>
          <w:sz w:val="23"/>
          <w:szCs w:val="23"/>
        </w:rPr>
        <w:t xml:space="preserve">o zamówieniu </w:t>
      </w:r>
      <w:r w:rsidRPr="00482CD6">
        <w:rPr>
          <w:sz w:val="23"/>
          <w:szCs w:val="23"/>
        </w:rPr>
        <w:t xml:space="preserve">za cenę </w:t>
      </w:r>
      <w:r w:rsidRPr="00482CD6">
        <w:rPr>
          <w:b/>
          <w:sz w:val="23"/>
          <w:szCs w:val="23"/>
        </w:rPr>
        <w:t xml:space="preserve">obejmującą </w:t>
      </w:r>
      <w:r w:rsidR="003E200C" w:rsidRPr="00482CD6">
        <w:rPr>
          <w:b/>
          <w:sz w:val="23"/>
          <w:szCs w:val="23"/>
        </w:rPr>
        <w:t>wykonanie przedmiotu zamówienia</w:t>
      </w:r>
      <w:r w:rsidR="00CC6F97" w:rsidRPr="00482CD6">
        <w:rPr>
          <w:b/>
          <w:sz w:val="23"/>
          <w:szCs w:val="23"/>
        </w:rPr>
        <w:t xml:space="preserve"> w zależności od Zadania/Części zamówienia</w:t>
      </w:r>
      <w:r w:rsidR="003E200C" w:rsidRPr="00482CD6">
        <w:rPr>
          <w:b/>
          <w:sz w:val="23"/>
          <w:szCs w:val="23"/>
        </w:rPr>
        <w:t>:</w:t>
      </w:r>
    </w:p>
    <w:p w14:paraId="2706EABE" w14:textId="77777777" w:rsidR="00B97DD5" w:rsidRPr="00482CD6" w:rsidRDefault="00B97DD5" w:rsidP="00B97DD5">
      <w:pPr>
        <w:autoSpaceDE w:val="0"/>
        <w:autoSpaceDN w:val="0"/>
        <w:adjustRightInd w:val="0"/>
        <w:jc w:val="both"/>
        <w:rPr>
          <w:b/>
          <w:iCs/>
          <w:sz w:val="24"/>
          <w:szCs w:val="24"/>
          <w:highlight w:val="lightGray"/>
        </w:rPr>
      </w:pPr>
    </w:p>
    <w:p w14:paraId="4F6834CB" w14:textId="77777777" w:rsidR="001C5710" w:rsidRPr="00482CD6" w:rsidRDefault="002676AB" w:rsidP="00B97DD5">
      <w:pPr>
        <w:autoSpaceDE w:val="0"/>
        <w:autoSpaceDN w:val="0"/>
        <w:adjustRightInd w:val="0"/>
        <w:jc w:val="both"/>
        <w:rPr>
          <w:b/>
          <w:iCs/>
          <w:sz w:val="24"/>
          <w:szCs w:val="24"/>
          <w:highlight w:val="lightGray"/>
        </w:rPr>
      </w:pPr>
      <w:r w:rsidRPr="00482CD6">
        <w:rPr>
          <w:b/>
          <w:iCs/>
          <w:sz w:val="24"/>
          <w:szCs w:val="24"/>
          <w:highlight w:val="lightGray"/>
        </w:rPr>
        <w:t>Zadanie nr I: Sukcesywne dostawy drobiu</w:t>
      </w:r>
    </w:p>
    <w:p w14:paraId="6BBE2B4E" w14:textId="77777777" w:rsidR="00D24700" w:rsidRPr="00482CD6" w:rsidRDefault="00D24700" w:rsidP="00B97DD5">
      <w:pPr>
        <w:autoSpaceDE w:val="0"/>
        <w:autoSpaceDN w:val="0"/>
        <w:adjustRightInd w:val="0"/>
        <w:jc w:val="both"/>
        <w:rPr>
          <w:b/>
          <w:iCs/>
          <w:sz w:val="24"/>
          <w:szCs w:val="24"/>
        </w:rPr>
      </w:pPr>
      <w:r w:rsidRPr="00482CD6">
        <w:rPr>
          <w:b/>
          <w:bCs/>
          <w:iCs/>
          <w:sz w:val="24"/>
          <w:szCs w:val="24"/>
        </w:rPr>
        <w:t>Tabela nr 1</w:t>
      </w:r>
    </w:p>
    <w:tbl>
      <w:tblPr>
        <w:tblStyle w:val="Tabela-Siatka"/>
        <w:tblpPr w:leftFromText="141" w:rightFromText="141" w:vertAnchor="text" w:horzAnchor="margin" w:tblpXSpec="center" w:tblpY="245"/>
        <w:tblW w:w="14884" w:type="dxa"/>
        <w:tblLayout w:type="fixed"/>
        <w:tblLook w:val="04A0" w:firstRow="1" w:lastRow="0" w:firstColumn="1" w:lastColumn="0" w:noHBand="0" w:noVBand="1"/>
      </w:tblPr>
      <w:tblGrid>
        <w:gridCol w:w="567"/>
        <w:gridCol w:w="1668"/>
        <w:gridCol w:w="850"/>
        <w:gridCol w:w="851"/>
        <w:gridCol w:w="992"/>
        <w:gridCol w:w="850"/>
        <w:gridCol w:w="1276"/>
        <w:gridCol w:w="992"/>
        <w:gridCol w:w="851"/>
        <w:gridCol w:w="1276"/>
        <w:gridCol w:w="1134"/>
        <w:gridCol w:w="992"/>
        <w:gridCol w:w="1276"/>
        <w:gridCol w:w="1309"/>
      </w:tblGrid>
      <w:tr w:rsidR="00482CD6" w:rsidRPr="00482CD6" w14:paraId="4E5ED1F9" w14:textId="77777777" w:rsidTr="008B7F24">
        <w:trPr>
          <w:trHeight w:val="450"/>
          <w:tblHeader/>
        </w:trPr>
        <w:tc>
          <w:tcPr>
            <w:tcW w:w="567" w:type="dxa"/>
            <w:vMerge w:val="restart"/>
            <w:tcBorders>
              <w:top w:val="single" w:sz="18" w:space="0" w:color="auto"/>
              <w:left w:val="single" w:sz="18" w:space="0" w:color="auto"/>
              <w:bottom w:val="single" w:sz="2" w:space="0" w:color="auto"/>
              <w:right w:val="single" w:sz="2" w:space="0" w:color="auto"/>
            </w:tcBorders>
            <w:vAlign w:val="center"/>
          </w:tcPr>
          <w:p w14:paraId="79904E30" w14:textId="77777777" w:rsidR="00D24700" w:rsidRPr="00482CD6" w:rsidRDefault="00D24700" w:rsidP="00D24700">
            <w:pPr>
              <w:jc w:val="center"/>
              <w:rPr>
                <w:b/>
              </w:rPr>
            </w:pPr>
          </w:p>
          <w:p w14:paraId="30147535" w14:textId="77777777" w:rsidR="00D24700" w:rsidRPr="00482CD6" w:rsidRDefault="00D24700" w:rsidP="00D24700">
            <w:pPr>
              <w:jc w:val="center"/>
              <w:rPr>
                <w:b/>
              </w:rPr>
            </w:pPr>
            <w:r w:rsidRPr="00482CD6">
              <w:rPr>
                <w:b/>
              </w:rPr>
              <w:t>L.p.</w:t>
            </w:r>
          </w:p>
        </w:tc>
        <w:tc>
          <w:tcPr>
            <w:tcW w:w="1668" w:type="dxa"/>
            <w:vMerge w:val="restart"/>
            <w:tcBorders>
              <w:top w:val="single" w:sz="18" w:space="0" w:color="auto"/>
              <w:left w:val="single" w:sz="2" w:space="0" w:color="auto"/>
              <w:bottom w:val="single" w:sz="2" w:space="0" w:color="auto"/>
              <w:right w:val="single" w:sz="2" w:space="0" w:color="auto"/>
            </w:tcBorders>
            <w:vAlign w:val="center"/>
          </w:tcPr>
          <w:p w14:paraId="1BE15024" w14:textId="77777777" w:rsidR="00D24700" w:rsidRPr="00482CD6" w:rsidRDefault="00D24700" w:rsidP="00D24700">
            <w:pPr>
              <w:jc w:val="center"/>
              <w:rPr>
                <w:b/>
              </w:rPr>
            </w:pPr>
          </w:p>
          <w:p w14:paraId="2DCC3F69" w14:textId="77777777" w:rsidR="00D24700" w:rsidRPr="00482CD6" w:rsidRDefault="00D24700" w:rsidP="00D24700">
            <w:pPr>
              <w:jc w:val="center"/>
              <w:rPr>
                <w:b/>
              </w:rPr>
            </w:pPr>
            <w:r w:rsidRPr="00482CD6">
              <w:rPr>
                <w:b/>
              </w:rPr>
              <w:t>Nazwa produktu</w:t>
            </w:r>
          </w:p>
        </w:tc>
        <w:tc>
          <w:tcPr>
            <w:tcW w:w="850" w:type="dxa"/>
            <w:vMerge w:val="restart"/>
            <w:tcBorders>
              <w:top w:val="single" w:sz="18" w:space="0" w:color="auto"/>
              <w:left w:val="single" w:sz="2" w:space="0" w:color="auto"/>
              <w:bottom w:val="single" w:sz="2" w:space="0" w:color="auto"/>
              <w:right w:val="single" w:sz="2" w:space="0" w:color="auto"/>
            </w:tcBorders>
            <w:vAlign w:val="center"/>
          </w:tcPr>
          <w:p w14:paraId="0FA959D1" w14:textId="77777777" w:rsidR="00D24700" w:rsidRPr="00482CD6" w:rsidRDefault="00D24700" w:rsidP="00D24700">
            <w:pPr>
              <w:jc w:val="center"/>
              <w:rPr>
                <w:b/>
              </w:rPr>
            </w:pPr>
          </w:p>
          <w:p w14:paraId="6EE76304" w14:textId="77777777" w:rsidR="00D24700" w:rsidRPr="00482CD6" w:rsidRDefault="00D24700" w:rsidP="00D24700">
            <w:pPr>
              <w:jc w:val="center"/>
              <w:rPr>
                <w:b/>
              </w:rPr>
            </w:pPr>
            <w:r w:rsidRPr="00482CD6">
              <w:rPr>
                <w:b/>
              </w:rPr>
              <w:t>Jedn.</w:t>
            </w:r>
          </w:p>
          <w:p w14:paraId="3DCE8438" w14:textId="77777777" w:rsidR="00D24700" w:rsidRPr="00482CD6" w:rsidRDefault="00D24700" w:rsidP="00D24700">
            <w:pPr>
              <w:jc w:val="center"/>
              <w:rPr>
                <w:b/>
              </w:rPr>
            </w:pPr>
            <w:r w:rsidRPr="00482CD6">
              <w:rPr>
                <w:b/>
              </w:rPr>
              <w:t>miary</w:t>
            </w:r>
          </w:p>
        </w:tc>
        <w:tc>
          <w:tcPr>
            <w:tcW w:w="851" w:type="dxa"/>
            <w:vMerge w:val="restart"/>
            <w:tcBorders>
              <w:top w:val="single" w:sz="18" w:space="0" w:color="auto"/>
              <w:left w:val="single" w:sz="2" w:space="0" w:color="auto"/>
              <w:bottom w:val="single" w:sz="2" w:space="0" w:color="auto"/>
              <w:right w:val="single" w:sz="2" w:space="0" w:color="auto"/>
            </w:tcBorders>
            <w:vAlign w:val="center"/>
          </w:tcPr>
          <w:p w14:paraId="36B3243F" w14:textId="77777777" w:rsidR="00D24700" w:rsidRPr="00482CD6" w:rsidRDefault="00D24700" w:rsidP="00D24700">
            <w:pPr>
              <w:jc w:val="center"/>
              <w:rPr>
                <w:b/>
              </w:rPr>
            </w:pPr>
            <w:r w:rsidRPr="00482CD6">
              <w:rPr>
                <w:b/>
              </w:rPr>
              <w:t>Cena</w:t>
            </w:r>
          </w:p>
          <w:p w14:paraId="11825ECE" w14:textId="77777777" w:rsidR="00D24700" w:rsidRPr="00482CD6" w:rsidRDefault="00D24700" w:rsidP="00D24700">
            <w:pPr>
              <w:jc w:val="center"/>
              <w:rPr>
                <w:b/>
              </w:rPr>
            </w:pPr>
            <w:r w:rsidRPr="00482CD6">
              <w:rPr>
                <w:b/>
              </w:rPr>
              <w:t>jedn.</w:t>
            </w:r>
          </w:p>
          <w:p w14:paraId="517BB71D" w14:textId="77777777" w:rsidR="00D24700" w:rsidRPr="00482CD6" w:rsidRDefault="00D24700" w:rsidP="00D24700">
            <w:pPr>
              <w:jc w:val="center"/>
              <w:rPr>
                <w:b/>
              </w:rPr>
            </w:pPr>
            <w:r w:rsidRPr="00482CD6">
              <w:rPr>
                <w:b/>
              </w:rPr>
              <w:t>netto</w:t>
            </w:r>
          </w:p>
          <w:p w14:paraId="122CA8CF" w14:textId="77777777" w:rsidR="00D24700" w:rsidRPr="00482CD6" w:rsidRDefault="00D24700" w:rsidP="00D24700">
            <w:pPr>
              <w:jc w:val="center"/>
              <w:rPr>
                <w:b/>
              </w:rPr>
            </w:pPr>
            <w:r w:rsidRPr="00482CD6">
              <w:rPr>
                <w:b/>
              </w:rPr>
              <w:t>(zł/kg)</w:t>
            </w:r>
          </w:p>
        </w:tc>
        <w:tc>
          <w:tcPr>
            <w:tcW w:w="992" w:type="dxa"/>
            <w:vMerge w:val="restart"/>
            <w:tcBorders>
              <w:top w:val="single" w:sz="18" w:space="0" w:color="auto"/>
              <w:left w:val="single" w:sz="2" w:space="0" w:color="auto"/>
              <w:bottom w:val="single" w:sz="2" w:space="0" w:color="auto"/>
              <w:right w:val="single" w:sz="18" w:space="0" w:color="auto"/>
            </w:tcBorders>
            <w:vAlign w:val="center"/>
          </w:tcPr>
          <w:p w14:paraId="5654B56F" w14:textId="77777777" w:rsidR="00D24700" w:rsidRPr="00482CD6" w:rsidRDefault="00D24700" w:rsidP="00D24700">
            <w:pPr>
              <w:jc w:val="center"/>
              <w:rPr>
                <w:b/>
              </w:rPr>
            </w:pPr>
            <w:r w:rsidRPr="00482CD6">
              <w:rPr>
                <w:b/>
              </w:rPr>
              <w:t>Stawka</w:t>
            </w:r>
          </w:p>
          <w:p w14:paraId="0AC151EC" w14:textId="77777777" w:rsidR="00D24700" w:rsidRPr="00482CD6" w:rsidRDefault="00D24700" w:rsidP="00D24700">
            <w:pPr>
              <w:jc w:val="center"/>
              <w:rPr>
                <w:b/>
              </w:rPr>
            </w:pPr>
            <w:r w:rsidRPr="00482CD6">
              <w:rPr>
                <w:b/>
              </w:rPr>
              <w:t>podatku</w:t>
            </w:r>
          </w:p>
          <w:p w14:paraId="3570821B" w14:textId="77777777" w:rsidR="00D24700" w:rsidRPr="00482CD6" w:rsidRDefault="00D24700" w:rsidP="00D24700">
            <w:pPr>
              <w:jc w:val="center"/>
              <w:rPr>
                <w:b/>
                <w:vertAlign w:val="superscript"/>
              </w:rPr>
            </w:pPr>
            <w:r w:rsidRPr="00482CD6">
              <w:rPr>
                <w:b/>
              </w:rPr>
              <w:t>VAT (%)</w:t>
            </w:r>
            <w:r w:rsidR="00DD7A00" w:rsidRPr="00482CD6">
              <w:rPr>
                <w:b/>
                <w:vertAlign w:val="superscript"/>
              </w:rPr>
              <w:t>*</w:t>
            </w:r>
          </w:p>
        </w:tc>
        <w:tc>
          <w:tcPr>
            <w:tcW w:w="3118" w:type="dxa"/>
            <w:gridSpan w:val="3"/>
            <w:tcBorders>
              <w:top w:val="single" w:sz="18" w:space="0" w:color="auto"/>
              <w:left w:val="single" w:sz="18" w:space="0" w:color="auto"/>
              <w:bottom w:val="single" w:sz="2" w:space="0" w:color="auto"/>
              <w:right w:val="single" w:sz="18" w:space="0" w:color="auto"/>
            </w:tcBorders>
            <w:vAlign w:val="center"/>
          </w:tcPr>
          <w:p w14:paraId="383C2891" w14:textId="77777777" w:rsidR="00D24700" w:rsidRPr="00482CD6" w:rsidRDefault="00D24700" w:rsidP="00D24700">
            <w:pPr>
              <w:jc w:val="center"/>
              <w:rPr>
                <w:b/>
              </w:rPr>
            </w:pPr>
            <w:r w:rsidRPr="00482CD6">
              <w:rPr>
                <w:b/>
              </w:rPr>
              <w:t>ZAMÓWIENIE PODSTAWOWE</w:t>
            </w:r>
          </w:p>
        </w:tc>
        <w:tc>
          <w:tcPr>
            <w:tcW w:w="3261" w:type="dxa"/>
            <w:gridSpan w:val="3"/>
            <w:tcBorders>
              <w:top w:val="single" w:sz="18" w:space="0" w:color="auto"/>
              <w:left w:val="single" w:sz="18" w:space="0" w:color="auto"/>
              <w:bottom w:val="single" w:sz="2" w:space="0" w:color="auto"/>
              <w:right w:val="single" w:sz="18" w:space="0" w:color="auto"/>
            </w:tcBorders>
            <w:vAlign w:val="center"/>
          </w:tcPr>
          <w:p w14:paraId="76ED0595" w14:textId="77777777" w:rsidR="00D24700" w:rsidRPr="00482CD6" w:rsidRDefault="00D24700" w:rsidP="00D24700">
            <w:pPr>
              <w:jc w:val="center"/>
              <w:rPr>
                <w:b/>
              </w:rPr>
            </w:pPr>
            <w:r w:rsidRPr="00482CD6">
              <w:rPr>
                <w:b/>
              </w:rPr>
              <w:t>ZAMÓWIENIE W RAMACH PRAWA OPCJI</w:t>
            </w:r>
          </w:p>
        </w:tc>
        <w:tc>
          <w:tcPr>
            <w:tcW w:w="3577" w:type="dxa"/>
            <w:gridSpan w:val="3"/>
            <w:tcBorders>
              <w:top w:val="single" w:sz="18" w:space="0" w:color="auto"/>
              <w:left w:val="single" w:sz="18" w:space="0" w:color="auto"/>
              <w:bottom w:val="single" w:sz="2" w:space="0" w:color="auto"/>
              <w:right w:val="single" w:sz="18" w:space="0" w:color="auto"/>
            </w:tcBorders>
            <w:vAlign w:val="center"/>
          </w:tcPr>
          <w:p w14:paraId="7DFC2D32" w14:textId="77777777" w:rsidR="00D24700" w:rsidRPr="00482CD6" w:rsidRDefault="00B97DD5" w:rsidP="00D24700">
            <w:pPr>
              <w:jc w:val="center"/>
              <w:rPr>
                <w:b/>
              </w:rPr>
            </w:pPr>
            <w:r w:rsidRPr="00482CD6">
              <w:rPr>
                <w:b/>
              </w:rPr>
              <w:t>RAZEM: ZAMÓWIENIE PODSTAWOWE + OPCJA</w:t>
            </w:r>
          </w:p>
        </w:tc>
      </w:tr>
      <w:tr w:rsidR="00482CD6" w:rsidRPr="00482CD6" w14:paraId="1728DCBD" w14:textId="77777777" w:rsidTr="008B7F24">
        <w:trPr>
          <w:tblHeader/>
        </w:trPr>
        <w:tc>
          <w:tcPr>
            <w:tcW w:w="567" w:type="dxa"/>
            <w:vMerge/>
            <w:tcBorders>
              <w:top w:val="single" w:sz="2" w:space="0" w:color="auto"/>
              <w:left w:val="single" w:sz="18" w:space="0" w:color="auto"/>
              <w:bottom w:val="single" w:sz="18" w:space="0" w:color="auto"/>
              <w:right w:val="single" w:sz="2" w:space="0" w:color="auto"/>
            </w:tcBorders>
            <w:vAlign w:val="center"/>
          </w:tcPr>
          <w:p w14:paraId="26AA0C35" w14:textId="77777777" w:rsidR="00D24700" w:rsidRPr="00482CD6" w:rsidRDefault="00D24700" w:rsidP="00D24700">
            <w:pPr>
              <w:jc w:val="center"/>
              <w:rPr>
                <w:b/>
              </w:rPr>
            </w:pPr>
          </w:p>
        </w:tc>
        <w:tc>
          <w:tcPr>
            <w:tcW w:w="1668" w:type="dxa"/>
            <w:vMerge/>
            <w:tcBorders>
              <w:top w:val="single" w:sz="2" w:space="0" w:color="auto"/>
              <w:left w:val="single" w:sz="2" w:space="0" w:color="auto"/>
              <w:bottom w:val="single" w:sz="18" w:space="0" w:color="auto"/>
              <w:right w:val="single" w:sz="2" w:space="0" w:color="auto"/>
            </w:tcBorders>
            <w:vAlign w:val="center"/>
          </w:tcPr>
          <w:p w14:paraId="64A3236B" w14:textId="77777777" w:rsidR="00D24700" w:rsidRPr="00482CD6" w:rsidRDefault="00D24700" w:rsidP="00D24700">
            <w:pPr>
              <w:jc w:val="center"/>
              <w:rPr>
                <w:b/>
              </w:rPr>
            </w:pPr>
          </w:p>
        </w:tc>
        <w:tc>
          <w:tcPr>
            <w:tcW w:w="850" w:type="dxa"/>
            <w:vMerge/>
            <w:tcBorders>
              <w:top w:val="single" w:sz="2" w:space="0" w:color="auto"/>
              <w:left w:val="single" w:sz="2" w:space="0" w:color="auto"/>
              <w:bottom w:val="single" w:sz="18" w:space="0" w:color="auto"/>
              <w:right w:val="single" w:sz="2" w:space="0" w:color="auto"/>
            </w:tcBorders>
            <w:vAlign w:val="center"/>
          </w:tcPr>
          <w:p w14:paraId="6192BBBA" w14:textId="77777777" w:rsidR="00D24700" w:rsidRPr="00482CD6" w:rsidRDefault="00D24700" w:rsidP="00D24700">
            <w:pPr>
              <w:jc w:val="center"/>
              <w:rPr>
                <w:b/>
              </w:rPr>
            </w:pPr>
          </w:p>
        </w:tc>
        <w:tc>
          <w:tcPr>
            <w:tcW w:w="851" w:type="dxa"/>
            <w:vMerge/>
            <w:tcBorders>
              <w:top w:val="single" w:sz="2" w:space="0" w:color="auto"/>
              <w:left w:val="single" w:sz="2" w:space="0" w:color="auto"/>
              <w:bottom w:val="single" w:sz="18" w:space="0" w:color="auto"/>
              <w:right w:val="single" w:sz="2" w:space="0" w:color="auto"/>
            </w:tcBorders>
            <w:vAlign w:val="center"/>
          </w:tcPr>
          <w:p w14:paraId="5538B213" w14:textId="77777777" w:rsidR="00D24700" w:rsidRPr="00482CD6" w:rsidRDefault="00D24700" w:rsidP="00D24700">
            <w:pPr>
              <w:jc w:val="center"/>
              <w:rPr>
                <w:b/>
              </w:rPr>
            </w:pPr>
          </w:p>
        </w:tc>
        <w:tc>
          <w:tcPr>
            <w:tcW w:w="992" w:type="dxa"/>
            <w:vMerge/>
            <w:tcBorders>
              <w:top w:val="single" w:sz="2" w:space="0" w:color="auto"/>
              <w:left w:val="single" w:sz="2" w:space="0" w:color="auto"/>
              <w:bottom w:val="single" w:sz="18" w:space="0" w:color="auto"/>
              <w:right w:val="single" w:sz="18" w:space="0" w:color="auto"/>
            </w:tcBorders>
            <w:vAlign w:val="center"/>
          </w:tcPr>
          <w:p w14:paraId="7B146521" w14:textId="77777777" w:rsidR="00D24700" w:rsidRPr="00482CD6" w:rsidRDefault="00D24700" w:rsidP="00D24700">
            <w:pPr>
              <w:jc w:val="center"/>
              <w:rPr>
                <w:b/>
              </w:rPr>
            </w:pPr>
          </w:p>
        </w:tc>
        <w:tc>
          <w:tcPr>
            <w:tcW w:w="850" w:type="dxa"/>
            <w:tcBorders>
              <w:top w:val="single" w:sz="2" w:space="0" w:color="auto"/>
              <w:left w:val="single" w:sz="18" w:space="0" w:color="auto"/>
              <w:bottom w:val="single" w:sz="18" w:space="0" w:color="auto"/>
              <w:right w:val="single" w:sz="2" w:space="0" w:color="auto"/>
            </w:tcBorders>
            <w:vAlign w:val="center"/>
          </w:tcPr>
          <w:p w14:paraId="5878A836" w14:textId="77777777" w:rsidR="00D24700" w:rsidRPr="00482CD6" w:rsidRDefault="00D24700" w:rsidP="00D24700">
            <w:pPr>
              <w:jc w:val="center"/>
              <w:rPr>
                <w:b/>
              </w:rPr>
            </w:pPr>
            <w:r w:rsidRPr="00482CD6">
              <w:rPr>
                <w:b/>
              </w:rPr>
              <w:t>ilość</w:t>
            </w:r>
          </w:p>
        </w:tc>
        <w:tc>
          <w:tcPr>
            <w:tcW w:w="1276" w:type="dxa"/>
            <w:tcBorders>
              <w:top w:val="single" w:sz="2" w:space="0" w:color="auto"/>
              <w:left w:val="single" w:sz="2" w:space="0" w:color="auto"/>
              <w:bottom w:val="single" w:sz="18" w:space="0" w:color="auto"/>
              <w:right w:val="single" w:sz="2" w:space="0" w:color="auto"/>
            </w:tcBorders>
            <w:vAlign w:val="center"/>
          </w:tcPr>
          <w:p w14:paraId="27D9F7F6" w14:textId="77777777" w:rsidR="00D24700" w:rsidRPr="00482CD6" w:rsidRDefault="00D24700" w:rsidP="00D24700">
            <w:pPr>
              <w:jc w:val="center"/>
              <w:rPr>
                <w:b/>
              </w:rPr>
            </w:pPr>
            <w:r w:rsidRPr="00482CD6">
              <w:rPr>
                <w:b/>
              </w:rPr>
              <w:t>wartość</w:t>
            </w:r>
          </w:p>
          <w:p w14:paraId="700A51C2" w14:textId="1BE0198B" w:rsidR="00D24700" w:rsidRPr="00482CD6" w:rsidRDefault="00D24700" w:rsidP="00D24700">
            <w:pPr>
              <w:jc w:val="center"/>
              <w:rPr>
                <w:b/>
              </w:rPr>
            </w:pPr>
            <w:r w:rsidRPr="00482CD6">
              <w:rPr>
                <w:b/>
              </w:rPr>
              <w:t>netto</w:t>
            </w:r>
            <w:r w:rsidR="00CF364B">
              <w:rPr>
                <w:b/>
              </w:rPr>
              <w:t xml:space="preserve"> </w:t>
            </w:r>
            <w:r w:rsidRPr="00482CD6">
              <w:rPr>
                <w:b/>
              </w:rPr>
              <w:t>(zł)</w:t>
            </w:r>
          </w:p>
          <w:p w14:paraId="56EF84EC" w14:textId="77777777" w:rsidR="00D24700" w:rsidRPr="00482CD6" w:rsidRDefault="00D24700" w:rsidP="00D24700">
            <w:pPr>
              <w:jc w:val="center"/>
              <w:rPr>
                <w:i/>
              </w:rPr>
            </w:pPr>
            <w:r w:rsidRPr="00482CD6">
              <w:rPr>
                <w:i/>
              </w:rPr>
              <w:t>/ilość x cena jednostkowa/</w:t>
            </w:r>
          </w:p>
        </w:tc>
        <w:tc>
          <w:tcPr>
            <w:tcW w:w="992" w:type="dxa"/>
            <w:tcBorders>
              <w:top w:val="single" w:sz="2" w:space="0" w:color="auto"/>
              <w:left w:val="single" w:sz="2" w:space="0" w:color="auto"/>
              <w:bottom w:val="single" w:sz="18" w:space="0" w:color="auto"/>
              <w:right w:val="single" w:sz="18" w:space="0" w:color="auto"/>
            </w:tcBorders>
            <w:vAlign w:val="center"/>
          </w:tcPr>
          <w:p w14:paraId="3DCB3EE8" w14:textId="77777777" w:rsidR="00D24700" w:rsidRPr="00482CD6" w:rsidRDefault="00D24700" w:rsidP="00D24700">
            <w:pPr>
              <w:jc w:val="center"/>
              <w:rPr>
                <w:b/>
              </w:rPr>
            </w:pPr>
            <w:r w:rsidRPr="00482CD6">
              <w:rPr>
                <w:b/>
              </w:rPr>
              <w:t>wartość</w:t>
            </w:r>
          </w:p>
          <w:p w14:paraId="393916B5" w14:textId="77777777" w:rsidR="00D24700" w:rsidRPr="00482CD6" w:rsidRDefault="00D24700" w:rsidP="00D24700">
            <w:pPr>
              <w:jc w:val="center"/>
              <w:rPr>
                <w:b/>
              </w:rPr>
            </w:pPr>
            <w:r w:rsidRPr="00482CD6">
              <w:rPr>
                <w:b/>
              </w:rPr>
              <w:t>brutto (zł)</w:t>
            </w:r>
          </w:p>
        </w:tc>
        <w:tc>
          <w:tcPr>
            <w:tcW w:w="851" w:type="dxa"/>
            <w:tcBorders>
              <w:top w:val="single" w:sz="2" w:space="0" w:color="auto"/>
              <w:left w:val="single" w:sz="18" w:space="0" w:color="auto"/>
              <w:bottom w:val="single" w:sz="18" w:space="0" w:color="auto"/>
              <w:right w:val="single" w:sz="2" w:space="0" w:color="auto"/>
            </w:tcBorders>
            <w:vAlign w:val="center"/>
          </w:tcPr>
          <w:p w14:paraId="5E290215" w14:textId="77777777" w:rsidR="00D24700" w:rsidRPr="00482CD6" w:rsidRDefault="00D24700" w:rsidP="00D24700">
            <w:pPr>
              <w:jc w:val="center"/>
              <w:rPr>
                <w:b/>
              </w:rPr>
            </w:pPr>
            <w:r w:rsidRPr="00482CD6">
              <w:rPr>
                <w:b/>
              </w:rPr>
              <w:t>ilość</w:t>
            </w:r>
          </w:p>
        </w:tc>
        <w:tc>
          <w:tcPr>
            <w:tcW w:w="1276" w:type="dxa"/>
            <w:tcBorders>
              <w:top w:val="single" w:sz="2" w:space="0" w:color="auto"/>
              <w:left w:val="single" w:sz="2" w:space="0" w:color="auto"/>
              <w:bottom w:val="single" w:sz="18" w:space="0" w:color="auto"/>
              <w:right w:val="single" w:sz="2" w:space="0" w:color="auto"/>
            </w:tcBorders>
            <w:vAlign w:val="center"/>
          </w:tcPr>
          <w:p w14:paraId="6641C1C8" w14:textId="77777777" w:rsidR="00D24700" w:rsidRPr="00482CD6" w:rsidRDefault="00D24700" w:rsidP="00D24700">
            <w:pPr>
              <w:jc w:val="center"/>
              <w:rPr>
                <w:b/>
              </w:rPr>
            </w:pPr>
            <w:r w:rsidRPr="00482CD6">
              <w:rPr>
                <w:b/>
              </w:rPr>
              <w:t>wartość</w:t>
            </w:r>
          </w:p>
          <w:p w14:paraId="03B413EA" w14:textId="0ADFA224" w:rsidR="00D24700" w:rsidRPr="00482CD6" w:rsidRDefault="00D24700" w:rsidP="00D24700">
            <w:pPr>
              <w:jc w:val="center"/>
              <w:rPr>
                <w:b/>
              </w:rPr>
            </w:pPr>
            <w:r w:rsidRPr="00482CD6">
              <w:rPr>
                <w:b/>
              </w:rPr>
              <w:t>netto</w:t>
            </w:r>
            <w:r w:rsidR="00CF364B">
              <w:rPr>
                <w:b/>
              </w:rPr>
              <w:t xml:space="preserve"> </w:t>
            </w:r>
            <w:r w:rsidRPr="00482CD6">
              <w:rPr>
                <w:b/>
              </w:rPr>
              <w:t>(zł)</w:t>
            </w:r>
          </w:p>
          <w:p w14:paraId="2E6CADF5" w14:textId="77777777" w:rsidR="00D24700" w:rsidRPr="00482CD6" w:rsidRDefault="00D24700" w:rsidP="00D24700">
            <w:pPr>
              <w:jc w:val="center"/>
              <w:rPr>
                <w:b/>
              </w:rPr>
            </w:pPr>
            <w:r w:rsidRPr="00482CD6">
              <w:rPr>
                <w:i/>
              </w:rPr>
              <w:t>/ilość x cena jednostkowa/</w:t>
            </w:r>
          </w:p>
        </w:tc>
        <w:tc>
          <w:tcPr>
            <w:tcW w:w="1134" w:type="dxa"/>
            <w:tcBorders>
              <w:top w:val="single" w:sz="2" w:space="0" w:color="auto"/>
              <w:left w:val="single" w:sz="2" w:space="0" w:color="auto"/>
              <w:bottom w:val="single" w:sz="18" w:space="0" w:color="auto"/>
              <w:right w:val="single" w:sz="18" w:space="0" w:color="auto"/>
            </w:tcBorders>
            <w:vAlign w:val="center"/>
          </w:tcPr>
          <w:p w14:paraId="1A5A6174" w14:textId="77777777" w:rsidR="00D24700" w:rsidRPr="00482CD6" w:rsidRDefault="00D24700" w:rsidP="00D24700">
            <w:pPr>
              <w:jc w:val="center"/>
              <w:rPr>
                <w:b/>
              </w:rPr>
            </w:pPr>
            <w:r w:rsidRPr="00482CD6">
              <w:rPr>
                <w:b/>
              </w:rPr>
              <w:t>wartość</w:t>
            </w:r>
          </w:p>
          <w:p w14:paraId="185963A1" w14:textId="77777777" w:rsidR="00D24700" w:rsidRPr="00482CD6" w:rsidRDefault="00D24700" w:rsidP="00D24700">
            <w:pPr>
              <w:jc w:val="center"/>
              <w:rPr>
                <w:b/>
              </w:rPr>
            </w:pPr>
            <w:r w:rsidRPr="00482CD6">
              <w:rPr>
                <w:b/>
              </w:rPr>
              <w:t>brutto (zł)</w:t>
            </w:r>
          </w:p>
        </w:tc>
        <w:tc>
          <w:tcPr>
            <w:tcW w:w="992" w:type="dxa"/>
            <w:tcBorders>
              <w:top w:val="single" w:sz="2" w:space="0" w:color="auto"/>
              <w:left w:val="single" w:sz="18" w:space="0" w:color="auto"/>
              <w:bottom w:val="single" w:sz="18" w:space="0" w:color="auto"/>
              <w:right w:val="single" w:sz="2" w:space="0" w:color="auto"/>
            </w:tcBorders>
            <w:vAlign w:val="center"/>
          </w:tcPr>
          <w:p w14:paraId="384FCBB7" w14:textId="77777777" w:rsidR="00D24700" w:rsidRPr="00482CD6" w:rsidRDefault="00D24700" w:rsidP="00D24700">
            <w:pPr>
              <w:jc w:val="center"/>
              <w:rPr>
                <w:b/>
              </w:rPr>
            </w:pPr>
            <w:r w:rsidRPr="00482CD6">
              <w:rPr>
                <w:b/>
              </w:rPr>
              <w:t>ilość</w:t>
            </w:r>
          </w:p>
        </w:tc>
        <w:tc>
          <w:tcPr>
            <w:tcW w:w="1276" w:type="dxa"/>
            <w:tcBorders>
              <w:top w:val="single" w:sz="2" w:space="0" w:color="auto"/>
              <w:left w:val="single" w:sz="2" w:space="0" w:color="auto"/>
              <w:bottom w:val="single" w:sz="18" w:space="0" w:color="auto"/>
              <w:right w:val="single" w:sz="2" w:space="0" w:color="auto"/>
            </w:tcBorders>
            <w:vAlign w:val="center"/>
          </w:tcPr>
          <w:p w14:paraId="6846F61B" w14:textId="77777777" w:rsidR="00D24700" w:rsidRPr="00482CD6" w:rsidRDefault="00D24700" w:rsidP="00D24700">
            <w:pPr>
              <w:jc w:val="center"/>
              <w:rPr>
                <w:b/>
              </w:rPr>
            </w:pPr>
            <w:r w:rsidRPr="00482CD6">
              <w:rPr>
                <w:b/>
              </w:rPr>
              <w:t>wartość</w:t>
            </w:r>
          </w:p>
          <w:p w14:paraId="055C66B8" w14:textId="77777777" w:rsidR="00D24700" w:rsidRPr="00482CD6" w:rsidRDefault="00D24700" w:rsidP="00D24700">
            <w:pPr>
              <w:jc w:val="center"/>
              <w:rPr>
                <w:b/>
              </w:rPr>
            </w:pPr>
            <w:r w:rsidRPr="00482CD6">
              <w:rPr>
                <w:b/>
              </w:rPr>
              <w:t>netto (zł)</w:t>
            </w:r>
          </w:p>
        </w:tc>
        <w:tc>
          <w:tcPr>
            <w:tcW w:w="1309" w:type="dxa"/>
            <w:tcBorders>
              <w:top w:val="single" w:sz="2" w:space="0" w:color="auto"/>
              <w:left w:val="single" w:sz="2" w:space="0" w:color="auto"/>
              <w:bottom w:val="single" w:sz="18" w:space="0" w:color="auto"/>
              <w:right w:val="single" w:sz="18" w:space="0" w:color="auto"/>
            </w:tcBorders>
            <w:vAlign w:val="center"/>
          </w:tcPr>
          <w:p w14:paraId="44DD4C74" w14:textId="77777777" w:rsidR="00D24700" w:rsidRPr="00482CD6" w:rsidRDefault="00D24700" w:rsidP="00D24700">
            <w:pPr>
              <w:jc w:val="center"/>
              <w:rPr>
                <w:b/>
              </w:rPr>
            </w:pPr>
            <w:r w:rsidRPr="00482CD6">
              <w:rPr>
                <w:b/>
              </w:rPr>
              <w:t>wartość</w:t>
            </w:r>
          </w:p>
          <w:p w14:paraId="78CACD09" w14:textId="77777777" w:rsidR="00D24700" w:rsidRPr="00482CD6" w:rsidRDefault="00D24700" w:rsidP="00D24700">
            <w:pPr>
              <w:jc w:val="center"/>
              <w:rPr>
                <w:b/>
              </w:rPr>
            </w:pPr>
            <w:r w:rsidRPr="00482CD6">
              <w:rPr>
                <w:b/>
              </w:rPr>
              <w:t>brutto (zł)</w:t>
            </w:r>
          </w:p>
        </w:tc>
      </w:tr>
      <w:tr w:rsidR="00482CD6" w:rsidRPr="00482CD6" w14:paraId="36E875A5" w14:textId="77777777" w:rsidTr="00D24700">
        <w:tc>
          <w:tcPr>
            <w:tcW w:w="567" w:type="dxa"/>
            <w:tcBorders>
              <w:top w:val="single" w:sz="18" w:space="0" w:color="auto"/>
              <w:left w:val="single" w:sz="18" w:space="0" w:color="auto"/>
              <w:bottom w:val="single" w:sz="18" w:space="0" w:color="auto"/>
              <w:right w:val="single" w:sz="2" w:space="0" w:color="auto"/>
            </w:tcBorders>
          </w:tcPr>
          <w:p w14:paraId="15A90BEA" w14:textId="77777777" w:rsidR="00D24700" w:rsidRPr="00482CD6" w:rsidRDefault="00D24700" w:rsidP="00D24700">
            <w:pPr>
              <w:jc w:val="center"/>
            </w:pPr>
            <w:r w:rsidRPr="00482CD6">
              <w:t>1.</w:t>
            </w:r>
          </w:p>
        </w:tc>
        <w:tc>
          <w:tcPr>
            <w:tcW w:w="1668" w:type="dxa"/>
            <w:tcBorders>
              <w:top w:val="single" w:sz="18" w:space="0" w:color="auto"/>
              <w:left w:val="single" w:sz="2" w:space="0" w:color="auto"/>
              <w:bottom w:val="single" w:sz="18" w:space="0" w:color="auto"/>
              <w:right w:val="single" w:sz="2" w:space="0" w:color="auto"/>
            </w:tcBorders>
          </w:tcPr>
          <w:p w14:paraId="113ACDE7" w14:textId="77777777" w:rsidR="00D24700" w:rsidRPr="00482CD6" w:rsidRDefault="00D24700" w:rsidP="00D24700">
            <w:pPr>
              <w:jc w:val="center"/>
            </w:pPr>
            <w:r w:rsidRPr="00482CD6">
              <w:t>2.</w:t>
            </w:r>
          </w:p>
        </w:tc>
        <w:tc>
          <w:tcPr>
            <w:tcW w:w="850" w:type="dxa"/>
            <w:tcBorders>
              <w:top w:val="single" w:sz="18" w:space="0" w:color="auto"/>
              <w:left w:val="single" w:sz="2" w:space="0" w:color="auto"/>
              <w:bottom w:val="single" w:sz="18" w:space="0" w:color="auto"/>
              <w:right w:val="single" w:sz="2" w:space="0" w:color="auto"/>
            </w:tcBorders>
          </w:tcPr>
          <w:p w14:paraId="17F9CBBF" w14:textId="77777777" w:rsidR="00D24700" w:rsidRPr="00482CD6" w:rsidRDefault="00D24700" w:rsidP="00D24700">
            <w:pPr>
              <w:jc w:val="center"/>
            </w:pPr>
            <w:r w:rsidRPr="00482CD6">
              <w:t>3.</w:t>
            </w:r>
          </w:p>
        </w:tc>
        <w:tc>
          <w:tcPr>
            <w:tcW w:w="851" w:type="dxa"/>
            <w:tcBorders>
              <w:top w:val="single" w:sz="18" w:space="0" w:color="auto"/>
              <w:left w:val="single" w:sz="2" w:space="0" w:color="auto"/>
              <w:bottom w:val="single" w:sz="18" w:space="0" w:color="auto"/>
              <w:right w:val="single" w:sz="2" w:space="0" w:color="auto"/>
            </w:tcBorders>
          </w:tcPr>
          <w:p w14:paraId="650A1409" w14:textId="77777777" w:rsidR="00D24700" w:rsidRPr="00482CD6" w:rsidRDefault="00D24700" w:rsidP="00D24700">
            <w:pPr>
              <w:jc w:val="center"/>
            </w:pPr>
            <w:r w:rsidRPr="00482CD6">
              <w:t>4.</w:t>
            </w:r>
          </w:p>
        </w:tc>
        <w:tc>
          <w:tcPr>
            <w:tcW w:w="992" w:type="dxa"/>
            <w:tcBorders>
              <w:top w:val="single" w:sz="18" w:space="0" w:color="auto"/>
              <w:left w:val="single" w:sz="2" w:space="0" w:color="auto"/>
              <w:bottom w:val="single" w:sz="18" w:space="0" w:color="auto"/>
              <w:right w:val="single" w:sz="2" w:space="0" w:color="auto"/>
            </w:tcBorders>
          </w:tcPr>
          <w:p w14:paraId="4EAF7935" w14:textId="77777777" w:rsidR="00D24700" w:rsidRPr="00482CD6" w:rsidRDefault="00D24700" w:rsidP="00D24700">
            <w:pPr>
              <w:jc w:val="center"/>
            </w:pPr>
            <w:r w:rsidRPr="00482CD6">
              <w:t>5.</w:t>
            </w:r>
          </w:p>
        </w:tc>
        <w:tc>
          <w:tcPr>
            <w:tcW w:w="850" w:type="dxa"/>
            <w:tcBorders>
              <w:top w:val="single" w:sz="18" w:space="0" w:color="auto"/>
              <w:left w:val="single" w:sz="2" w:space="0" w:color="auto"/>
              <w:bottom w:val="single" w:sz="18" w:space="0" w:color="auto"/>
              <w:right w:val="single" w:sz="2" w:space="0" w:color="auto"/>
            </w:tcBorders>
          </w:tcPr>
          <w:p w14:paraId="3CC9BB39" w14:textId="77777777" w:rsidR="00D24700" w:rsidRPr="00482CD6" w:rsidRDefault="00D24700" w:rsidP="00D24700">
            <w:pPr>
              <w:jc w:val="center"/>
            </w:pPr>
            <w:r w:rsidRPr="00482CD6">
              <w:t>6.</w:t>
            </w:r>
          </w:p>
        </w:tc>
        <w:tc>
          <w:tcPr>
            <w:tcW w:w="1276" w:type="dxa"/>
            <w:tcBorders>
              <w:top w:val="single" w:sz="18" w:space="0" w:color="auto"/>
              <w:left w:val="single" w:sz="2" w:space="0" w:color="auto"/>
              <w:bottom w:val="single" w:sz="18" w:space="0" w:color="auto"/>
              <w:right w:val="single" w:sz="2" w:space="0" w:color="auto"/>
            </w:tcBorders>
          </w:tcPr>
          <w:p w14:paraId="222052CD" w14:textId="77777777" w:rsidR="00D24700" w:rsidRPr="00482CD6" w:rsidRDefault="00D24700" w:rsidP="00D24700">
            <w:pPr>
              <w:jc w:val="center"/>
            </w:pPr>
            <w:r w:rsidRPr="00482CD6">
              <w:t>7.</w:t>
            </w:r>
          </w:p>
        </w:tc>
        <w:tc>
          <w:tcPr>
            <w:tcW w:w="992" w:type="dxa"/>
            <w:tcBorders>
              <w:top w:val="single" w:sz="18" w:space="0" w:color="auto"/>
              <w:left w:val="single" w:sz="2" w:space="0" w:color="auto"/>
              <w:bottom w:val="single" w:sz="18" w:space="0" w:color="auto"/>
              <w:right w:val="single" w:sz="2" w:space="0" w:color="auto"/>
            </w:tcBorders>
          </w:tcPr>
          <w:p w14:paraId="4D1534D3" w14:textId="77777777" w:rsidR="00D24700" w:rsidRPr="00482CD6" w:rsidRDefault="00D24700" w:rsidP="00D24700">
            <w:pPr>
              <w:jc w:val="center"/>
            </w:pPr>
            <w:r w:rsidRPr="00482CD6">
              <w:t>8.</w:t>
            </w:r>
          </w:p>
        </w:tc>
        <w:tc>
          <w:tcPr>
            <w:tcW w:w="851" w:type="dxa"/>
            <w:tcBorders>
              <w:top w:val="single" w:sz="18" w:space="0" w:color="auto"/>
              <w:left w:val="single" w:sz="2" w:space="0" w:color="auto"/>
              <w:bottom w:val="single" w:sz="18" w:space="0" w:color="auto"/>
              <w:right w:val="single" w:sz="2" w:space="0" w:color="auto"/>
            </w:tcBorders>
          </w:tcPr>
          <w:p w14:paraId="41985EE4" w14:textId="77777777" w:rsidR="00D24700" w:rsidRPr="00482CD6" w:rsidRDefault="00D24700" w:rsidP="00D24700">
            <w:pPr>
              <w:jc w:val="center"/>
            </w:pPr>
            <w:r w:rsidRPr="00482CD6">
              <w:t>9.</w:t>
            </w:r>
          </w:p>
        </w:tc>
        <w:tc>
          <w:tcPr>
            <w:tcW w:w="1276" w:type="dxa"/>
            <w:tcBorders>
              <w:top w:val="single" w:sz="18" w:space="0" w:color="auto"/>
              <w:left w:val="single" w:sz="2" w:space="0" w:color="auto"/>
              <w:bottom w:val="single" w:sz="18" w:space="0" w:color="auto"/>
              <w:right w:val="single" w:sz="2" w:space="0" w:color="auto"/>
            </w:tcBorders>
          </w:tcPr>
          <w:p w14:paraId="0D7D1B4F" w14:textId="77777777" w:rsidR="00D24700" w:rsidRPr="00482CD6" w:rsidRDefault="00D24700" w:rsidP="00D24700">
            <w:pPr>
              <w:jc w:val="center"/>
            </w:pPr>
            <w:r w:rsidRPr="00482CD6">
              <w:t>10.</w:t>
            </w:r>
          </w:p>
        </w:tc>
        <w:tc>
          <w:tcPr>
            <w:tcW w:w="1134" w:type="dxa"/>
            <w:tcBorders>
              <w:top w:val="single" w:sz="18" w:space="0" w:color="auto"/>
              <w:left w:val="single" w:sz="2" w:space="0" w:color="auto"/>
              <w:bottom w:val="single" w:sz="18" w:space="0" w:color="auto"/>
              <w:right w:val="single" w:sz="2" w:space="0" w:color="auto"/>
            </w:tcBorders>
          </w:tcPr>
          <w:p w14:paraId="138D6E4F" w14:textId="77777777" w:rsidR="00D24700" w:rsidRPr="00482CD6" w:rsidRDefault="00D24700" w:rsidP="00D24700">
            <w:pPr>
              <w:jc w:val="center"/>
            </w:pPr>
            <w:r w:rsidRPr="00482CD6">
              <w:t>11.</w:t>
            </w:r>
          </w:p>
        </w:tc>
        <w:tc>
          <w:tcPr>
            <w:tcW w:w="992" w:type="dxa"/>
            <w:tcBorders>
              <w:top w:val="single" w:sz="18" w:space="0" w:color="auto"/>
              <w:left w:val="single" w:sz="2" w:space="0" w:color="auto"/>
              <w:bottom w:val="single" w:sz="18" w:space="0" w:color="auto"/>
              <w:right w:val="single" w:sz="2" w:space="0" w:color="auto"/>
            </w:tcBorders>
          </w:tcPr>
          <w:p w14:paraId="33CD808D" w14:textId="77777777" w:rsidR="00D24700" w:rsidRPr="00482CD6" w:rsidRDefault="00D24700" w:rsidP="00D24700">
            <w:pPr>
              <w:jc w:val="center"/>
            </w:pPr>
            <w:r w:rsidRPr="00482CD6">
              <w:t>12.</w:t>
            </w:r>
          </w:p>
        </w:tc>
        <w:tc>
          <w:tcPr>
            <w:tcW w:w="1276" w:type="dxa"/>
            <w:tcBorders>
              <w:top w:val="single" w:sz="18" w:space="0" w:color="auto"/>
              <w:left w:val="single" w:sz="2" w:space="0" w:color="auto"/>
              <w:bottom w:val="single" w:sz="18" w:space="0" w:color="auto"/>
              <w:right w:val="single" w:sz="2" w:space="0" w:color="auto"/>
            </w:tcBorders>
          </w:tcPr>
          <w:p w14:paraId="6DC96F5F" w14:textId="77777777" w:rsidR="00D24700" w:rsidRPr="00482CD6" w:rsidRDefault="00D24700" w:rsidP="00D24700">
            <w:pPr>
              <w:jc w:val="center"/>
            </w:pPr>
            <w:r w:rsidRPr="00482CD6">
              <w:t>13.</w:t>
            </w:r>
          </w:p>
        </w:tc>
        <w:tc>
          <w:tcPr>
            <w:tcW w:w="1309" w:type="dxa"/>
            <w:tcBorders>
              <w:top w:val="single" w:sz="18" w:space="0" w:color="auto"/>
              <w:left w:val="single" w:sz="2" w:space="0" w:color="auto"/>
              <w:bottom w:val="single" w:sz="18" w:space="0" w:color="auto"/>
              <w:right w:val="single" w:sz="18" w:space="0" w:color="auto"/>
            </w:tcBorders>
          </w:tcPr>
          <w:p w14:paraId="63C27AA8" w14:textId="77777777" w:rsidR="00D24700" w:rsidRPr="00482CD6" w:rsidRDefault="00D24700" w:rsidP="00D24700">
            <w:pPr>
              <w:jc w:val="center"/>
            </w:pPr>
            <w:r w:rsidRPr="00482CD6">
              <w:t>14.</w:t>
            </w:r>
          </w:p>
        </w:tc>
      </w:tr>
      <w:tr w:rsidR="00482CD6" w:rsidRPr="00482CD6" w14:paraId="78C86AB6" w14:textId="77777777" w:rsidTr="00E96B74">
        <w:tc>
          <w:tcPr>
            <w:tcW w:w="567" w:type="dxa"/>
            <w:tcBorders>
              <w:top w:val="single" w:sz="18" w:space="0" w:color="auto"/>
              <w:left w:val="single" w:sz="18" w:space="0" w:color="auto"/>
              <w:bottom w:val="single" w:sz="2" w:space="0" w:color="auto"/>
              <w:right w:val="single" w:sz="2" w:space="0" w:color="auto"/>
            </w:tcBorders>
          </w:tcPr>
          <w:p w14:paraId="0EF60307" w14:textId="77777777" w:rsidR="00EE07C1" w:rsidRPr="00482CD6" w:rsidRDefault="00EE07C1" w:rsidP="00F16F28">
            <w:pPr>
              <w:jc w:val="center"/>
              <w:rPr>
                <w:b/>
              </w:rPr>
            </w:pPr>
            <w:r w:rsidRPr="00482CD6">
              <w:rPr>
                <w:b/>
              </w:rPr>
              <w:t>1.</w:t>
            </w:r>
          </w:p>
        </w:tc>
        <w:tc>
          <w:tcPr>
            <w:tcW w:w="1668" w:type="dxa"/>
          </w:tcPr>
          <w:p w14:paraId="0EDECCFB" w14:textId="7A50435C" w:rsidR="00EE07C1" w:rsidRPr="00482CD6" w:rsidRDefault="00EE07C1" w:rsidP="00F16F28">
            <w:pPr>
              <w:rPr>
                <w:b/>
              </w:rPr>
            </w:pPr>
            <w:r w:rsidRPr="00482CD6">
              <w:rPr>
                <w:b/>
              </w:rPr>
              <w:t>Noga z kurczaka mrożona</w:t>
            </w:r>
          </w:p>
        </w:tc>
        <w:tc>
          <w:tcPr>
            <w:tcW w:w="850" w:type="dxa"/>
            <w:tcBorders>
              <w:top w:val="single" w:sz="18" w:space="0" w:color="auto"/>
              <w:left w:val="single" w:sz="2" w:space="0" w:color="auto"/>
              <w:bottom w:val="single" w:sz="2" w:space="0" w:color="auto"/>
              <w:right w:val="single" w:sz="2" w:space="0" w:color="auto"/>
            </w:tcBorders>
            <w:vAlign w:val="center"/>
          </w:tcPr>
          <w:p w14:paraId="146A7DD2" w14:textId="77777777" w:rsidR="00EE07C1" w:rsidRPr="00482CD6" w:rsidRDefault="00EE07C1" w:rsidP="00F16F28">
            <w:pPr>
              <w:jc w:val="center"/>
              <w:rPr>
                <w:b/>
              </w:rPr>
            </w:pPr>
            <w:r w:rsidRPr="00482CD6">
              <w:rPr>
                <w:b/>
              </w:rPr>
              <w:t>kg</w:t>
            </w:r>
          </w:p>
        </w:tc>
        <w:tc>
          <w:tcPr>
            <w:tcW w:w="851" w:type="dxa"/>
            <w:tcBorders>
              <w:top w:val="single" w:sz="18" w:space="0" w:color="auto"/>
              <w:left w:val="single" w:sz="2" w:space="0" w:color="auto"/>
              <w:bottom w:val="single" w:sz="2" w:space="0" w:color="auto"/>
              <w:right w:val="single" w:sz="2" w:space="0" w:color="auto"/>
            </w:tcBorders>
            <w:vAlign w:val="center"/>
          </w:tcPr>
          <w:p w14:paraId="5469A373" w14:textId="77777777" w:rsidR="00EE07C1" w:rsidRPr="00482CD6" w:rsidRDefault="00EE07C1" w:rsidP="00F16F28">
            <w:pPr>
              <w:jc w:val="center"/>
              <w:rPr>
                <w:b/>
              </w:rPr>
            </w:pPr>
          </w:p>
        </w:tc>
        <w:tc>
          <w:tcPr>
            <w:tcW w:w="992" w:type="dxa"/>
            <w:tcBorders>
              <w:top w:val="single" w:sz="18" w:space="0" w:color="auto"/>
              <w:left w:val="single" w:sz="2" w:space="0" w:color="auto"/>
              <w:bottom w:val="single" w:sz="2" w:space="0" w:color="auto"/>
              <w:right w:val="single" w:sz="18" w:space="0" w:color="auto"/>
            </w:tcBorders>
            <w:vAlign w:val="center"/>
          </w:tcPr>
          <w:p w14:paraId="73B05B86" w14:textId="7DFCE917" w:rsidR="00EE07C1" w:rsidRPr="00482CD6" w:rsidRDefault="00EE07C1" w:rsidP="00F16F28">
            <w:pPr>
              <w:jc w:val="center"/>
              <w:rPr>
                <w:b/>
              </w:rPr>
            </w:pPr>
          </w:p>
        </w:tc>
        <w:tc>
          <w:tcPr>
            <w:tcW w:w="850" w:type="dxa"/>
            <w:tcBorders>
              <w:left w:val="single" w:sz="18" w:space="0" w:color="auto"/>
              <w:right w:val="single" w:sz="18" w:space="0" w:color="auto"/>
            </w:tcBorders>
            <w:vAlign w:val="center"/>
          </w:tcPr>
          <w:p w14:paraId="4FB42155" w14:textId="2C2724AE" w:rsidR="00EE07C1" w:rsidRPr="00482CD6" w:rsidRDefault="00EE07C1" w:rsidP="00EE07C1">
            <w:pPr>
              <w:jc w:val="right"/>
              <w:rPr>
                <w:b/>
              </w:rPr>
            </w:pPr>
            <w:r w:rsidRPr="00482CD6">
              <w:rPr>
                <w:b/>
              </w:rPr>
              <w:t>800</w:t>
            </w:r>
          </w:p>
        </w:tc>
        <w:tc>
          <w:tcPr>
            <w:tcW w:w="1276" w:type="dxa"/>
            <w:tcBorders>
              <w:top w:val="single" w:sz="18" w:space="0" w:color="auto"/>
              <w:left w:val="single" w:sz="18" w:space="0" w:color="auto"/>
              <w:bottom w:val="single" w:sz="2" w:space="0" w:color="auto"/>
              <w:right w:val="single" w:sz="2" w:space="0" w:color="auto"/>
            </w:tcBorders>
            <w:vAlign w:val="center"/>
          </w:tcPr>
          <w:p w14:paraId="4C6FAB3F" w14:textId="77777777" w:rsidR="00EE07C1" w:rsidRPr="00482CD6" w:rsidRDefault="00EE07C1" w:rsidP="00EE07C1">
            <w:pPr>
              <w:jc w:val="right"/>
              <w:rPr>
                <w:b/>
              </w:rPr>
            </w:pPr>
          </w:p>
        </w:tc>
        <w:tc>
          <w:tcPr>
            <w:tcW w:w="992" w:type="dxa"/>
            <w:tcBorders>
              <w:top w:val="single" w:sz="18" w:space="0" w:color="auto"/>
              <w:left w:val="single" w:sz="2" w:space="0" w:color="auto"/>
              <w:bottom w:val="single" w:sz="2" w:space="0" w:color="auto"/>
              <w:right w:val="single" w:sz="18" w:space="0" w:color="auto"/>
            </w:tcBorders>
            <w:vAlign w:val="center"/>
          </w:tcPr>
          <w:p w14:paraId="730962E8" w14:textId="77777777" w:rsidR="00EE07C1" w:rsidRPr="00482CD6" w:rsidRDefault="00EE07C1" w:rsidP="00EE07C1">
            <w:pPr>
              <w:jc w:val="right"/>
              <w:rPr>
                <w:b/>
              </w:rPr>
            </w:pPr>
          </w:p>
        </w:tc>
        <w:tc>
          <w:tcPr>
            <w:tcW w:w="851" w:type="dxa"/>
            <w:tcBorders>
              <w:left w:val="single" w:sz="18" w:space="0" w:color="auto"/>
              <w:right w:val="single" w:sz="18" w:space="0" w:color="auto"/>
            </w:tcBorders>
            <w:vAlign w:val="center"/>
          </w:tcPr>
          <w:p w14:paraId="4A244203" w14:textId="40E5276B" w:rsidR="00EE07C1" w:rsidRPr="00482CD6" w:rsidRDefault="00EE07C1" w:rsidP="00EE07C1">
            <w:pPr>
              <w:jc w:val="right"/>
              <w:rPr>
                <w:b/>
              </w:rPr>
            </w:pPr>
            <w:r w:rsidRPr="00482CD6">
              <w:rPr>
                <w:b/>
              </w:rPr>
              <w:t>720</w:t>
            </w:r>
          </w:p>
        </w:tc>
        <w:tc>
          <w:tcPr>
            <w:tcW w:w="1276" w:type="dxa"/>
            <w:tcBorders>
              <w:top w:val="single" w:sz="18" w:space="0" w:color="auto"/>
              <w:left w:val="single" w:sz="18" w:space="0" w:color="auto"/>
              <w:bottom w:val="single" w:sz="2" w:space="0" w:color="auto"/>
              <w:right w:val="single" w:sz="2" w:space="0" w:color="auto"/>
            </w:tcBorders>
            <w:vAlign w:val="center"/>
          </w:tcPr>
          <w:p w14:paraId="6C053DEF" w14:textId="77777777" w:rsidR="00EE07C1" w:rsidRPr="00482CD6" w:rsidRDefault="00EE07C1" w:rsidP="00EE07C1">
            <w:pPr>
              <w:jc w:val="right"/>
              <w:rPr>
                <w:b/>
              </w:rPr>
            </w:pPr>
          </w:p>
        </w:tc>
        <w:tc>
          <w:tcPr>
            <w:tcW w:w="1134" w:type="dxa"/>
            <w:tcBorders>
              <w:top w:val="single" w:sz="18" w:space="0" w:color="auto"/>
              <w:left w:val="single" w:sz="2" w:space="0" w:color="auto"/>
              <w:bottom w:val="single" w:sz="2" w:space="0" w:color="auto"/>
              <w:right w:val="single" w:sz="18" w:space="0" w:color="auto"/>
            </w:tcBorders>
            <w:vAlign w:val="center"/>
          </w:tcPr>
          <w:p w14:paraId="2025F9A7" w14:textId="77777777" w:rsidR="00EE07C1" w:rsidRPr="00482CD6" w:rsidRDefault="00EE07C1" w:rsidP="00EE07C1">
            <w:pPr>
              <w:jc w:val="right"/>
              <w:rPr>
                <w:b/>
              </w:rPr>
            </w:pPr>
          </w:p>
        </w:tc>
        <w:tc>
          <w:tcPr>
            <w:tcW w:w="992" w:type="dxa"/>
            <w:tcBorders>
              <w:left w:val="single" w:sz="18" w:space="0" w:color="auto"/>
              <w:right w:val="single" w:sz="18" w:space="0" w:color="auto"/>
            </w:tcBorders>
            <w:vAlign w:val="center"/>
          </w:tcPr>
          <w:p w14:paraId="6BE75102" w14:textId="3B6427D0" w:rsidR="00EE07C1" w:rsidRPr="00482CD6" w:rsidRDefault="00EE07C1" w:rsidP="00EE07C1">
            <w:pPr>
              <w:jc w:val="right"/>
              <w:rPr>
                <w:b/>
                <w:bCs/>
              </w:rPr>
            </w:pPr>
            <w:r w:rsidRPr="00482CD6">
              <w:rPr>
                <w:b/>
              </w:rPr>
              <w:t>1520</w:t>
            </w:r>
          </w:p>
        </w:tc>
        <w:tc>
          <w:tcPr>
            <w:tcW w:w="1276" w:type="dxa"/>
            <w:tcBorders>
              <w:top w:val="single" w:sz="18" w:space="0" w:color="auto"/>
              <w:left w:val="single" w:sz="18" w:space="0" w:color="auto"/>
              <w:bottom w:val="single" w:sz="2" w:space="0" w:color="auto"/>
              <w:right w:val="single" w:sz="2" w:space="0" w:color="auto"/>
            </w:tcBorders>
          </w:tcPr>
          <w:p w14:paraId="241BB5A9" w14:textId="77777777" w:rsidR="00EE07C1" w:rsidRPr="00482CD6" w:rsidRDefault="00EE07C1" w:rsidP="00F16F28">
            <w:pPr>
              <w:rPr>
                <w:b/>
              </w:rPr>
            </w:pPr>
          </w:p>
        </w:tc>
        <w:tc>
          <w:tcPr>
            <w:tcW w:w="1309" w:type="dxa"/>
            <w:tcBorders>
              <w:top w:val="single" w:sz="18" w:space="0" w:color="auto"/>
              <w:left w:val="single" w:sz="2" w:space="0" w:color="auto"/>
              <w:bottom w:val="single" w:sz="2" w:space="0" w:color="auto"/>
              <w:right w:val="single" w:sz="18" w:space="0" w:color="auto"/>
            </w:tcBorders>
          </w:tcPr>
          <w:p w14:paraId="5614D8A7" w14:textId="77777777" w:rsidR="00EE07C1" w:rsidRPr="00482CD6" w:rsidRDefault="00EE07C1" w:rsidP="00F16F28">
            <w:pPr>
              <w:jc w:val="center"/>
              <w:rPr>
                <w:b/>
                <w:sz w:val="24"/>
                <w:szCs w:val="24"/>
              </w:rPr>
            </w:pPr>
          </w:p>
        </w:tc>
      </w:tr>
      <w:tr w:rsidR="00482CD6" w:rsidRPr="00482CD6" w14:paraId="000418A3" w14:textId="77777777" w:rsidTr="00E96B74">
        <w:tc>
          <w:tcPr>
            <w:tcW w:w="567" w:type="dxa"/>
            <w:tcBorders>
              <w:top w:val="single" w:sz="2" w:space="0" w:color="auto"/>
              <w:left w:val="single" w:sz="18" w:space="0" w:color="auto"/>
              <w:bottom w:val="single" w:sz="2" w:space="0" w:color="auto"/>
              <w:right w:val="single" w:sz="2" w:space="0" w:color="auto"/>
            </w:tcBorders>
          </w:tcPr>
          <w:p w14:paraId="3BB2C579" w14:textId="77777777" w:rsidR="00EE07C1" w:rsidRPr="00482CD6" w:rsidRDefault="00EE07C1" w:rsidP="00F16F28">
            <w:pPr>
              <w:jc w:val="center"/>
              <w:rPr>
                <w:b/>
              </w:rPr>
            </w:pPr>
            <w:r w:rsidRPr="00482CD6">
              <w:rPr>
                <w:b/>
              </w:rPr>
              <w:t>2.</w:t>
            </w:r>
          </w:p>
        </w:tc>
        <w:tc>
          <w:tcPr>
            <w:tcW w:w="1668" w:type="dxa"/>
          </w:tcPr>
          <w:p w14:paraId="544E8873" w14:textId="35EF2356" w:rsidR="00EE07C1" w:rsidRPr="00482CD6" w:rsidRDefault="00EE07C1" w:rsidP="00F16F28">
            <w:pPr>
              <w:rPr>
                <w:b/>
              </w:rPr>
            </w:pPr>
            <w:r w:rsidRPr="00482CD6">
              <w:rPr>
                <w:b/>
              </w:rPr>
              <w:t>Noga z kurczaka</w:t>
            </w:r>
          </w:p>
        </w:tc>
        <w:tc>
          <w:tcPr>
            <w:tcW w:w="850" w:type="dxa"/>
            <w:tcBorders>
              <w:top w:val="single" w:sz="2" w:space="0" w:color="auto"/>
              <w:left w:val="single" w:sz="2" w:space="0" w:color="auto"/>
              <w:bottom w:val="single" w:sz="2" w:space="0" w:color="auto"/>
              <w:right w:val="single" w:sz="2" w:space="0" w:color="auto"/>
            </w:tcBorders>
            <w:vAlign w:val="center"/>
          </w:tcPr>
          <w:p w14:paraId="63D58748" w14:textId="77777777" w:rsidR="00EE07C1" w:rsidRPr="00482CD6" w:rsidRDefault="00EE07C1" w:rsidP="00F16F28">
            <w:pPr>
              <w:jc w:val="center"/>
              <w:rPr>
                <w:b/>
              </w:rPr>
            </w:pPr>
            <w:r w:rsidRPr="00482CD6">
              <w:rPr>
                <w:b/>
              </w:rPr>
              <w:t>kg</w:t>
            </w:r>
          </w:p>
        </w:tc>
        <w:tc>
          <w:tcPr>
            <w:tcW w:w="851" w:type="dxa"/>
            <w:tcBorders>
              <w:top w:val="single" w:sz="2" w:space="0" w:color="auto"/>
              <w:left w:val="single" w:sz="2" w:space="0" w:color="auto"/>
              <w:bottom w:val="single" w:sz="2" w:space="0" w:color="auto"/>
              <w:right w:val="single" w:sz="2" w:space="0" w:color="auto"/>
            </w:tcBorders>
            <w:vAlign w:val="center"/>
          </w:tcPr>
          <w:p w14:paraId="11B3B764" w14:textId="77777777" w:rsidR="00EE07C1" w:rsidRPr="00482CD6" w:rsidRDefault="00EE07C1" w:rsidP="00F16F28">
            <w:pPr>
              <w:jc w:val="center"/>
              <w:rPr>
                <w:b/>
              </w:rPr>
            </w:pPr>
          </w:p>
        </w:tc>
        <w:tc>
          <w:tcPr>
            <w:tcW w:w="992" w:type="dxa"/>
            <w:tcBorders>
              <w:top w:val="single" w:sz="2" w:space="0" w:color="auto"/>
              <w:left w:val="single" w:sz="2" w:space="0" w:color="auto"/>
              <w:bottom w:val="single" w:sz="2" w:space="0" w:color="auto"/>
              <w:right w:val="single" w:sz="18" w:space="0" w:color="auto"/>
            </w:tcBorders>
            <w:vAlign w:val="center"/>
          </w:tcPr>
          <w:p w14:paraId="368F2FD3" w14:textId="6A8707F8" w:rsidR="00EE07C1" w:rsidRPr="00482CD6" w:rsidRDefault="00EE07C1" w:rsidP="00F16F28">
            <w:pPr>
              <w:jc w:val="center"/>
              <w:rPr>
                <w:b/>
              </w:rPr>
            </w:pPr>
          </w:p>
        </w:tc>
        <w:tc>
          <w:tcPr>
            <w:tcW w:w="850" w:type="dxa"/>
            <w:tcBorders>
              <w:left w:val="single" w:sz="18" w:space="0" w:color="auto"/>
              <w:right w:val="single" w:sz="18" w:space="0" w:color="auto"/>
            </w:tcBorders>
            <w:vAlign w:val="center"/>
          </w:tcPr>
          <w:p w14:paraId="2E2A89D8" w14:textId="0BB1D617" w:rsidR="00EE07C1" w:rsidRPr="00482CD6" w:rsidRDefault="00EE07C1" w:rsidP="00EE07C1">
            <w:pPr>
              <w:jc w:val="right"/>
              <w:rPr>
                <w:b/>
              </w:rPr>
            </w:pPr>
            <w:r w:rsidRPr="00482CD6">
              <w:rPr>
                <w:b/>
              </w:rPr>
              <w:t>6000</w:t>
            </w:r>
          </w:p>
        </w:tc>
        <w:tc>
          <w:tcPr>
            <w:tcW w:w="1276" w:type="dxa"/>
            <w:tcBorders>
              <w:top w:val="single" w:sz="2" w:space="0" w:color="auto"/>
              <w:left w:val="single" w:sz="18" w:space="0" w:color="auto"/>
              <w:bottom w:val="single" w:sz="2" w:space="0" w:color="auto"/>
              <w:right w:val="single" w:sz="2" w:space="0" w:color="auto"/>
            </w:tcBorders>
            <w:vAlign w:val="center"/>
          </w:tcPr>
          <w:p w14:paraId="30F6F54B" w14:textId="77777777" w:rsidR="00EE07C1" w:rsidRPr="00482CD6" w:rsidRDefault="00EE07C1" w:rsidP="00EE07C1">
            <w:pPr>
              <w:jc w:val="right"/>
              <w:rPr>
                <w:b/>
              </w:rPr>
            </w:pPr>
          </w:p>
        </w:tc>
        <w:tc>
          <w:tcPr>
            <w:tcW w:w="992" w:type="dxa"/>
            <w:tcBorders>
              <w:top w:val="single" w:sz="2" w:space="0" w:color="auto"/>
              <w:left w:val="single" w:sz="2" w:space="0" w:color="auto"/>
              <w:bottom w:val="single" w:sz="2" w:space="0" w:color="auto"/>
              <w:right w:val="single" w:sz="18" w:space="0" w:color="auto"/>
            </w:tcBorders>
            <w:vAlign w:val="center"/>
          </w:tcPr>
          <w:p w14:paraId="0D2CFF36" w14:textId="77777777" w:rsidR="00EE07C1" w:rsidRPr="00482CD6" w:rsidRDefault="00EE07C1" w:rsidP="00EE07C1">
            <w:pPr>
              <w:jc w:val="right"/>
              <w:rPr>
                <w:b/>
              </w:rPr>
            </w:pPr>
          </w:p>
        </w:tc>
        <w:tc>
          <w:tcPr>
            <w:tcW w:w="851" w:type="dxa"/>
            <w:tcBorders>
              <w:left w:val="single" w:sz="18" w:space="0" w:color="auto"/>
              <w:right w:val="single" w:sz="18" w:space="0" w:color="auto"/>
            </w:tcBorders>
            <w:vAlign w:val="center"/>
          </w:tcPr>
          <w:p w14:paraId="1247809A" w14:textId="406EF105" w:rsidR="00EE07C1" w:rsidRPr="00482CD6" w:rsidRDefault="00EE07C1" w:rsidP="00EE07C1">
            <w:pPr>
              <w:jc w:val="right"/>
              <w:rPr>
                <w:b/>
              </w:rPr>
            </w:pPr>
            <w:r w:rsidRPr="00482CD6">
              <w:rPr>
                <w:b/>
              </w:rPr>
              <w:t>5400</w:t>
            </w:r>
          </w:p>
        </w:tc>
        <w:tc>
          <w:tcPr>
            <w:tcW w:w="1276" w:type="dxa"/>
            <w:tcBorders>
              <w:top w:val="single" w:sz="2" w:space="0" w:color="auto"/>
              <w:left w:val="single" w:sz="18" w:space="0" w:color="auto"/>
              <w:bottom w:val="single" w:sz="2" w:space="0" w:color="auto"/>
              <w:right w:val="single" w:sz="2" w:space="0" w:color="auto"/>
            </w:tcBorders>
            <w:vAlign w:val="center"/>
          </w:tcPr>
          <w:p w14:paraId="5C1D6072" w14:textId="77777777" w:rsidR="00EE07C1" w:rsidRPr="00482CD6" w:rsidRDefault="00EE07C1" w:rsidP="00EE07C1">
            <w:pPr>
              <w:jc w:val="right"/>
              <w:rPr>
                <w:b/>
              </w:rPr>
            </w:pPr>
          </w:p>
        </w:tc>
        <w:tc>
          <w:tcPr>
            <w:tcW w:w="1134" w:type="dxa"/>
            <w:tcBorders>
              <w:top w:val="single" w:sz="2" w:space="0" w:color="auto"/>
              <w:left w:val="single" w:sz="2" w:space="0" w:color="auto"/>
              <w:bottom w:val="single" w:sz="2" w:space="0" w:color="auto"/>
              <w:right w:val="single" w:sz="18" w:space="0" w:color="auto"/>
            </w:tcBorders>
            <w:vAlign w:val="center"/>
          </w:tcPr>
          <w:p w14:paraId="6E09E0B5" w14:textId="77777777" w:rsidR="00EE07C1" w:rsidRPr="00482CD6" w:rsidRDefault="00EE07C1" w:rsidP="00EE07C1">
            <w:pPr>
              <w:jc w:val="right"/>
              <w:rPr>
                <w:b/>
              </w:rPr>
            </w:pPr>
          </w:p>
        </w:tc>
        <w:tc>
          <w:tcPr>
            <w:tcW w:w="992" w:type="dxa"/>
            <w:tcBorders>
              <w:left w:val="single" w:sz="18" w:space="0" w:color="auto"/>
              <w:right w:val="single" w:sz="18" w:space="0" w:color="auto"/>
            </w:tcBorders>
            <w:vAlign w:val="center"/>
          </w:tcPr>
          <w:p w14:paraId="0BFE8428" w14:textId="7B213448" w:rsidR="00EE07C1" w:rsidRPr="00482CD6" w:rsidRDefault="00EE07C1" w:rsidP="00EE07C1">
            <w:pPr>
              <w:jc w:val="right"/>
              <w:rPr>
                <w:b/>
                <w:bCs/>
              </w:rPr>
            </w:pPr>
            <w:r w:rsidRPr="00482CD6">
              <w:rPr>
                <w:b/>
              </w:rPr>
              <w:t>11400</w:t>
            </w:r>
          </w:p>
        </w:tc>
        <w:tc>
          <w:tcPr>
            <w:tcW w:w="1276" w:type="dxa"/>
            <w:tcBorders>
              <w:top w:val="single" w:sz="2" w:space="0" w:color="auto"/>
              <w:left w:val="single" w:sz="18" w:space="0" w:color="auto"/>
              <w:bottom w:val="single" w:sz="2" w:space="0" w:color="auto"/>
              <w:right w:val="single" w:sz="2" w:space="0" w:color="auto"/>
            </w:tcBorders>
          </w:tcPr>
          <w:p w14:paraId="3E20A482" w14:textId="77777777" w:rsidR="00EE07C1" w:rsidRPr="00482CD6" w:rsidRDefault="00EE07C1" w:rsidP="00F16F28">
            <w:pPr>
              <w:rPr>
                <w:b/>
              </w:rPr>
            </w:pPr>
          </w:p>
        </w:tc>
        <w:tc>
          <w:tcPr>
            <w:tcW w:w="1309" w:type="dxa"/>
            <w:tcBorders>
              <w:top w:val="single" w:sz="2" w:space="0" w:color="auto"/>
              <w:left w:val="single" w:sz="2" w:space="0" w:color="auto"/>
              <w:bottom w:val="single" w:sz="2" w:space="0" w:color="auto"/>
              <w:right w:val="single" w:sz="18" w:space="0" w:color="auto"/>
            </w:tcBorders>
          </w:tcPr>
          <w:p w14:paraId="0553EEFD" w14:textId="77777777" w:rsidR="00EE07C1" w:rsidRPr="00482CD6" w:rsidRDefault="00EE07C1" w:rsidP="00F16F28">
            <w:pPr>
              <w:jc w:val="center"/>
              <w:rPr>
                <w:b/>
                <w:sz w:val="24"/>
                <w:szCs w:val="24"/>
              </w:rPr>
            </w:pPr>
          </w:p>
        </w:tc>
      </w:tr>
      <w:tr w:rsidR="00482CD6" w:rsidRPr="00482CD6" w14:paraId="3DDD0016" w14:textId="77777777" w:rsidTr="00E96B74">
        <w:tc>
          <w:tcPr>
            <w:tcW w:w="567" w:type="dxa"/>
            <w:tcBorders>
              <w:top w:val="single" w:sz="2" w:space="0" w:color="auto"/>
              <w:left w:val="single" w:sz="18" w:space="0" w:color="auto"/>
              <w:bottom w:val="single" w:sz="2" w:space="0" w:color="auto"/>
              <w:right w:val="single" w:sz="2" w:space="0" w:color="auto"/>
            </w:tcBorders>
          </w:tcPr>
          <w:p w14:paraId="3831C596" w14:textId="77777777" w:rsidR="00EE07C1" w:rsidRPr="00482CD6" w:rsidRDefault="00EE07C1" w:rsidP="00F16F28">
            <w:pPr>
              <w:jc w:val="center"/>
              <w:rPr>
                <w:b/>
              </w:rPr>
            </w:pPr>
            <w:r w:rsidRPr="00482CD6">
              <w:rPr>
                <w:b/>
              </w:rPr>
              <w:t>3.</w:t>
            </w:r>
          </w:p>
        </w:tc>
        <w:tc>
          <w:tcPr>
            <w:tcW w:w="1668" w:type="dxa"/>
          </w:tcPr>
          <w:p w14:paraId="6875D0F3" w14:textId="4889D5DE" w:rsidR="00EE07C1" w:rsidRPr="00482CD6" w:rsidRDefault="00EE07C1" w:rsidP="00F16F28">
            <w:pPr>
              <w:rPr>
                <w:b/>
              </w:rPr>
            </w:pPr>
            <w:r w:rsidRPr="00482CD6">
              <w:rPr>
                <w:b/>
              </w:rPr>
              <w:t>Filet z piersi kurczaka mrożony</w:t>
            </w:r>
          </w:p>
        </w:tc>
        <w:tc>
          <w:tcPr>
            <w:tcW w:w="850" w:type="dxa"/>
            <w:tcBorders>
              <w:top w:val="single" w:sz="2" w:space="0" w:color="auto"/>
              <w:left w:val="single" w:sz="2" w:space="0" w:color="auto"/>
              <w:bottom w:val="single" w:sz="2" w:space="0" w:color="auto"/>
              <w:right w:val="single" w:sz="2" w:space="0" w:color="auto"/>
            </w:tcBorders>
            <w:vAlign w:val="center"/>
          </w:tcPr>
          <w:p w14:paraId="0ADDF098" w14:textId="77777777" w:rsidR="00EE07C1" w:rsidRPr="00482CD6" w:rsidRDefault="00EE07C1" w:rsidP="00F16F28">
            <w:pPr>
              <w:jc w:val="center"/>
              <w:rPr>
                <w:b/>
              </w:rPr>
            </w:pPr>
            <w:r w:rsidRPr="00482CD6">
              <w:rPr>
                <w:b/>
              </w:rPr>
              <w:t>kg</w:t>
            </w:r>
          </w:p>
        </w:tc>
        <w:tc>
          <w:tcPr>
            <w:tcW w:w="851" w:type="dxa"/>
            <w:tcBorders>
              <w:top w:val="single" w:sz="2" w:space="0" w:color="auto"/>
              <w:left w:val="single" w:sz="2" w:space="0" w:color="auto"/>
              <w:bottom w:val="single" w:sz="2" w:space="0" w:color="auto"/>
              <w:right w:val="single" w:sz="2" w:space="0" w:color="auto"/>
            </w:tcBorders>
            <w:vAlign w:val="center"/>
          </w:tcPr>
          <w:p w14:paraId="7F63A36C" w14:textId="77777777" w:rsidR="00EE07C1" w:rsidRPr="00482CD6" w:rsidRDefault="00EE07C1" w:rsidP="00F16F28">
            <w:pPr>
              <w:jc w:val="center"/>
              <w:rPr>
                <w:b/>
              </w:rPr>
            </w:pPr>
          </w:p>
        </w:tc>
        <w:tc>
          <w:tcPr>
            <w:tcW w:w="992" w:type="dxa"/>
            <w:tcBorders>
              <w:top w:val="single" w:sz="2" w:space="0" w:color="auto"/>
              <w:left w:val="single" w:sz="2" w:space="0" w:color="auto"/>
              <w:bottom w:val="single" w:sz="2" w:space="0" w:color="auto"/>
              <w:right w:val="single" w:sz="18" w:space="0" w:color="auto"/>
            </w:tcBorders>
            <w:vAlign w:val="center"/>
          </w:tcPr>
          <w:p w14:paraId="2C816CE2" w14:textId="5949B598" w:rsidR="00EE07C1" w:rsidRPr="00482CD6" w:rsidRDefault="00EE07C1" w:rsidP="00F16F28">
            <w:pPr>
              <w:jc w:val="center"/>
              <w:rPr>
                <w:b/>
              </w:rPr>
            </w:pPr>
          </w:p>
        </w:tc>
        <w:tc>
          <w:tcPr>
            <w:tcW w:w="850" w:type="dxa"/>
            <w:tcBorders>
              <w:left w:val="single" w:sz="18" w:space="0" w:color="auto"/>
              <w:right w:val="single" w:sz="18" w:space="0" w:color="auto"/>
            </w:tcBorders>
            <w:vAlign w:val="center"/>
          </w:tcPr>
          <w:p w14:paraId="7C3ADD4F" w14:textId="4607F534" w:rsidR="00EE07C1" w:rsidRPr="00482CD6" w:rsidRDefault="00EE07C1" w:rsidP="00EE07C1">
            <w:pPr>
              <w:jc w:val="right"/>
              <w:rPr>
                <w:b/>
              </w:rPr>
            </w:pPr>
            <w:r w:rsidRPr="00482CD6">
              <w:rPr>
                <w:b/>
              </w:rPr>
              <w:t>500</w:t>
            </w:r>
          </w:p>
        </w:tc>
        <w:tc>
          <w:tcPr>
            <w:tcW w:w="1276" w:type="dxa"/>
            <w:tcBorders>
              <w:top w:val="single" w:sz="2" w:space="0" w:color="auto"/>
              <w:left w:val="single" w:sz="18" w:space="0" w:color="auto"/>
              <w:bottom w:val="single" w:sz="2" w:space="0" w:color="auto"/>
              <w:right w:val="single" w:sz="2" w:space="0" w:color="auto"/>
            </w:tcBorders>
            <w:vAlign w:val="center"/>
          </w:tcPr>
          <w:p w14:paraId="79491D47" w14:textId="77777777" w:rsidR="00EE07C1" w:rsidRPr="00482CD6" w:rsidRDefault="00EE07C1" w:rsidP="00EE07C1">
            <w:pPr>
              <w:jc w:val="right"/>
              <w:rPr>
                <w:b/>
              </w:rPr>
            </w:pPr>
          </w:p>
        </w:tc>
        <w:tc>
          <w:tcPr>
            <w:tcW w:w="992" w:type="dxa"/>
            <w:tcBorders>
              <w:top w:val="single" w:sz="2" w:space="0" w:color="auto"/>
              <w:left w:val="single" w:sz="2" w:space="0" w:color="auto"/>
              <w:bottom w:val="single" w:sz="2" w:space="0" w:color="auto"/>
              <w:right w:val="single" w:sz="18" w:space="0" w:color="auto"/>
            </w:tcBorders>
            <w:vAlign w:val="center"/>
          </w:tcPr>
          <w:p w14:paraId="04F5171F" w14:textId="77777777" w:rsidR="00EE07C1" w:rsidRPr="00482CD6" w:rsidRDefault="00EE07C1" w:rsidP="00EE07C1">
            <w:pPr>
              <w:jc w:val="right"/>
              <w:rPr>
                <w:b/>
              </w:rPr>
            </w:pPr>
          </w:p>
        </w:tc>
        <w:tc>
          <w:tcPr>
            <w:tcW w:w="851" w:type="dxa"/>
            <w:tcBorders>
              <w:left w:val="single" w:sz="18" w:space="0" w:color="auto"/>
              <w:right w:val="single" w:sz="18" w:space="0" w:color="auto"/>
            </w:tcBorders>
            <w:vAlign w:val="center"/>
          </w:tcPr>
          <w:p w14:paraId="4984AA25" w14:textId="16D45BF5" w:rsidR="00EE07C1" w:rsidRPr="00482CD6" w:rsidRDefault="00EE07C1" w:rsidP="00EE07C1">
            <w:pPr>
              <w:jc w:val="right"/>
              <w:rPr>
                <w:b/>
              </w:rPr>
            </w:pPr>
            <w:r w:rsidRPr="00482CD6">
              <w:rPr>
                <w:b/>
              </w:rPr>
              <w:t>450</w:t>
            </w:r>
          </w:p>
        </w:tc>
        <w:tc>
          <w:tcPr>
            <w:tcW w:w="1276" w:type="dxa"/>
            <w:tcBorders>
              <w:top w:val="single" w:sz="2" w:space="0" w:color="auto"/>
              <w:left w:val="single" w:sz="18" w:space="0" w:color="auto"/>
              <w:bottom w:val="single" w:sz="2" w:space="0" w:color="auto"/>
              <w:right w:val="single" w:sz="2" w:space="0" w:color="auto"/>
            </w:tcBorders>
            <w:vAlign w:val="center"/>
          </w:tcPr>
          <w:p w14:paraId="01803BE4" w14:textId="77777777" w:rsidR="00EE07C1" w:rsidRPr="00482CD6" w:rsidRDefault="00EE07C1" w:rsidP="00EE07C1">
            <w:pPr>
              <w:jc w:val="right"/>
              <w:rPr>
                <w:b/>
              </w:rPr>
            </w:pPr>
          </w:p>
        </w:tc>
        <w:tc>
          <w:tcPr>
            <w:tcW w:w="1134" w:type="dxa"/>
            <w:tcBorders>
              <w:top w:val="single" w:sz="2" w:space="0" w:color="auto"/>
              <w:left w:val="single" w:sz="2" w:space="0" w:color="auto"/>
              <w:bottom w:val="single" w:sz="2" w:space="0" w:color="auto"/>
              <w:right w:val="single" w:sz="18" w:space="0" w:color="auto"/>
            </w:tcBorders>
            <w:vAlign w:val="center"/>
          </w:tcPr>
          <w:p w14:paraId="2F864344" w14:textId="77777777" w:rsidR="00EE07C1" w:rsidRPr="00482CD6" w:rsidRDefault="00EE07C1" w:rsidP="00EE07C1">
            <w:pPr>
              <w:jc w:val="right"/>
              <w:rPr>
                <w:b/>
              </w:rPr>
            </w:pPr>
          </w:p>
        </w:tc>
        <w:tc>
          <w:tcPr>
            <w:tcW w:w="992" w:type="dxa"/>
            <w:tcBorders>
              <w:left w:val="single" w:sz="18" w:space="0" w:color="auto"/>
              <w:right w:val="single" w:sz="18" w:space="0" w:color="auto"/>
            </w:tcBorders>
            <w:vAlign w:val="center"/>
          </w:tcPr>
          <w:p w14:paraId="4CCF4C57" w14:textId="2E83E4D7" w:rsidR="00EE07C1" w:rsidRPr="00482CD6" w:rsidRDefault="00EE07C1" w:rsidP="00EE07C1">
            <w:pPr>
              <w:jc w:val="right"/>
              <w:rPr>
                <w:b/>
                <w:bCs/>
              </w:rPr>
            </w:pPr>
            <w:r w:rsidRPr="00482CD6">
              <w:rPr>
                <w:b/>
              </w:rPr>
              <w:t>950</w:t>
            </w:r>
          </w:p>
        </w:tc>
        <w:tc>
          <w:tcPr>
            <w:tcW w:w="1276" w:type="dxa"/>
            <w:tcBorders>
              <w:top w:val="single" w:sz="2" w:space="0" w:color="auto"/>
              <w:left w:val="single" w:sz="18" w:space="0" w:color="auto"/>
              <w:bottom w:val="single" w:sz="2" w:space="0" w:color="auto"/>
              <w:right w:val="single" w:sz="2" w:space="0" w:color="auto"/>
            </w:tcBorders>
          </w:tcPr>
          <w:p w14:paraId="47B07345" w14:textId="77777777" w:rsidR="00EE07C1" w:rsidRPr="00482CD6" w:rsidRDefault="00EE07C1" w:rsidP="00F16F28">
            <w:pPr>
              <w:jc w:val="center"/>
              <w:rPr>
                <w:b/>
              </w:rPr>
            </w:pPr>
          </w:p>
        </w:tc>
        <w:tc>
          <w:tcPr>
            <w:tcW w:w="1309" w:type="dxa"/>
            <w:tcBorders>
              <w:top w:val="single" w:sz="2" w:space="0" w:color="auto"/>
              <w:left w:val="single" w:sz="2" w:space="0" w:color="auto"/>
              <w:bottom w:val="single" w:sz="2" w:space="0" w:color="auto"/>
              <w:right w:val="single" w:sz="18" w:space="0" w:color="auto"/>
            </w:tcBorders>
          </w:tcPr>
          <w:p w14:paraId="5742EF23" w14:textId="77777777" w:rsidR="00EE07C1" w:rsidRPr="00482CD6" w:rsidRDefault="00EE07C1" w:rsidP="00F16F28">
            <w:pPr>
              <w:jc w:val="center"/>
              <w:rPr>
                <w:b/>
                <w:sz w:val="24"/>
                <w:szCs w:val="24"/>
              </w:rPr>
            </w:pPr>
          </w:p>
        </w:tc>
      </w:tr>
      <w:tr w:rsidR="00482CD6" w:rsidRPr="00482CD6" w14:paraId="703A5F74" w14:textId="77777777" w:rsidTr="00E96B74">
        <w:tc>
          <w:tcPr>
            <w:tcW w:w="567" w:type="dxa"/>
            <w:tcBorders>
              <w:top w:val="single" w:sz="2" w:space="0" w:color="auto"/>
              <w:left w:val="single" w:sz="18" w:space="0" w:color="auto"/>
              <w:bottom w:val="single" w:sz="2" w:space="0" w:color="auto"/>
              <w:right w:val="single" w:sz="2" w:space="0" w:color="auto"/>
            </w:tcBorders>
          </w:tcPr>
          <w:p w14:paraId="625914D2" w14:textId="77777777" w:rsidR="00EE07C1" w:rsidRPr="00482CD6" w:rsidRDefault="00EE07C1" w:rsidP="00F16F28">
            <w:pPr>
              <w:jc w:val="center"/>
              <w:rPr>
                <w:b/>
              </w:rPr>
            </w:pPr>
            <w:r w:rsidRPr="00482CD6">
              <w:rPr>
                <w:b/>
              </w:rPr>
              <w:t>4.</w:t>
            </w:r>
          </w:p>
        </w:tc>
        <w:tc>
          <w:tcPr>
            <w:tcW w:w="1668" w:type="dxa"/>
          </w:tcPr>
          <w:p w14:paraId="0E80AB69" w14:textId="778B1086" w:rsidR="00EE07C1" w:rsidRPr="00482CD6" w:rsidRDefault="00EE07C1" w:rsidP="00F16F28">
            <w:pPr>
              <w:rPr>
                <w:b/>
              </w:rPr>
            </w:pPr>
            <w:r w:rsidRPr="00482CD6">
              <w:rPr>
                <w:b/>
              </w:rPr>
              <w:t>Filet z piersi kurczaka</w:t>
            </w:r>
          </w:p>
        </w:tc>
        <w:tc>
          <w:tcPr>
            <w:tcW w:w="850" w:type="dxa"/>
            <w:tcBorders>
              <w:top w:val="single" w:sz="2" w:space="0" w:color="auto"/>
              <w:left w:val="single" w:sz="2" w:space="0" w:color="auto"/>
              <w:bottom w:val="single" w:sz="2" w:space="0" w:color="auto"/>
              <w:right w:val="single" w:sz="2" w:space="0" w:color="auto"/>
            </w:tcBorders>
            <w:vAlign w:val="center"/>
          </w:tcPr>
          <w:p w14:paraId="793C9CEE" w14:textId="77777777" w:rsidR="00EE07C1" w:rsidRPr="00482CD6" w:rsidRDefault="00EE07C1" w:rsidP="00F16F28">
            <w:pPr>
              <w:jc w:val="center"/>
              <w:rPr>
                <w:b/>
              </w:rPr>
            </w:pPr>
            <w:r w:rsidRPr="00482CD6">
              <w:rPr>
                <w:b/>
              </w:rPr>
              <w:t>kg</w:t>
            </w:r>
          </w:p>
        </w:tc>
        <w:tc>
          <w:tcPr>
            <w:tcW w:w="851" w:type="dxa"/>
            <w:tcBorders>
              <w:top w:val="single" w:sz="2" w:space="0" w:color="auto"/>
              <w:left w:val="single" w:sz="2" w:space="0" w:color="auto"/>
              <w:bottom w:val="single" w:sz="2" w:space="0" w:color="auto"/>
              <w:right w:val="single" w:sz="2" w:space="0" w:color="auto"/>
            </w:tcBorders>
            <w:vAlign w:val="center"/>
          </w:tcPr>
          <w:p w14:paraId="255D42BC" w14:textId="77777777" w:rsidR="00EE07C1" w:rsidRPr="00482CD6" w:rsidRDefault="00EE07C1" w:rsidP="00F16F28">
            <w:pPr>
              <w:jc w:val="center"/>
              <w:rPr>
                <w:b/>
              </w:rPr>
            </w:pPr>
          </w:p>
        </w:tc>
        <w:tc>
          <w:tcPr>
            <w:tcW w:w="992" w:type="dxa"/>
            <w:tcBorders>
              <w:top w:val="single" w:sz="2" w:space="0" w:color="auto"/>
              <w:left w:val="single" w:sz="2" w:space="0" w:color="auto"/>
              <w:bottom w:val="single" w:sz="2" w:space="0" w:color="auto"/>
              <w:right w:val="single" w:sz="18" w:space="0" w:color="auto"/>
            </w:tcBorders>
            <w:vAlign w:val="center"/>
          </w:tcPr>
          <w:p w14:paraId="05D5EBE9" w14:textId="7BC875C3" w:rsidR="00EE07C1" w:rsidRPr="00482CD6" w:rsidRDefault="00EE07C1" w:rsidP="00F16F28">
            <w:pPr>
              <w:jc w:val="center"/>
              <w:rPr>
                <w:b/>
              </w:rPr>
            </w:pPr>
          </w:p>
        </w:tc>
        <w:tc>
          <w:tcPr>
            <w:tcW w:w="850" w:type="dxa"/>
            <w:tcBorders>
              <w:left w:val="single" w:sz="18" w:space="0" w:color="auto"/>
              <w:right w:val="single" w:sz="18" w:space="0" w:color="auto"/>
            </w:tcBorders>
            <w:vAlign w:val="center"/>
          </w:tcPr>
          <w:p w14:paraId="7AC7F34D" w14:textId="29AAC266" w:rsidR="00EE07C1" w:rsidRPr="00482CD6" w:rsidRDefault="00EE07C1" w:rsidP="00EE07C1">
            <w:pPr>
              <w:jc w:val="right"/>
              <w:rPr>
                <w:b/>
              </w:rPr>
            </w:pPr>
            <w:r w:rsidRPr="00482CD6">
              <w:rPr>
                <w:b/>
              </w:rPr>
              <w:t>3000</w:t>
            </w:r>
          </w:p>
        </w:tc>
        <w:tc>
          <w:tcPr>
            <w:tcW w:w="1276" w:type="dxa"/>
            <w:tcBorders>
              <w:top w:val="single" w:sz="2" w:space="0" w:color="auto"/>
              <w:left w:val="single" w:sz="18" w:space="0" w:color="auto"/>
              <w:bottom w:val="single" w:sz="2" w:space="0" w:color="auto"/>
              <w:right w:val="single" w:sz="2" w:space="0" w:color="auto"/>
            </w:tcBorders>
            <w:vAlign w:val="center"/>
          </w:tcPr>
          <w:p w14:paraId="63CDD0E0" w14:textId="77777777" w:rsidR="00EE07C1" w:rsidRPr="00482CD6" w:rsidRDefault="00EE07C1" w:rsidP="00EE07C1">
            <w:pPr>
              <w:jc w:val="right"/>
              <w:rPr>
                <w:b/>
              </w:rPr>
            </w:pPr>
          </w:p>
        </w:tc>
        <w:tc>
          <w:tcPr>
            <w:tcW w:w="992" w:type="dxa"/>
            <w:tcBorders>
              <w:top w:val="single" w:sz="2" w:space="0" w:color="auto"/>
              <w:left w:val="single" w:sz="2" w:space="0" w:color="auto"/>
              <w:bottom w:val="single" w:sz="2" w:space="0" w:color="auto"/>
              <w:right w:val="single" w:sz="18" w:space="0" w:color="auto"/>
            </w:tcBorders>
            <w:vAlign w:val="center"/>
          </w:tcPr>
          <w:p w14:paraId="69D2FD9C" w14:textId="77777777" w:rsidR="00EE07C1" w:rsidRPr="00482CD6" w:rsidRDefault="00EE07C1" w:rsidP="00EE07C1">
            <w:pPr>
              <w:jc w:val="right"/>
              <w:rPr>
                <w:b/>
              </w:rPr>
            </w:pPr>
          </w:p>
        </w:tc>
        <w:tc>
          <w:tcPr>
            <w:tcW w:w="851" w:type="dxa"/>
            <w:tcBorders>
              <w:left w:val="single" w:sz="18" w:space="0" w:color="auto"/>
              <w:right w:val="single" w:sz="18" w:space="0" w:color="auto"/>
            </w:tcBorders>
            <w:vAlign w:val="center"/>
          </w:tcPr>
          <w:p w14:paraId="5E583A83" w14:textId="6AB0ACBE" w:rsidR="00EE07C1" w:rsidRPr="00482CD6" w:rsidRDefault="00EE07C1" w:rsidP="00EE07C1">
            <w:pPr>
              <w:jc w:val="right"/>
              <w:rPr>
                <w:b/>
              </w:rPr>
            </w:pPr>
            <w:r w:rsidRPr="00482CD6">
              <w:rPr>
                <w:b/>
              </w:rPr>
              <w:t>2700</w:t>
            </w:r>
          </w:p>
        </w:tc>
        <w:tc>
          <w:tcPr>
            <w:tcW w:w="1276" w:type="dxa"/>
            <w:tcBorders>
              <w:top w:val="single" w:sz="2" w:space="0" w:color="auto"/>
              <w:left w:val="single" w:sz="18" w:space="0" w:color="auto"/>
              <w:bottom w:val="single" w:sz="2" w:space="0" w:color="auto"/>
              <w:right w:val="single" w:sz="2" w:space="0" w:color="auto"/>
            </w:tcBorders>
            <w:vAlign w:val="center"/>
          </w:tcPr>
          <w:p w14:paraId="79C9A28E" w14:textId="77777777" w:rsidR="00EE07C1" w:rsidRPr="00482CD6" w:rsidRDefault="00EE07C1" w:rsidP="00EE07C1">
            <w:pPr>
              <w:jc w:val="right"/>
              <w:rPr>
                <w:b/>
              </w:rPr>
            </w:pPr>
          </w:p>
        </w:tc>
        <w:tc>
          <w:tcPr>
            <w:tcW w:w="1134" w:type="dxa"/>
            <w:tcBorders>
              <w:top w:val="single" w:sz="2" w:space="0" w:color="auto"/>
              <w:left w:val="single" w:sz="2" w:space="0" w:color="auto"/>
              <w:bottom w:val="single" w:sz="2" w:space="0" w:color="auto"/>
              <w:right w:val="single" w:sz="18" w:space="0" w:color="auto"/>
            </w:tcBorders>
            <w:vAlign w:val="center"/>
          </w:tcPr>
          <w:p w14:paraId="476E222A" w14:textId="77777777" w:rsidR="00EE07C1" w:rsidRPr="00482CD6" w:rsidRDefault="00EE07C1" w:rsidP="00EE07C1">
            <w:pPr>
              <w:jc w:val="right"/>
              <w:rPr>
                <w:b/>
              </w:rPr>
            </w:pPr>
          </w:p>
        </w:tc>
        <w:tc>
          <w:tcPr>
            <w:tcW w:w="992" w:type="dxa"/>
            <w:tcBorders>
              <w:left w:val="single" w:sz="18" w:space="0" w:color="auto"/>
              <w:right w:val="single" w:sz="18" w:space="0" w:color="auto"/>
            </w:tcBorders>
            <w:vAlign w:val="center"/>
          </w:tcPr>
          <w:p w14:paraId="67217368" w14:textId="2912A7F4" w:rsidR="00EE07C1" w:rsidRPr="00482CD6" w:rsidRDefault="00EE07C1" w:rsidP="00EE07C1">
            <w:pPr>
              <w:jc w:val="right"/>
              <w:rPr>
                <w:b/>
                <w:bCs/>
              </w:rPr>
            </w:pPr>
            <w:r w:rsidRPr="00482CD6">
              <w:rPr>
                <w:b/>
              </w:rPr>
              <w:t>5700</w:t>
            </w:r>
          </w:p>
        </w:tc>
        <w:tc>
          <w:tcPr>
            <w:tcW w:w="1276" w:type="dxa"/>
            <w:tcBorders>
              <w:top w:val="single" w:sz="2" w:space="0" w:color="auto"/>
              <w:left w:val="single" w:sz="18" w:space="0" w:color="auto"/>
              <w:bottom w:val="single" w:sz="2" w:space="0" w:color="auto"/>
              <w:right w:val="single" w:sz="2" w:space="0" w:color="auto"/>
            </w:tcBorders>
          </w:tcPr>
          <w:p w14:paraId="095547EF" w14:textId="77777777" w:rsidR="00EE07C1" w:rsidRPr="00482CD6" w:rsidRDefault="00EE07C1" w:rsidP="00F16F28">
            <w:pPr>
              <w:jc w:val="center"/>
              <w:rPr>
                <w:b/>
              </w:rPr>
            </w:pPr>
          </w:p>
        </w:tc>
        <w:tc>
          <w:tcPr>
            <w:tcW w:w="1309" w:type="dxa"/>
            <w:tcBorders>
              <w:top w:val="single" w:sz="2" w:space="0" w:color="auto"/>
              <w:left w:val="single" w:sz="2" w:space="0" w:color="auto"/>
              <w:bottom w:val="single" w:sz="2" w:space="0" w:color="auto"/>
              <w:right w:val="single" w:sz="18" w:space="0" w:color="auto"/>
            </w:tcBorders>
          </w:tcPr>
          <w:p w14:paraId="27B54590" w14:textId="77777777" w:rsidR="00EE07C1" w:rsidRPr="00482CD6" w:rsidRDefault="00EE07C1" w:rsidP="00F16F28">
            <w:pPr>
              <w:jc w:val="center"/>
              <w:rPr>
                <w:b/>
                <w:sz w:val="24"/>
                <w:szCs w:val="24"/>
              </w:rPr>
            </w:pPr>
          </w:p>
        </w:tc>
      </w:tr>
      <w:tr w:rsidR="00482CD6" w:rsidRPr="00482CD6" w14:paraId="6B000FF9" w14:textId="77777777" w:rsidTr="00E96B74">
        <w:tc>
          <w:tcPr>
            <w:tcW w:w="567" w:type="dxa"/>
            <w:tcBorders>
              <w:top w:val="single" w:sz="2" w:space="0" w:color="auto"/>
              <w:left w:val="single" w:sz="18" w:space="0" w:color="auto"/>
              <w:bottom w:val="single" w:sz="2" w:space="0" w:color="auto"/>
              <w:right w:val="single" w:sz="2" w:space="0" w:color="auto"/>
            </w:tcBorders>
          </w:tcPr>
          <w:p w14:paraId="0A6CE38C" w14:textId="77777777" w:rsidR="00EE07C1" w:rsidRPr="00482CD6" w:rsidRDefault="00EE07C1" w:rsidP="00F16F28">
            <w:pPr>
              <w:jc w:val="center"/>
              <w:rPr>
                <w:b/>
              </w:rPr>
            </w:pPr>
            <w:r w:rsidRPr="00482CD6">
              <w:rPr>
                <w:b/>
              </w:rPr>
              <w:t>5.</w:t>
            </w:r>
          </w:p>
        </w:tc>
        <w:tc>
          <w:tcPr>
            <w:tcW w:w="1668" w:type="dxa"/>
          </w:tcPr>
          <w:p w14:paraId="0E6235D3" w14:textId="54E89255" w:rsidR="00EE07C1" w:rsidRPr="00482CD6" w:rsidRDefault="00EE07C1" w:rsidP="00F16F28">
            <w:pPr>
              <w:rPr>
                <w:b/>
              </w:rPr>
            </w:pPr>
            <w:r w:rsidRPr="00482CD6">
              <w:rPr>
                <w:b/>
              </w:rPr>
              <w:t>Filet z piersi indyka mrożony</w:t>
            </w:r>
          </w:p>
        </w:tc>
        <w:tc>
          <w:tcPr>
            <w:tcW w:w="850" w:type="dxa"/>
            <w:tcBorders>
              <w:top w:val="single" w:sz="2" w:space="0" w:color="auto"/>
              <w:left w:val="single" w:sz="2" w:space="0" w:color="auto"/>
              <w:bottom w:val="single" w:sz="2" w:space="0" w:color="auto"/>
              <w:right w:val="single" w:sz="2" w:space="0" w:color="auto"/>
            </w:tcBorders>
            <w:vAlign w:val="center"/>
          </w:tcPr>
          <w:p w14:paraId="68B78976" w14:textId="77777777" w:rsidR="00EE07C1" w:rsidRPr="00482CD6" w:rsidRDefault="00EE07C1" w:rsidP="00F16F28">
            <w:pPr>
              <w:jc w:val="center"/>
              <w:rPr>
                <w:b/>
              </w:rPr>
            </w:pPr>
            <w:r w:rsidRPr="00482CD6">
              <w:rPr>
                <w:b/>
              </w:rPr>
              <w:t>kg</w:t>
            </w:r>
          </w:p>
        </w:tc>
        <w:tc>
          <w:tcPr>
            <w:tcW w:w="851" w:type="dxa"/>
            <w:tcBorders>
              <w:top w:val="single" w:sz="2" w:space="0" w:color="auto"/>
              <w:left w:val="single" w:sz="2" w:space="0" w:color="auto"/>
              <w:bottom w:val="single" w:sz="2" w:space="0" w:color="auto"/>
              <w:right w:val="single" w:sz="2" w:space="0" w:color="auto"/>
            </w:tcBorders>
            <w:vAlign w:val="center"/>
          </w:tcPr>
          <w:p w14:paraId="64215B57" w14:textId="77777777" w:rsidR="00EE07C1" w:rsidRPr="00482CD6" w:rsidRDefault="00EE07C1" w:rsidP="00F16F28">
            <w:pPr>
              <w:jc w:val="center"/>
              <w:rPr>
                <w:b/>
              </w:rPr>
            </w:pPr>
          </w:p>
        </w:tc>
        <w:tc>
          <w:tcPr>
            <w:tcW w:w="992" w:type="dxa"/>
            <w:tcBorders>
              <w:top w:val="single" w:sz="2" w:space="0" w:color="auto"/>
              <w:left w:val="single" w:sz="2" w:space="0" w:color="auto"/>
              <w:bottom w:val="single" w:sz="4" w:space="0" w:color="auto"/>
              <w:right w:val="single" w:sz="18" w:space="0" w:color="auto"/>
            </w:tcBorders>
            <w:vAlign w:val="center"/>
          </w:tcPr>
          <w:p w14:paraId="6EBA12E3" w14:textId="545AA91C" w:rsidR="00EE07C1" w:rsidRPr="00482CD6" w:rsidRDefault="00EE07C1" w:rsidP="00F16F28">
            <w:pPr>
              <w:jc w:val="center"/>
              <w:rPr>
                <w:b/>
              </w:rPr>
            </w:pPr>
          </w:p>
        </w:tc>
        <w:tc>
          <w:tcPr>
            <w:tcW w:w="850" w:type="dxa"/>
            <w:tcBorders>
              <w:left w:val="single" w:sz="18" w:space="0" w:color="auto"/>
              <w:right w:val="single" w:sz="18" w:space="0" w:color="auto"/>
            </w:tcBorders>
            <w:vAlign w:val="center"/>
          </w:tcPr>
          <w:p w14:paraId="73737916" w14:textId="26C899FD" w:rsidR="00EE07C1" w:rsidRPr="00482CD6" w:rsidRDefault="00EE07C1" w:rsidP="00EE07C1">
            <w:pPr>
              <w:jc w:val="right"/>
              <w:rPr>
                <w:b/>
              </w:rPr>
            </w:pPr>
            <w:r w:rsidRPr="00482CD6">
              <w:rPr>
                <w:b/>
              </w:rPr>
              <w:t>500</w:t>
            </w:r>
          </w:p>
        </w:tc>
        <w:tc>
          <w:tcPr>
            <w:tcW w:w="1276" w:type="dxa"/>
            <w:tcBorders>
              <w:top w:val="single" w:sz="2" w:space="0" w:color="auto"/>
              <w:left w:val="single" w:sz="18" w:space="0" w:color="auto"/>
              <w:bottom w:val="single" w:sz="4" w:space="0" w:color="auto"/>
              <w:right w:val="single" w:sz="2" w:space="0" w:color="auto"/>
            </w:tcBorders>
            <w:vAlign w:val="center"/>
          </w:tcPr>
          <w:p w14:paraId="2FF92D1D" w14:textId="77777777" w:rsidR="00EE07C1" w:rsidRPr="00482CD6" w:rsidRDefault="00EE07C1" w:rsidP="00EE07C1">
            <w:pPr>
              <w:jc w:val="right"/>
              <w:rPr>
                <w:b/>
              </w:rPr>
            </w:pPr>
          </w:p>
        </w:tc>
        <w:tc>
          <w:tcPr>
            <w:tcW w:w="992" w:type="dxa"/>
            <w:tcBorders>
              <w:top w:val="single" w:sz="2" w:space="0" w:color="auto"/>
              <w:left w:val="single" w:sz="2" w:space="0" w:color="auto"/>
              <w:bottom w:val="single" w:sz="4" w:space="0" w:color="auto"/>
              <w:right w:val="single" w:sz="18" w:space="0" w:color="auto"/>
            </w:tcBorders>
            <w:vAlign w:val="center"/>
          </w:tcPr>
          <w:p w14:paraId="05448F93" w14:textId="77777777" w:rsidR="00EE07C1" w:rsidRPr="00482CD6" w:rsidRDefault="00EE07C1" w:rsidP="00EE07C1">
            <w:pPr>
              <w:jc w:val="right"/>
              <w:rPr>
                <w:b/>
              </w:rPr>
            </w:pPr>
          </w:p>
        </w:tc>
        <w:tc>
          <w:tcPr>
            <w:tcW w:w="851" w:type="dxa"/>
            <w:tcBorders>
              <w:left w:val="single" w:sz="18" w:space="0" w:color="auto"/>
              <w:right w:val="single" w:sz="18" w:space="0" w:color="auto"/>
            </w:tcBorders>
            <w:vAlign w:val="center"/>
          </w:tcPr>
          <w:p w14:paraId="3244AC4E" w14:textId="29427E92" w:rsidR="00EE07C1" w:rsidRPr="00482CD6" w:rsidRDefault="00EE07C1" w:rsidP="00EE07C1">
            <w:pPr>
              <w:jc w:val="right"/>
              <w:rPr>
                <w:b/>
              </w:rPr>
            </w:pPr>
            <w:r w:rsidRPr="00482CD6">
              <w:rPr>
                <w:b/>
              </w:rPr>
              <w:t>450</w:t>
            </w:r>
          </w:p>
        </w:tc>
        <w:tc>
          <w:tcPr>
            <w:tcW w:w="1276" w:type="dxa"/>
            <w:tcBorders>
              <w:top w:val="single" w:sz="2" w:space="0" w:color="auto"/>
              <w:left w:val="single" w:sz="18" w:space="0" w:color="auto"/>
              <w:bottom w:val="single" w:sz="4" w:space="0" w:color="auto"/>
              <w:right w:val="single" w:sz="2" w:space="0" w:color="auto"/>
            </w:tcBorders>
            <w:vAlign w:val="center"/>
          </w:tcPr>
          <w:p w14:paraId="0F930521" w14:textId="77777777" w:rsidR="00EE07C1" w:rsidRPr="00482CD6" w:rsidRDefault="00EE07C1" w:rsidP="00EE07C1">
            <w:pPr>
              <w:jc w:val="right"/>
              <w:rPr>
                <w:b/>
              </w:rPr>
            </w:pPr>
          </w:p>
        </w:tc>
        <w:tc>
          <w:tcPr>
            <w:tcW w:w="1134" w:type="dxa"/>
            <w:tcBorders>
              <w:top w:val="single" w:sz="2" w:space="0" w:color="auto"/>
              <w:left w:val="single" w:sz="2" w:space="0" w:color="auto"/>
              <w:bottom w:val="single" w:sz="2" w:space="0" w:color="auto"/>
              <w:right w:val="single" w:sz="18" w:space="0" w:color="auto"/>
            </w:tcBorders>
            <w:vAlign w:val="center"/>
          </w:tcPr>
          <w:p w14:paraId="16387FD5" w14:textId="77777777" w:rsidR="00EE07C1" w:rsidRPr="00482CD6" w:rsidRDefault="00EE07C1" w:rsidP="00EE07C1">
            <w:pPr>
              <w:jc w:val="right"/>
              <w:rPr>
                <w:b/>
              </w:rPr>
            </w:pPr>
          </w:p>
        </w:tc>
        <w:tc>
          <w:tcPr>
            <w:tcW w:w="992" w:type="dxa"/>
            <w:tcBorders>
              <w:left w:val="single" w:sz="18" w:space="0" w:color="auto"/>
              <w:right w:val="single" w:sz="18" w:space="0" w:color="auto"/>
            </w:tcBorders>
            <w:vAlign w:val="center"/>
          </w:tcPr>
          <w:p w14:paraId="108CD4BD" w14:textId="6E09F503" w:rsidR="00EE07C1" w:rsidRPr="00482CD6" w:rsidRDefault="00EE07C1" w:rsidP="00EE07C1">
            <w:pPr>
              <w:jc w:val="right"/>
              <w:rPr>
                <w:b/>
                <w:bCs/>
              </w:rPr>
            </w:pPr>
            <w:r w:rsidRPr="00482CD6">
              <w:rPr>
                <w:b/>
              </w:rPr>
              <w:t>950</w:t>
            </w:r>
          </w:p>
        </w:tc>
        <w:tc>
          <w:tcPr>
            <w:tcW w:w="1276" w:type="dxa"/>
            <w:tcBorders>
              <w:top w:val="single" w:sz="2" w:space="0" w:color="auto"/>
              <w:left w:val="single" w:sz="18" w:space="0" w:color="auto"/>
              <w:bottom w:val="single" w:sz="2" w:space="0" w:color="auto"/>
              <w:right w:val="single" w:sz="2" w:space="0" w:color="auto"/>
            </w:tcBorders>
          </w:tcPr>
          <w:p w14:paraId="05CA1FA5" w14:textId="77777777" w:rsidR="00EE07C1" w:rsidRPr="00482CD6" w:rsidRDefault="00EE07C1" w:rsidP="00F16F28">
            <w:pPr>
              <w:jc w:val="center"/>
              <w:rPr>
                <w:b/>
              </w:rPr>
            </w:pPr>
          </w:p>
        </w:tc>
        <w:tc>
          <w:tcPr>
            <w:tcW w:w="1309" w:type="dxa"/>
            <w:tcBorders>
              <w:top w:val="single" w:sz="2" w:space="0" w:color="auto"/>
              <w:left w:val="single" w:sz="2" w:space="0" w:color="auto"/>
              <w:bottom w:val="single" w:sz="2" w:space="0" w:color="auto"/>
              <w:right w:val="single" w:sz="18" w:space="0" w:color="auto"/>
            </w:tcBorders>
          </w:tcPr>
          <w:p w14:paraId="362CAD45" w14:textId="77777777" w:rsidR="00EE07C1" w:rsidRPr="00482CD6" w:rsidRDefault="00EE07C1" w:rsidP="00F16F28">
            <w:pPr>
              <w:jc w:val="center"/>
              <w:rPr>
                <w:b/>
                <w:sz w:val="24"/>
                <w:szCs w:val="24"/>
              </w:rPr>
            </w:pPr>
          </w:p>
        </w:tc>
      </w:tr>
      <w:tr w:rsidR="00482CD6" w:rsidRPr="00482CD6" w14:paraId="5946434C" w14:textId="77777777" w:rsidTr="00E96B74">
        <w:tc>
          <w:tcPr>
            <w:tcW w:w="567" w:type="dxa"/>
            <w:tcBorders>
              <w:top w:val="single" w:sz="2" w:space="0" w:color="auto"/>
              <w:left w:val="single" w:sz="18" w:space="0" w:color="auto"/>
              <w:bottom w:val="single" w:sz="2" w:space="0" w:color="auto"/>
              <w:right w:val="single" w:sz="2" w:space="0" w:color="auto"/>
            </w:tcBorders>
          </w:tcPr>
          <w:p w14:paraId="7C71B079" w14:textId="77777777" w:rsidR="00EE07C1" w:rsidRPr="00482CD6" w:rsidRDefault="00EE07C1" w:rsidP="00F16F28">
            <w:pPr>
              <w:jc w:val="center"/>
              <w:rPr>
                <w:b/>
              </w:rPr>
            </w:pPr>
            <w:r w:rsidRPr="00482CD6">
              <w:rPr>
                <w:b/>
              </w:rPr>
              <w:t>6.</w:t>
            </w:r>
          </w:p>
        </w:tc>
        <w:tc>
          <w:tcPr>
            <w:tcW w:w="1668" w:type="dxa"/>
          </w:tcPr>
          <w:p w14:paraId="308C1D40" w14:textId="0D449733" w:rsidR="00EE07C1" w:rsidRPr="00482CD6" w:rsidRDefault="00EE07C1" w:rsidP="00F16F28">
            <w:pPr>
              <w:rPr>
                <w:b/>
              </w:rPr>
            </w:pPr>
            <w:r w:rsidRPr="00482CD6">
              <w:rPr>
                <w:b/>
              </w:rPr>
              <w:t>Filet z piersi indyka</w:t>
            </w:r>
          </w:p>
        </w:tc>
        <w:tc>
          <w:tcPr>
            <w:tcW w:w="850" w:type="dxa"/>
            <w:tcBorders>
              <w:top w:val="single" w:sz="2" w:space="0" w:color="auto"/>
              <w:left w:val="single" w:sz="2" w:space="0" w:color="auto"/>
              <w:bottom w:val="single" w:sz="2" w:space="0" w:color="auto"/>
              <w:right w:val="single" w:sz="2" w:space="0" w:color="auto"/>
            </w:tcBorders>
            <w:vAlign w:val="center"/>
          </w:tcPr>
          <w:p w14:paraId="0A4AED81" w14:textId="77777777" w:rsidR="00EE07C1" w:rsidRPr="00482CD6" w:rsidRDefault="00EE07C1" w:rsidP="00F16F28">
            <w:pPr>
              <w:jc w:val="center"/>
              <w:rPr>
                <w:b/>
              </w:rPr>
            </w:pPr>
            <w:r w:rsidRPr="00482CD6">
              <w:rPr>
                <w:b/>
              </w:rPr>
              <w:t>kg</w:t>
            </w:r>
          </w:p>
        </w:tc>
        <w:tc>
          <w:tcPr>
            <w:tcW w:w="851" w:type="dxa"/>
            <w:tcBorders>
              <w:top w:val="single" w:sz="2" w:space="0" w:color="auto"/>
              <w:left w:val="single" w:sz="2" w:space="0" w:color="auto"/>
              <w:bottom w:val="single" w:sz="2" w:space="0" w:color="auto"/>
              <w:right w:val="single" w:sz="2" w:space="0" w:color="auto"/>
            </w:tcBorders>
            <w:vAlign w:val="center"/>
          </w:tcPr>
          <w:p w14:paraId="77862BC0" w14:textId="77777777" w:rsidR="00EE07C1" w:rsidRPr="00482CD6" w:rsidRDefault="00EE07C1" w:rsidP="00F16F28">
            <w:pPr>
              <w:jc w:val="center"/>
              <w:rPr>
                <w:b/>
              </w:rPr>
            </w:pPr>
          </w:p>
        </w:tc>
        <w:tc>
          <w:tcPr>
            <w:tcW w:w="992" w:type="dxa"/>
            <w:tcBorders>
              <w:top w:val="single" w:sz="4" w:space="0" w:color="auto"/>
              <w:left w:val="single" w:sz="2" w:space="0" w:color="auto"/>
              <w:bottom w:val="single" w:sz="2" w:space="0" w:color="auto"/>
              <w:right w:val="single" w:sz="18" w:space="0" w:color="auto"/>
            </w:tcBorders>
            <w:vAlign w:val="center"/>
          </w:tcPr>
          <w:p w14:paraId="7149664C" w14:textId="351666F9" w:rsidR="00EE07C1" w:rsidRPr="00482CD6" w:rsidRDefault="00EE07C1" w:rsidP="00F16F28">
            <w:pPr>
              <w:jc w:val="center"/>
              <w:rPr>
                <w:b/>
              </w:rPr>
            </w:pPr>
          </w:p>
        </w:tc>
        <w:tc>
          <w:tcPr>
            <w:tcW w:w="850" w:type="dxa"/>
            <w:tcBorders>
              <w:left w:val="single" w:sz="18" w:space="0" w:color="auto"/>
              <w:right w:val="single" w:sz="18" w:space="0" w:color="auto"/>
            </w:tcBorders>
            <w:vAlign w:val="center"/>
          </w:tcPr>
          <w:p w14:paraId="27E67410" w14:textId="348F42A3" w:rsidR="00EE07C1" w:rsidRPr="00482CD6" w:rsidRDefault="00EE07C1" w:rsidP="00EE07C1">
            <w:pPr>
              <w:jc w:val="right"/>
              <w:rPr>
                <w:b/>
              </w:rPr>
            </w:pPr>
            <w:r w:rsidRPr="00482CD6">
              <w:rPr>
                <w:b/>
              </w:rPr>
              <w:t>2100</w:t>
            </w:r>
          </w:p>
        </w:tc>
        <w:tc>
          <w:tcPr>
            <w:tcW w:w="1276" w:type="dxa"/>
            <w:tcBorders>
              <w:top w:val="single" w:sz="4" w:space="0" w:color="auto"/>
              <w:left w:val="single" w:sz="18" w:space="0" w:color="auto"/>
              <w:bottom w:val="single" w:sz="2" w:space="0" w:color="auto"/>
              <w:right w:val="single" w:sz="2" w:space="0" w:color="auto"/>
            </w:tcBorders>
            <w:vAlign w:val="center"/>
          </w:tcPr>
          <w:p w14:paraId="4EFF466E" w14:textId="77777777" w:rsidR="00EE07C1" w:rsidRPr="00482CD6" w:rsidRDefault="00EE07C1" w:rsidP="00EE07C1">
            <w:pPr>
              <w:jc w:val="right"/>
              <w:rPr>
                <w:b/>
              </w:rPr>
            </w:pPr>
          </w:p>
        </w:tc>
        <w:tc>
          <w:tcPr>
            <w:tcW w:w="992" w:type="dxa"/>
            <w:tcBorders>
              <w:top w:val="single" w:sz="4" w:space="0" w:color="auto"/>
              <w:left w:val="single" w:sz="2" w:space="0" w:color="auto"/>
              <w:bottom w:val="single" w:sz="2" w:space="0" w:color="auto"/>
              <w:right w:val="single" w:sz="18" w:space="0" w:color="auto"/>
            </w:tcBorders>
            <w:vAlign w:val="center"/>
          </w:tcPr>
          <w:p w14:paraId="323DC1C7" w14:textId="77777777" w:rsidR="00EE07C1" w:rsidRPr="00482CD6" w:rsidRDefault="00EE07C1" w:rsidP="00EE07C1">
            <w:pPr>
              <w:jc w:val="right"/>
              <w:rPr>
                <w:b/>
              </w:rPr>
            </w:pPr>
          </w:p>
        </w:tc>
        <w:tc>
          <w:tcPr>
            <w:tcW w:w="851" w:type="dxa"/>
            <w:tcBorders>
              <w:left w:val="single" w:sz="18" w:space="0" w:color="auto"/>
              <w:right w:val="single" w:sz="18" w:space="0" w:color="auto"/>
            </w:tcBorders>
            <w:vAlign w:val="center"/>
          </w:tcPr>
          <w:p w14:paraId="063FC4A4" w14:textId="1ADCDDD9" w:rsidR="00EE07C1" w:rsidRPr="00482CD6" w:rsidRDefault="00EE07C1" w:rsidP="00EE07C1">
            <w:pPr>
              <w:jc w:val="right"/>
              <w:rPr>
                <w:b/>
              </w:rPr>
            </w:pPr>
            <w:r w:rsidRPr="00482CD6">
              <w:rPr>
                <w:b/>
              </w:rPr>
              <w:t>1890</w:t>
            </w:r>
          </w:p>
        </w:tc>
        <w:tc>
          <w:tcPr>
            <w:tcW w:w="1276" w:type="dxa"/>
            <w:tcBorders>
              <w:top w:val="single" w:sz="4" w:space="0" w:color="auto"/>
              <w:left w:val="single" w:sz="18" w:space="0" w:color="auto"/>
              <w:bottom w:val="single" w:sz="2" w:space="0" w:color="auto"/>
              <w:right w:val="single" w:sz="2" w:space="0" w:color="auto"/>
            </w:tcBorders>
            <w:vAlign w:val="center"/>
          </w:tcPr>
          <w:p w14:paraId="576776C8" w14:textId="77777777" w:rsidR="00EE07C1" w:rsidRPr="00482CD6" w:rsidRDefault="00EE07C1" w:rsidP="00EE07C1">
            <w:pPr>
              <w:jc w:val="right"/>
              <w:rPr>
                <w:b/>
              </w:rPr>
            </w:pPr>
          </w:p>
        </w:tc>
        <w:tc>
          <w:tcPr>
            <w:tcW w:w="1134" w:type="dxa"/>
            <w:tcBorders>
              <w:top w:val="single" w:sz="2" w:space="0" w:color="auto"/>
              <w:left w:val="single" w:sz="2" w:space="0" w:color="auto"/>
              <w:bottom w:val="single" w:sz="2" w:space="0" w:color="auto"/>
              <w:right w:val="single" w:sz="18" w:space="0" w:color="auto"/>
            </w:tcBorders>
            <w:vAlign w:val="center"/>
          </w:tcPr>
          <w:p w14:paraId="3744C121" w14:textId="77777777" w:rsidR="00EE07C1" w:rsidRPr="00482CD6" w:rsidRDefault="00EE07C1" w:rsidP="00EE07C1">
            <w:pPr>
              <w:jc w:val="right"/>
              <w:rPr>
                <w:b/>
              </w:rPr>
            </w:pPr>
          </w:p>
        </w:tc>
        <w:tc>
          <w:tcPr>
            <w:tcW w:w="992" w:type="dxa"/>
            <w:tcBorders>
              <w:left w:val="single" w:sz="18" w:space="0" w:color="auto"/>
              <w:right w:val="single" w:sz="18" w:space="0" w:color="auto"/>
            </w:tcBorders>
            <w:vAlign w:val="center"/>
          </w:tcPr>
          <w:p w14:paraId="63B1ED19" w14:textId="74D12041" w:rsidR="00EE07C1" w:rsidRPr="00482CD6" w:rsidRDefault="00EE07C1" w:rsidP="00EE07C1">
            <w:pPr>
              <w:jc w:val="right"/>
              <w:rPr>
                <w:b/>
                <w:bCs/>
              </w:rPr>
            </w:pPr>
            <w:r w:rsidRPr="00482CD6">
              <w:rPr>
                <w:b/>
              </w:rPr>
              <w:t>3990</w:t>
            </w:r>
          </w:p>
        </w:tc>
        <w:tc>
          <w:tcPr>
            <w:tcW w:w="1276" w:type="dxa"/>
            <w:tcBorders>
              <w:top w:val="single" w:sz="2" w:space="0" w:color="auto"/>
              <w:left w:val="single" w:sz="18" w:space="0" w:color="auto"/>
              <w:bottom w:val="single" w:sz="2" w:space="0" w:color="auto"/>
              <w:right w:val="single" w:sz="2" w:space="0" w:color="auto"/>
            </w:tcBorders>
          </w:tcPr>
          <w:p w14:paraId="3BE1B751" w14:textId="77777777" w:rsidR="00EE07C1" w:rsidRPr="00482CD6" w:rsidRDefault="00EE07C1" w:rsidP="00F16F28">
            <w:pPr>
              <w:jc w:val="center"/>
              <w:rPr>
                <w:b/>
              </w:rPr>
            </w:pPr>
          </w:p>
        </w:tc>
        <w:tc>
          <w:tcPr>
            <w:tcW w:w="1309" w:type="dxa"/>
            <w:tcBorders>
              <w:top w:val="single" w:sz="2" w:space="0" w:color="auto"/>
              <w:left w:val="single" w:sz="2" w:space="0" w:color="auto"/>
              <w:bottom w:val="single" w:sz="2" w:space="0" w:color="auto"/>
              <w:right w:val="single" w:sz="18" w:space="0" w:color="auto"/>
            </w:tcBorders>
          </w:tcPr>
          <w:p w14:paraId="5D427318" w14:textId="77777777" w:rsidR="00EE07C1" w:rsidRPr="00482CD6" w:rsidRDefault="00EE07C1" w:rsidP="00F16F28">
            <w:pPr>
              <w:jc w:val="center"/>
              <w:rPr>
                <w:b/>
                <w:sz w:val="24"/>
                <w:szCs w:val="24"/>
              </w:rPr>
            </w:pPr>
          </w:p>
        </w:tc>
      </w:tr>
      <w:tr w:rsidR="00482CD6" w:rsidRPr="00482CD6" w14:paraId="328CA2B7" w14:textId="77777777" w:rsidTr="00E96B74">
        <w:tc>
          <w:tcPr>
            <w:tcW w:w="567" w:type="dxa"/>
            <w:tcBorders>
              <w:top w:val="single" w:sz="2" w:space="0" w:color="auto"/>
              <w:left w:val="single" w:sz="18" w:space="0" w:color="auto"/>
              <w:bottom w:val="single" w:sz="2" w:space="0" w:color="auto"/>
              <w:right w:val="single" w:sz="2" w:space="0" w:color="auto"/>
            </w:tcBorders>
          </w:tcPr>
          <w:p w14:paraId="7790A3CE" w14:textId="77777777" w:rsidR="00EE07C1" w:rsidRPr="00482CD6" w:rsidRDefault="00EE07C1" w:rsidP="00F16F28">
            <w:pPr>
              <w:jc w:val="center"/>
              <w:rPr>
                <w:b/>
              </w:rPr>
            </w:pPr>
            <w:r w:rsidRPr="00482CD6">
              <w:rPr>
                <w:b/>
              </w:rPr>
              <w:t>7.</w:t>
            </w:r>
          </w:p>
        </w:tc>
        <w:tc>
          <w:tcPr>
            <w:tcW w:w="1668" w:type="dxa"/>
          </w:tcPr>
          <w:p w14:paraId="02E916F1" w14:textId="2D6943F3" w:rsidR="00EE07C1" w:rsidRPr="00482CD6" w:rsidRDefault="00EE07C1" w:rsidP="00F16F28">
            <w:pPr>
              <w:rPr>
                <w:b/>
              </w:rPr>
            </w:pPr>
            <w:r w:rsidRPr="00482CD6">
              <w:rPr>
                <w:b/>
              </w:rPr>
              <w:t>Filet z piersi kaczki</w:t>
            </w:r>
          </w:p>
        </w:tc>
        <w:tc>
          <w:tcPr>
            <w:tcW w:w="850" w:type="dxa"/>
            <w:tcBorders>
              <w:top w:val="single" w:sz="2" w:space="0" w:color="auto"/>
              <w:left w:val="single" w:sz="2" w:space="0" w:color="auto"/>
              <w:bottom w:val="single" w:sz="2" w:space="0" w:color="auto"/>
              <w:right w:val="single" w:sz="2" w:space="0" w:color="auto"/>
            </w:tcBorders>
            <w:vAlign w:val="center"/>
          </w:tcPr>
          <w:p w14:paraId="4321CDD4" w14:textId="77777777" w:rsidR="00EE07C1" w:rsidRPr="00482CD6" w:rsidRDefault="00EE07C1" w:rsidP="00F16F28">
            <w:pPr>
              <w:jc w:val="center"/>
              <w:rPr>
                <w:b/>
              </w:rPr>
            </w:pPr>
            <w:r w:rsidRPr="00482CD6">
              <w:rPr>
                <w:b/>
              </w:rPr>
              <w:t>kg</w:t>
            </w:r>
          </w:p>
        </w:tc>
        <w:tc>
          <w:tcPr>
            <w:tcW w:w="851" w:type="dxa"/>
            <w:tcBorders>
              <w:top w:val="single" w:sz="2" w:space="0" w:color="auto"/>
              <w:left w:val="single" w:sz="2" w:space="0" w:color="auto"/>
              <w:bottom w:val="single" w:sz="2" w:space="0" w:color="auto"/>
              <w:right w:val="single" w:sz="2" w:space="0" w:color="auto"/>
            </w:tcBorders>
            <w:vAlign w:val="center"/>
          </w:tcPr>
          <w:p w14:paraId="02E2134A" w14:textId="77777777" w:rsidR="00EE07C1" w:rsidRPr="00482CD6" w:rsidRDefault="00EE07C1" w:rsidP="00F16F28">
            <w:pPr>
              <w:jc w:val="center"/>
              <w:rPr>
                <w:b/>
              </w:rPr>
            </w:pPr>
          </w:p>
        </w:tc>
        <w:tc>
          <w:tcPr>
            <w:tcW w:w="992" w:type="dxa"/>
            <w:tcBorders>
              <w:top w:val="single" w:sz="2" w:space="0" w:color="auto"/>
              <w:left w:val="single" w:sz="2" w:space="0" w:color="auto"/>
              <w:bottom w:val="single" w:sz="2" w:space="0" w:color="auto"/>
              <w:right w:val="single" w:sz="18" w:space="0" w:color="auto"/>
            </w:tcBorders>
            <w:vAlign w:val="center"/>
          </w:tcPr>
          <w:p w14:paraId="360ABD20" w14:textId="37792318" w:rsidR="00EE07C1" w:rsidRPr="00482CD6" w:rsidRDefault="00EE07C1" w:rsidP="00F16F28">
            <w:pPr>
              <w:jc w:val="center"/>
              <w:rPr>
                <w:b/>
              </w:rPr>
            </w:pPr>
          </w:p>
        </w:tc>
        <w:tc>
          <w:tcPr>
            <w:tcW w:w="850" w:type="dxa"/>
            <w:tcBorders>
              <w:left w:val="single" w:sz="18" w:space="0" w:color="auto"/>
              <w:right w:val="single" w:sz="18" w:space="0" w:color="auto"/>
            </w:tcBorders>
            <w:vAlign w:val="center"/>
          </w:tcPr>
          <w:p w14:paraId="550633CA" w14:textId="43A6A6CC" w:rsidR="00EE07C1" w:rsidRPr="00482CD6" w:rsidRDefault="00EE07C1" w:rsidP="00EE07C1">
            <w:pPr>
              <w:jc w:val="right"/>
              <w:rPr>
                <w:b/>
              </w:rPr>
            </w:pPr>
            <w:r w:rsidRPr="00482CD6">
              <w:rPr>
                <w:b/>
              </w:rPr>
              <w:t>500</w:t>
            </w:r>
          </w:p>
        </w:tc>
        <w:tc>
          <w:tcPr>
            <w:tcW w:w="1276" w:type="dxa"/>
            <w:tcBorders>
              <w:top w:val="single" w:sz="2" w:space="0" w:color="auto"/>
              <w:left w:val="single" w:sz="18" w:space="0" w:color="auto"/>
              <w:bottom w:val="single" w:sz="2" w:space="0" w:color="auto"/>
              <w:right w:val="single" w:sz="2" w:space="0" w:color="auto"/>
            </w:tcBorders>
            <w:vAlign w:val="center"/>
          </w:tcPr>
          <w:p w14:paraId="69FDC1F1" w14:textId="77777777" w:rsidR="00EE07C1" w:rsidRPr="00482CD6" w:rsidRDefault="00EE07C1" w:rsidP="00EE07C1">
            <w:pPr>
              <w:jc w:val="right"/>
              <w:rPr>
                <w:b/>
              </w:rPr>
            </w:pPr>
          </w:p>
        </w:tc>
        <w:tc>
          <w:tcPr>
            <w:tcW w:w="992" w:type="dxa"/>
            <w:tcBorders>
              <w:top w:val="single" w:sz="2" w:space="0" w:color="auto"/>
              <w:left w:val="single" w:sz="2" w:space="0" w:color="auto"/>
              <w:bottom w:val="single" w:sz="2" w:space="0" w:color="auto"/>
              <w:right w:val="single" w:sz="18" w:space="0" w:color="auto"/>
            </w:tcBorders>
            <w:vAlign w:val="center"/>
          </w:tcPr>
          <w:p w14:paraId="47063A87" w14:textId="77777777" w:rsidR="00EE07C1" w:rsidRPr="00482CD6" w:rsidRDefault="00EE07C1" w:rsidP="00EE07C1">
            <w:pPr>
              <w:jc w:val="right"/>
              <w:rPr>
                <w:b/>
              </w:rPr>
            </w:pPr>
          </w:p>
        </w:tc>
        <w:tc>
          <w:tcPr>
            <w:tcW w:w="851" w:type="dxa"/>
            <w:tcBorders>
              <w:left w:val="single" w:sz="18" w:space="0" w:color="auto"/>
              <w:right w:val="single" w:sz="18" w:space="0" w:color="auto"/>
            </w:tcBorders>
            <w:vAlign w:val="center"/>
          </w:tcPr>
          <w:p w14:paraId="5500302C" w14:textId="3A2F07F5" w:rsidR="00EE07C1" w:rsidRPr="00482CD6" w:rsidRDefault="00EE07C1" w:rsidP="00EE07C1">
            <w:pPr>
              <w:jc w:val="right"/>
              <w:rPr>
                <w:b/>
              </w:rPr>
            </w:pPr>
            <w:r w:rsidRPr="00482CD6">
              <w:rPr>
                <w:b/>
              </w:rPr>
              <w:t>450</w:t>
            </w:r>
          </w:p>
        </w:tc>
        <w:tc>
          <w:tcPr>
            <w:tcW w:w="1276" w:type="dxa"/>
            <w:tcBorders>
              <w:top w:val="single" w:sz="2" w:space="0" w:color="auto"/>
              <w:left w:val="single" w:sz="18" w:space="0" w:color="auto"/>
              <w:bottom w:val="single" w:sz="2" w:space="0" w:color="auto"/>
              <w:right w:val="single" w:sz="2" w:space="0" w:color="auto"/>
            </w:tcBorders>
            <w:vAlign w:val="center"/>
          </w:tcPr>
          <w:p w14:paraId="0344EDBE" w14:textId="77777777" w:rsidR="00EE07C1" w:rsidRPr="00482CD6" w:rsidRDefault="00EE07C1" w:rsidP="00EE07C1">
            <w:pPr>
              <w:jc w:val="right"/>
              <w:rPr>
                <w:b/>
              </w:rPr>
            </w:pPr>
          </w:p>
        </w:tc>
        <w:tc>
          <w:tcPr>
            <w:tcW w:w="1134" w:type="dxa"/>
            <w:tcBorders>
              <w:top w:val="single" w:sz="2" w:space="0" w:color="auto"/>
              <w:left w:val="single" w:sz="2" w:space="0" w:color="auto"/>
              <w:bottom w:val="single" w:sz="2" w:space="0" w:color="auto"/>
              <w:right w:val="single" w:sz="18" w:space="0" w:color="auto"/>
            </w:tcBorders>
            <w:vAlign w:val="center"/>
          </w:tcPr>
          <w:p w14:paraId="066138C4" w14:textId="77777777" w:rsidR="00EE07C1" w:rsidRPr="00482CD6" w:rsidRDefault="00EE07C1" w:rsidP="00EE07C1">
            <w:pPr>
              <w:jc w:val="right"/>
              <w:rPr>
                <w:b/>
              </w:rPr>
            </w:pPr>
          </w:p>
        </w:tc>
        <w:tc>
          <w:tcPr>
            <w:tcW w:w="992" w:type="dxa"/>
            <w:tcBorders>
              <w:left w:val="single" w:sz="18" w:space="0" w:color="auto"/>
              <w:right w:val="single" w:sz="18" w:space="0" w:color="auto"/>
            </w:tcBorders>
            <w:vAlign w:val="center"/>
          </w:tcPr>
          <w:p w14:paraId="5ACB6729" w14:textId="4DF8DBFD" w:rsidR="00EE07C1" w:rsidRPr="00482CD6" w:rsidRDefault="00EE07C1" w:rsidP="00EE07C1">
            <w:pPr>
              <w:jc w:val="right"/>
              <w:rPr>
                <w:b/>
                <w:bCs/>
              </w:rPr>
            </w:pPr>
            <w:r w:rsidRPr="00482CD6">
              <w:rPr>
                <w:b/>
              </w:rPr>
              <w:t>950</w:t>
            </w:r>
          </w:p>
        </w:tc>
        <w:tc>
          <w:tcPr>
            <w:tcW w:w="1276" w:type="dxa"/>
            <w:tcBorders>
              <w:top w:val="single" w:sz="2" w:space="0" w:color="auto"/>
              <w:left w:val="single" w:sz="18" w:space="0" w:color="auto"/>
              <w:bottom w:val="single" w:sz="2" w:space="0" w:color="auto"/>
              <w:right w:val="single" w:sz="2" w:space="0" w:color="auto"/>
            </w:tcBorders>
          </w:tcPr>
          <w:p w14:paraId="484163F4" w14:textId="77777777" w:rsidR="00EE07C1" w:rsidRPr="00482CD6" w:rsidRDefault="00EE07C1" w:rsidP="00F16F28">
            <w:pPr>
              <w:jc w:val="center"/>
              <w:rPr>
                <w:b/>
              </w:rPr>
            </w:pPr>
          </w:p>
        </w:tc>
        <w:tc>
          <w:tcPr>
            <w:tcW w:w="1309" w:type="dxa"/>
            <w:tcBorders>
              <w:top w:val="single" w:sz="2" w:space="0" w:color="auto"/>
              <w:left w:val="single" w:sz="2" w:space="0" w:color="auto"/>
              <w:bottom w:val="single" w:sz="2" w:space="0" w:color="auto"/>
              <w:right w:val="single" w:sz="18" w:space="0" w:color="auto"/>
            </w:tcBorders>
          </w:tcPr>
          <w:p w14:paraId="0FA470EB" w14:textId="77777777" w:rsidR="00EE07C1" w:rsidRPr="00482CD6" w:rsidRDefault="00EE07C1" w:rsidP="00F16F28">
            <w:pPr>
              <w:jc w:val="center"/>
              <w:rPr>
                <w:b/>
                <w:sz w:val="24"/>
                <w:szCs w:val="24"/>
              </w:rPr>
            </w:pPr>
          </w:p>
        </w:tc>
      </w:tr>
      <w:tr w:rsidR="00482CD6" w:rsidRPr="00482CD6" w14:paraId="42285E8B" w14:textId="77777777" w:rsidTr="00E96B74">
        <w:tc>
          <w:tcPr>
            <w:tcW w:w="567" w:type="dxa"/>
            <w:tcBorders>
              <w:top w:val="single" w:sz="2" w:space="0" w:color="auto"/>
              <w:left w:val="single" w:sz="18" w:space="0" w:color="auto"/>
              <w:bottom w:val="single" w:sz="2" w:space="0" w:color="auto"/>
              <w:right w:val="single" w:sz="2" w:space="0" w:color="auto"/>
            </w:tcBorders>
          </w:tcPr>
          <w:p w14:paraId="584B1AEC" w14:textId="77777777" w:rsidR="00EE07C1" w:rsidRPr="00482CD6" w:rsidRDefault="00EE07C1" w:rsidP="00F16F28">
            <w:pPr>
              <w:jc w:val="center"/>
              <w:rPr>
                <w:b/>
              </w:rPr>
            </w:pPr>
            <w:r w:rsidRPr="00482CD6">
              <w:rPr>
                <w:b/>
              </w:rPr>
              <w:t>8.</w:t>
            </w:r>
          </w:p>
        </w:tc>
        <w:tc>
          <w:tcPr>
            <w:tcW w:w="1668" w:type="dxa"/>
          </w:tcPr>
          <w:p w14:paraId="5454C4C5" w14:textId="5CC3FE74" w:rsidR="00EE07C1" w:rsidRPr="00482CD6" w:rsidRDefault="00EE07C1" w:rsidP="00F16F28">
            <w:pPr>
              <w:rPr>
                <w:b/>
              </w:rPr>
            </w:pPr>
            <w:r w:rsidRPr="00482CD6">
              <w:rPr>
                <w:b/>
              </w:rPr>
              <w:t xml:space="preserve">Wątroba </w:t>
            </w:r>
            <w:r w:rsidRPr="00482CD6">
              <w:rPr>
                <w:b/>
              </w:rPr>
              <w:br/>
              <w:t>z kurczaka</w:t>
            </w:r>
          </w:p>
        </w:tc>
        <w:tc>
          <w:tcPr>
            <w:tcW w:w="850" w:type="dxa"/>
            <w:tcBorders>
              <w:top w:val="single" w:sz="2" w:space="0" w:color="auto"/>
              <w:left w:val="single" w:sz="2" w:space="0" w:color="auto"/>
              <w:bottom w:val="single" w:sz="2" w:space="0" w:color="auto"/>
              <w:right w:val="single" w:sz="2" w:space="0" w:color="auto"/>
            </w:tcBorders>
            <w:vAlign w:val="center"/>
          </w:tcPr>
          <w:p w14:paraId="530DAF21" w14:textId="77777777" w:rsidR="00EE07C1" w:rsidRPr="00482CD6" w:rsidRDefault="00EE07C1" w:rsidP="00F16F28">
            <w:pPr>
              <w:jc w:val="center"/>
              <w:rPr>
                <w:b/>
              </w:rPr>
            </w:pPr>
            <w:r w:rsidRPr="00482CD6">
              <w:rPr>
                <w:b/>
              </w:rPr>
              <w:t>kg</w:t>
            </w:r>
          </w:p>
        </w:tc>
        <w:tc>
          <w:tcPr>
            <w:tcW w:w="851" w:type="dxa"/>
            <w:tcBorders>
              <w:top w:val="single" w:sz="2" w:space="0" w:color="auto"/>
              <w:left w:val="single" w:sz="2" w:space="0" w:color="auto"/>
              <w:bottom w:val="single" w:sz="2" w:space="0" w:color="auto"/>
              <w:right w:val="single" w:sz="2" w:space="0" w:color="auto"/>
            </w:tcBorders>
            <w:vAlign w:val="center"/>
          </w:tcPr>
          <w:p w14:paraId="4F045E9A" w14:textId="77777777" w:rsidR="00EE07C1" w:rsidRPr="00482CD6" w:rsidRDefault="00EE07C1" w:rsidP="00F16F28">
            <w:pPr>
              <w:jc w:val="center"/>
              <w:rPr>
                <w:b/>
              </w:rPr>
            </w:pPr>
          </w:p>
        </w:tc>
        <w:tc>
          <w:tcPr>
            <w:tcW w:w="992" w:type="dxa"/>
            <w:tcBorders>
              <w:top w:val="single" w:sz="2" w:space="0" w:color="auto"/>
              <w:left w:val="single" w:sz="2" w:space="0" w:color="auto"/>
              <w:bottom w:val="single" w:sz="2" w:space="0" w:color="auto"/>
              <w:right w:val="single" w:sz="18" w:space="0" w:color="auto"/>
            </w:tcBorders>
            <w:vAlign w:val="center"/>
          </w:tcPr>
          <w:p w14:paraId="75AE1D13" w14:textId="3D4411E2" w:rsidR="00EE07C1" w:rsidRPr="00482CD6" w:rsidRDefault="00EE07C1" w:rsidP="00F16F28">
            <w:pPr>
              <w:jc w:val="center"/>
              <w:rPr>
                <w:b/>
              </w:rPr>
            </w:pPr>
          </w:p>
        </w:tc>
        <w:tc>
          <w:tcPr>
            <w:tcW w:w="850" w:type="dxa"/>
            <w:tcBorders>
              <w:left w:val="single" w:sz="18" w:space="0" w:color="auto"/>
              <w:right w:val="single" w:sz="18" w:space="0" w:color="auto"/>
            </w:tcBorders>
            <w:vAlign w:val="center"/>
          </w:tcPr>
          <w:p w14:paraId="339E47A8" w14:textId="6AF1FFF3" w:rsidR="00EE07C1" w:rsidRPr="00482CD6" w:rsidRDefault="00EE07C1" w:rsidP="00EE07C1">
            <w:pPr>
              <w:jc w:val="right"/>
              <w:rPr>
                <w:b/>
              </w:rPr>
            </w:pPr>
            <w:r w:rsidRPr="00482CD6">
              <w:rPr>
                <w:b/>
              </w:rPr>
              <w:t>150</w:t>
            </w:r>
          </w:p>
        </w:tc>
        <w:tc>
          <w:tcPr>
            <w:tcW w:w="1276" w:type="dxa"/>
            <w:tcBorders>
              <w:top w:val="single" w:sz="2" w:space="0" w:color="auto"/>
              <w:left w:val="single" w:sz="18" w:space="0" w:color="auto"/>
              <w:bottom w:val="single" w:sz="2" w:space="0" w:color="auto"/>
              <w:right w:val="single" w:sz="2" w:space="0" w:color="auto"/>
            </w:tcBorders>
            <w:vAlign w:val="center"/>
          </w:tcPr>
          <w:p w14:paraId="5A2FC548" w14:textId="77777777" w:rsidR="00EE07C1" w:rsidRPr="00482CD6" w:rsidRDefault="00EE07C1" w:rsidP="00EE07C1">
            <w:pPr>
              <w:jc w:val="right"/>
              <w:rPr>
                <w:b/>
              </w:rPr>
            </w:pPr>
          </w:p>
        </w:tc>
        <w:tc>
          <w:tcPr>
            <w:tcW w:w="992" w:type="dxa"/>
            <w:tcBorders>
              <w:top w:val="single" w:sz="2" w:space="0" w:color="auto"/>
              <w:left w:val="single" w:sz="2" w:space="0" w:color="auto"/>
              <w:bottom w:val="single" w:sz="2" w:space="0" w:color="auto"/>
              <w:right w:val="single" w:sz="18" w:space="0" w:color="auto"/>
            </w:tcBorders>
            <w:vAlign w:val="center"/>
          </w:tcPr>
          <w:p w14:paraId="75B03F68" w14:textId="77777777" w:rsidR="00EE07C1" w:rsidRPr="00482CD6" w:rsidRDefault="00EE07C1" w:rsidP="00EE07C1">
            <w:pPr>
              <w:jc w:val="right"/>
              <w:rPr>
                <w:b/>
              </w:rPr>
            </w:pPr>
          </w:p>
        </w:tc>
        <w:tc>
          <w:tcPr>
            <w:tcW w:w="851" w:type="dxa"/>
            <w:tcBorders>
              <w:left w:val="single" w:sz="18" w:space="0" w:color="auto"/>
              <w:right w:val="single" w:sz="18" w:space="0" w:color="auto"/>
            </w:tcBorders>
            <w:vAlign w:val="center"/>
          </w:tcPr>
          <w:p w14:paraId="057D7A56" w14:textId="786F3616" w:rsidR="00EE07C1" w:rsidRPr="00482CD6" w:rsidRDefault="00EE07C1" w:rsidP="00EE07C1">
            <w:pPr>
              <w:jc w:val="right"/>
              <w:rPr>
                <w:b/>
              </w:rPr>
            </w:pPr>
            <w:r w:rsidRPr="00482CD6">
              <w:rPr>
                <w:b/>
              </w:rPr>
              <w:t>135</w:t>
            </w:r>
          </w:p>
        </w:tc>
        <w:tc>
          <w:tcPr>
            <w:tcW w:w="1276" w:type="dxa"/>
            <w:tcBorders>
              <w:top w:val="single" w:sz="2" w:space="0" w:color="auto"/>
              <w:left w:val="single" w:sz="18" w:space="0" w:color="auto"/>
              <w:bottom w:val="single" w:sz="2" w:space="0" w:color="auto"/>
              <w:right w:val="single" w:sz="2" w:space="0" w:color="auto"/>
            </w:tcBorders>
            <w:vAlign w:val="center"/>
          </w:tcPr>
          <w:p w14:paraId="39CAEAF7" w14:textId="77777777" w:rsidR="00EE07C1" w:rsidRPr="00482CD6" w:rsidRDefault="00EE07C1" w:rsidP="00EE07C1">
            <w:pPr>
              <w:jc w:val="right"/>
              <w:rPr>
                <w:b/>
              </w:rPr>
            </w:pPr>
          </w:p>
        </w:tc>
        <w:tc>
          <w:tcPr>
            <w:tcW w:w="1134" w:type="dxa"/>
            <w:tcBorders>
              <w:top w:val="single" w:sz="2" w:space="0" w:color="auto"/>
              <w:left w:val="single" w:sz="2" w:space="0" w:color="auto"/>
              <w:bottom w:val="single" w:sz="2" w:space="0" w:color="auto"/>
              <w:right w:val="single" w:sz="18" w:space="0" w:color="auto"/>
            </w:tcBorders>
            <w:vAlign w:val="center"/>
          </w:tcPr>
          <w:p w14:paraId="38A4E8A3" w14:textId="77777777" w:rsidR="00EE07C1" w:rsidRPr="00482CD6" w:rsidRDefault="00EE07C1" w:rsidP="00EE07C1">
            <w:pPr>
              <w:jc w:val="right"/>
              <w:rPr>
                <w:b/>
              </w:rPr>
            </w:pPr>
          </w:p>
        </w:tc>
        <w:tc>
          <w:tcPr>
            <w:tcW w:w="992" w:type="dxa"/>
            <w:tcBorders>
              <w:left w:val="single" w:sz="18" w:space="0" w:color="auto"/>
              <w:right w:val="single" w:sz="18" w:space="0" w:color="auto"/>
            </w:tcBorders>
            <w:vAlign w:val="center"/>
          </w:tcPr>
          <w:p w14:paraId="297D8610" w14:textId="5B4F108D" w:rsidR="00EE07C1" w:rsidRPr="00482CD6" w:rsidRDefault="00EE07C1" w:rsidP="00EE07C1">
            <w:pPr>
              <w:jc w:val="right"/>
              <w:rPr>
                <w:b/>
                <w:bCs/>
              </w:rPr>
            </w:pPr>
            <w:r w:rsidRPr="00482CD6">
              <w:rPr>
                <w:b/>
              </w:rPr>
              <w:t>285</w:t>
            </w:r>
          </w:p>
        </w:tc>
        <w:tc>
          <w:tcPr>
            <w:tcW w:w="1276" w:type="dxa"/>
            <w:tcBorders>
              <w:top w:val="single" w:sz="2" w:space="0" w:color="auto"/>
              <w:left w:val="single" w:sz="18" w:space="0" w:color="auto"/>
              <w:bottom w:val="single" w:sz="2" w:space="0" w:color="auto"/>
              <w:right w:val="single" w:sz="2" w:space="0" w:color="auto"/>
            </w:tcBorders>
          </w:tcPr>
          <w:p w14:paraId="4F8CED47" w14:textId="77777777" w:rsidR="00EE07C1" w:rsidRPr="00482CD6" w:rsidRDefault="00EE07C1" w:rsidP="00F16F28">
            <w:pPr>
              <w:jc w:val="center"/>
              <w:rPr>
                <w:b/>
              </w:rPr>
            </w:pPr>
          </w:p>
        </w:tc>
        <w:tc>
          <w:tcPr>
            <w:tcW w:w="1309" w:type="dxa"/>
            <w:tcBorders>
              <w:top w:val="single" w:sz="2" w:space="0" w:color="auto"/>
              <w:left w:val="single" w:sz="2" w:space="0" w:color="auto"/>
              <w:bottom w:val="single" w:sz="2" w:space="0" w:color="auto"/>
              <w:right w:val="single" w:sz="18" w:space="0" w:color="auto"/>
            </w:tcBorders>
          </w:tcPr>
          <w:p w14:paraId="6C7791FC" w14:textId="77777777" w:rsidR="00EE07C1" w:rsidRPr="00482CD6" w:rsidRDefault="00EE07C1" w:rsidP="00F16F28">
            <w:pPr>
              <w:jc w:val="center"/>
              <w:rPr>
                <w:b/>
                <w:sz w:val="24"/>
                <w:szCs w:val="24"/>
              </w:rPr>
            </w:pPr>
          </w:p>
        </w:tc>
      </w:tr>
      <w:tr w:rsidR="00482CD6" w:rsidRPr="00482CD6" w14:paraId="2B75C0CD" w14:textId="77777777" w:rsidTr="0098537C">
        <w:tc>
          <w:tcPr>
            <w:tcW w:w="5778" w:type="dxa"/>
            <w:gridSpan w:val="6"/>
            <w:tcBorders>
              <w:top w:val="single" w:sz="18" w:space="0" w:color="auto"/>
              <w:left w:val="nil"/>
              <w:bottom w:val="nil"/>
              <w:right w:val="single" w:sz="18" w:space="0" w:color="auto"/>
            </w:tcBorders>
          </w:tcPr>
          <w:p w14:paraId="53C52E19" w14:textId="77777777" w:rsidR="00D24700" w:rsidRPr="00482CD6" w:rsidRDefault="00D24700" w:rsidP="00D24700">
            <w:pPr>
              <w:jc w:val="center"/>
              <w:rPr>
                <w:b/>
              </w:rPr>
            </w:pPr>
          </w:p>
          <w:p w14:paraId="4E865F68" w14:textId="00E70423" w:rsidR="00D24700" w:rsidRPr="00482CD6" w:rsidRDefault="008D7197" w:rsidP="00D24700">
            <w:pPr>
              <w:jc w:val="center"/>
              <w:rPr>
                <w:b/>
              </w:rPr>
            </w:pPr>
            <w:r w:rsidRPr="00482CD6">
              <w:rPr>
                <w:b/>
              </w:rPr>
              <w:t>RAZEM ZADANIE I (poz. 1-8</w:t>
            </w:r>
            <w:r w:rsidR="00D24700" w:rsidRPr="00482CD6">
              <w:rPr>
                <w:b/>
              </w:rPr>
              <w:t>)</w:t>
            </w:r>
          </w:p>
        </w:tc>
        <w:tc>
          <w:tcPr>
            <w:tcW w:w="1276" w:type="dxa"/>
            <w:tcBorders>
              <w:top w:val="single" w:sz="18" w:space="0" w:color="auto"/>
              <w:left w:val="single" w:sz="18" w:space="0" w:color="auto"/>
              <w:bottom w:val="single" w:sz="18" w:space="0" w:color="auto"/>
            </w:tcBorders>
          </w:tcPr>
          <w:p w14:paraId="1406E8F5" w14:textId="77777777" w:rsidR="00D24700" w:rsidRPr="00482CD6" w:rsidRDefault="00D24700" w:rsidP="00D24700">
            <w:pPr>
              <w:jc w:val="center"/>
            </w:pPr>
          </w:p>
        </w:tc>
        <w:tc>
          <w:tcPr>
            <w:tcW w:w="992" w:type="dxa"/>
            <w:tcBorders>
              <w:top w:val="single" w:sz="18" w:space="0" w:color="auto"/>
              <w:bottom w:val="single" w:sz="18" w:space="0" w:color="auto"/>
              <w:right w:val="single" w:sz="18" w:space="0" w:color="auto"/>
            </w:tcBorders>
          </w:tcPr>
          <w:p w14:paraId="6823C01D" w14:textId="77777777" w:rsidR="00D24700" w:rsidRPr="00482CD6" w:rsidRDefault="00D24700" w:rsidP="00D24700">
            <w:pPr>
              <w:jc w:val="center"/>
            </w:pPr>
          </w:p>
        </w:tc>
        <w:tc>
          <w:tcPr>
            <w:tcW w:w="851" w:type="dxa"/>
            <w:tcBorders>
              <w:top w:val="single" w:sz="18" w:space="0" w:color="auto"/>
              <w:left w:val="single" w:sz="18" w:space="0" w:color="auto"/>
              <w:bottom w:val="nil"/>
              <w:right w:val="single" w:sz="18" w:space="0" w:color="auto"/>
            </w:tcBorders>
          </w:tcPr>
          <w:p w14:paraId="3E8E12D2" w14:textId="77777777" w:rsidR="00D24700" w:rsidRPr="00482CD6" w:rsidRDefault="00D24700" w:rsidP="00D24700">
            <w:pPr>
              <w:jc w:val="center"/>
            </w:pPr>
          </w:p>
        </w:tc>
        <w:tc>
          <w:tcPr>
            <w:tcW w:w="1276" w:type="dxa"/>
            <w:tcBorders>
              <w:top w:val="single" w:sz="18" w:space="0" w:color="auto"/>
              <w:left w:val="single" w:sz="18" w:space="0" w:color="auto"/>
              <w:bottom w:val="single" w:sz="18" w:space="0" w:color="auto"/>
            </w:tcBorders>
          </w:tcPr>
          <w:p w14:paraId="6B74C68C" w14:textId="77777777" w:rsidR="00D24700" w:rsidRPr="00482CD6" w:rsidRDefault="00D24700" w:rsidP="00D24700">
            <w:pPr>
              <w:jc w:val="center"/>
            </w:pPr>
          </w:p>
        </w:tc>
        <w:tc>
          <w:tcPr>
            <w:tcW w:w="1134" w:type="dxa"/>
            <w:tcBorders>
              <w:top w:val="single" w:sz="18" w:space="0" w:color="auto"/>
              <w:bottom w:val="single" w:sz="18" w:space="0" w:color="auto"/>
              <w:right w:val="single" w:sz="18" w:space="0" w:color="auto"/>
            </w:tcBorders>
          </w:tcPr>
          <w:p w14:paraId="79F1D4E7" w14:textId="77777777" w:rsidR="00D24700" w:rsidRPr="00482CD6" w:rsidRDefault="00D24700" w:rsidP="00D24700">
            <w:pPr>
              <w:jc w:val="center"/>
            </w:pPr>
          </w:p>
        </w:tc>
        <w:tc>
          <w:tcPr>
            <w:tcW w:w="992" w:type="dxa"/>
            <w:tcBorders>
              <w:top w:val="single" w:sz="18" w:space="0" w:color="auto"/>
              <w:left w:val="single" w:sz="18" w:space="0" w:color="auto"/>
              <w:bottom w:val="nil"/>
              <w:right w:val="single" w:sz="18" w:space="0" w:color="auto"/>
            </w:tcBorders>
            <w:vAlign w:val="center"/>
          </w:tcPr>
          <w:p w14:paraId="4D819F6C" w14:textId="77777777" w:rsidR="00D24700" w:rsidRPr="00482CD6" w:rsidRDefault="00D24700" w:rsidP="0098537C">
            <w:pPr>
              <w:jc w:val="right"/>
              <w:rPr>
                <w:b/>
                <w:bCs/>
              </w:rPr>
            </w:pPr>
          </w:p>
        </w:tc>
        <w:tc>
          <w:tcPr>
            <w:tcW w:w="1276" w:type="dxa"/>
            <w:tcBorders>
              <w:top w:val="single" w:sz="18" w:space="0" w:color="auto"/>
              <w:left w:val="single" w:sz="18" w:space="0" w:color="auto"/>
              <w:bottom w:val="single" w:sz="18" w:space="0" w:color="auto"/>
            </w:tcBorders>
          </w:tcPr>
          <w:p w14:paraId="00CDD5AB" w14:textId="77777777" w:rsidR="00D24700" w:rsidRPr="00482CD6" w:rsidRDefault="00D24700" w:rsidP="00D24700">
            <w:pPr>
              <w:jc w:val="center"/>
            </w:pPr>
          </w:p>
        </w:tc>
        <w:tc>
          <w:tcPr>
            <w:tcW w:w="1309" w:type="dxa"/>
            <w:tcBorders>
              <w:top w:val="single" w:sz="18" w:space="0" w:color="auto"/>
              <w:bottom w:val="single" w:sz="18" w:space="0" w:color="auto"/>
              <w:right w:val="single" w:sz="18" w:space="0" w:color="auto"/>
            </w:tcBorders>
          </w:tcPr>
          <w:p w14:paraId="738AB605" w14:textId="77777777" w:rsidR="00D24700" w:rsidRPr="00482CD6" w:rsidRDefault="00D24700" w:rsidP="00D24700">
            <w:pPr>
              <w:jc w:val="center"/>
            </w:pPr>
          </w:p>
        </w:tc>
      </w:tr>
    </w:tbl>
    <w:p w14:paraId="5F72358A" w14:textId="77777777" w:rsidR="009E0E35" w:rsidRPr="00482CD6" w:rsidRDefault="009E0E35" w:rsidP="002676AB">
      <w:pPr>
        <w:autoSpaceDE w:val="0"/>
        <w:autoSpaceDN w:val="0"/>
        <w:adjustRightInd w:val="0"/>
        <w:spacing w:before="120" w:after="120"/>
        <w:jc w:val="both"/>
        <w:rPr>
          <w:b/>
          <w:iCs/>
          <w:sz w:val="24"/>
          <w:szCs w:val="24"/>
        </w:rPr>
      </w:pPr>
    </w:p>
    <w:p w14:paraId="6B027855" w14:textId="77777777" w:rsidR="002F5D01" w:rsidRPr="00482CD6" w:rsidRDefault="002F5D01" w:rsidP="00B97DD5">
      <w:pPr>
        <w:autoSpaceDE w:val="0"/>
        <w:autoSpaceDN w:val="0"/>
        <w:adjustRightInd w:val="0"/>
        <w:jc w:val="both"/>
        <w:rPr>
          <w:b/>
          <w:iCs/>
          <w:sz w:val="24"/>
          <w:szCs w:val="24"/>
          <w:highlight w:val="lightGray"/>
        </w:rPr>
      </w:pPr>
    </w:p>
    <w:p w14:paraId="3B7CCA65" w14:textId="77777777" w:rsidR="002676AB" w:rsidRPr="00482CD6" w:rsidRDefault="002676AB" w:rsidP="00B97DD5">
      <w:pPr>
        <w:autoSpaceDE w:val="0"/>
        <w:autoSpaceDN w:val="0"/>
        <w:adjustRightInd w:val="0"/>
        <w:jc w:val="both"/>
        <w:rPr>
          <w:b/>
          <w:iCs/>
          <w:sz w:val="24"/>
          <w:szCs w:val="24"/>
        </w:rPr>
      </w:pPr>
      <w:r w:rsidRPr="00482CD6">
        <w:rPr>
          <w:b/>
          <w:iCs/>
          <w:sz w:val="24"/>
          <w:szCs w:val="24"/>
          <w:highlight w:val="lightGray"/>
        </w:rPr>
        <w:lastRenderedPageBreak/>
        <w:t>Zadanie nr II: Sukcesywne dostawy mięsa czerwonego, tłuszczy zwierzęcych</w:t>
      </w:r>
    </w:p>
    <w:p w14:paraId="3D6D67AC" w14:textId="77777777" w:rsidR="0082485C" w:rsidRPr="00482CD6" w:rsidRDefault="0082485C" w:rsidP="00B97DD5">
      <w:pPr>
        <w:autoSpaceDE w:val="0"/>
        <w:autoSpaceDN w:val="0"/>
        <w:adjustRightInd w:val="0"/>
        <w:jc w:val="both"/>
        <w:rPr>
          <w:b/>
          <w:iCs/>
          <w:sz w:val="24"/>
          <w:szCs w:val="24"/>
        </w:rPr>
      </w:pPr>
      <w:r w:rsidRPr="00482CD6">
        <w:rPr>
          <w:b/>
          <w:bCs/>
          <w:sz w:val="23"/>
          <w:szCs w:val="23"/>
        </w:rPr>
        <w:t>Tabela nr 2</w:t>
      </w:r>
    </w:p>
    <w:tbl>
      <w:tblPr>
        <w:tblStyle w:val="Tabela-Siatka"/>
        <w:tblpPr w:leftFromText="141" w:rightFromText="141" w:vertAnchor="text" w:horzAnchor="margin" w:tblpXSpec="center" w:tblpY="306"/>
        <w:tblW w:w="15061" w:type="dxa"/>
        <w:tblLayout w:type="fixed"/>
        <w:tblLook w:val="04A0" w:firstRow="1" w:lastRow="0" w:firstColumn="1" w:lastColumn="0" w:noHBand="0" w:noVBand="1"/>
      </w:tblPr>
      <w:tblGrid>
        <w:gridCol w:w="675"/>
        <w:gridCol w:w="2303"/>
        <w:gridCol w:w="743"/>
        <w:gridCol w:w="850"/>
        <w:gridCol w:w="993"/>
        <w:gridCol w:w="816"/>
        <w:gridCol w:w="1276"/>
        <w:gridCol w:w="1099"/>
        <w:gridCol w:w="778"/>
        <w:gridCol w:w="1275"/>
        <w:gridCol w:w="958"/>
        <w:gridCol w:w="885"/>
        <w:gridCol w:w="1242"/>
        <w:gridCol w:w="1168"/>
      </w:tblGrid>
      <w:tr w:rsidR="00482CD6" w:rsidRPr="00482CD6" w14:paraId="439CB3F1" w14:textId="77777777" w:rsidTr="008B7F24">
        <w:trPr>
          <w:trHeight w:val="450"/>
        </w:trPr>
        <w:tc>
          <w:tcPr>
            <w:tcW w:w="675" w:type="dxa"/>
            <w:vMerge w:val="restart"/>
            <w:tcBorders>
              <w:top w:val="single" w:sz="18" w:space="0" w:color="auto"/>
              <w:left w:val="single" w:sz="18" w:space="0" w:color="auto"/>
              <w:bottom w:val="single" w:sz="2" w:space="0" w:color="auto"/>
              <w:right w:val="single" w:sz="2" w:space="0" w:color="auto"/>
            </w:tcBorders>
            <w:vAlign w:val="center"/>
          </w:tcPr>
          <w:p w14:paraId="292F094D" w14:textId="77777777" w:rsidR="004F73E4" w:rsidRPr="00482CD6" w:rsidRDefault="004F73E4" w:rsidP="009E0E35">
            <w:pPr>
              <w:jc w:val="center"/>
              <w:rPr>
                <w:b/>
              </w:rPr>
            </w:pPr>
          </w:p>
          <w:p w14:paraId="0C84A452" w14:textId="77777777" w:rsidR="004F73E4" w:rsidRPr="00482CD6" w:rsidRDefault="004F73E4" w:rsidP="009E0E35">
            <w:pPr>
              <w:jc w:val="center"/>
              <w:rPr>
                <w:b/>
              </w:rPr>
            </w:pPr>
            <w:r w:rsidRPr="00482CD6">
              <w:rPr>
                <w:b/>
              </w:rPr>
              <w:t>L.p.</w:t>
            </w:r>
          </w:p>
        </w:tc>
        <w:tc>
          <w:tcPr>
            <w:tcW w:w="2303" w:type="dxa"/>
            <w:vMerge w:val="restart"/>
            <w:tcBorders>
              <w:top w:val="single" w:sz="18" w:space="0" w:color="auto"/>
              <w:left w:val="single" w:sz="2" w:space="0" w:color="auto"/>
              <w:bottom w:val="single" w:sz="2" w:space="0" w:color="auto"/>
              <w:right w:val="single" w:sz="2" w:space="0" w:color="auto"/>
            </w:tcBorders>
            <w:vAlign w:val="center"/>
          </w:tcPr>
          <w:p w14:paraId="57A08CFE" w14:textId="77777777" w:rsidR="004F73E4" w:rsidRPr="00482CD6" w:rsidRDefault="004F73E4" w:rsidP="009E0E35">
            <w:pPr>
              <w:jc w:val="center"/>
              <w:rPr>
                <w:b/>
              </w:rPr>
            </w:pPr>
          </w:p>
          <w:p w14:paraId="454DD6BF" w14:textId="77777777" w:rsidR="004F73E4" w:rsidRPr="00482CD6" w:rsidRDefault="004F73E4" w:rsidP="009E0E35">
            <w:pPr>
              <w:jc w:val="center"/>
              <w:rPr>
                <w:b/>
              </w:rPr>
            </w:pPr>
            <w:r w:rsidRPr="00482CD6">
              <w:rPr>
                <w:b/>
              </w:rPr>
              <w:t>Nazwa produktu</w:t>
            </w:r>
          </w:p>
        </w:tc>
        <w:tc>
          <w:tcPr>
            <w:tcW w:w="743" w:type="dxa"/>
            <w:vMerge w:val="restart"/>
            <w:tcBorders>
              <w:top w:val="single" w:sz="18" w:space="0" w:color="auto"/>
              <w:left w:val="single" w:sz="2" w:space="0" w:color="auto"/>
              <w:bottom w:val="single" w:sz="2" w:space="0" w:color="auto"/>
              <w:right w:val="single" w:sz="2" w:space="0" w:color="auto"/>
            </w:tcBorders>
            <w:vAlign w:val="center"/>
          </w:tcPr>
          <w:p w14:paraId="56343B7F" w14:textId="77777777" w:rsidR="004F73E4" w:rsidRPr="00482CD6" w:rsidRDefault="004F73E4" w:rsidP="009E0E35">
            <w:pPr>
              <w:jc w:val="center"/>
              <w:rPr>
                <w:b/>
              </w:rPr>
            </w:pPr>
          </w:p>
          <w:p w14:paraId="2CDB565F" w14:textId="77777777" w:rsidR="004F73E4" w:rsidRPr="00482CD6" w:rsidRDefault="004F73E4" w:rsidP="009E0E35">
            <w:pPr>
              <w:jc w:val="center"/>
              <w:rPr>
                <w:b/>
              </w:rPr>
            </w:pPr>
            <w:r w:rsidRPr="00482CD6">
              <w:rPr>
                <w:b/>
              </w:rPr>
              <w:t>Jedn.</w:t>
            </w:r>
          </w:p>
          <w:p w14:paraId="758D4F2E" w14:textId="77777777" w:rsidR="004F73E4" w:rsidRPr="00482CD6" w:rsidRDefault="004F73E4" w:rsidP="009E0E35">
            <w:pPr>
              <w:jc w:val="center"/>
              <w:rPr>
                <w:b/>
              </w:rPr>
            </w:pPr>
            <w:r w:rsidRPr="00482CD6">
              <w:rPr>
                <w:b/>
              </w:rPr>
              <w:t>miary</w:t>
            </w:r>
          </w:p>
        </w:tc>
        <w:tc>
          <w:tcPr>
            <w:tcW w:w="850" w:type="dxa"/>
            <w:vMerge w:val="restart"/>
            <w:tcBorders>
              <w:top w:val="single" w:sz="18" w:space="0" w:color="auto"/>
              <w:left w:val="single" w:sz="2" w:space="0" w:color="auto"/>
              <w:bottom w:val="single" w:sz="2" w:space="0" w:color="auto"/>
              <w:right w:val="single" w:sz="2" w:space="0" w:color="auto"/>
            </w:tcBorders>
            <w:vAlign w:val="center"/>
          </w:tcPr>
          <w:p w14:paraId="49237B4A" w14:textId="77777777" w:rsidR="004F73E4" w:rsidRPr="00482CD6" w:rsidRDefault="004F73E4" w:rsidP="009E0E35">
            <w:pPr>
              <w:jc w:val="center"/>
              <w:rPr>
                <w:b/>
              </w:rPr>
            </w:pPr>
            <w:r w:rsidRPr="00482CD6">
              <w:rPr>
                <w:b/>
              </w:rPr>
              <w:t>Cena</w:t>
            </w:r>
          </w:p>
          <w:p w14:paraId="713DAF28" w14:textId="77777777" w:rsidR="004F73E4" w:rsidRPr="00482CD6" w:rsidRDefault="004F73E4" w:rsidP="009E0E35">
            <w:pPr>
              <w:jc w:val="center"/>
              <w:rPr>
                <w:b/>
              </w:rPr>
            </w:pPr>
            <w:r w:rsidRPr="00482CD6">
              <w:rPr>
                <w:b/>
              </w:rPr>
              <w:t>jedn.</w:t>
            </w:r>
          </w:p>
          <w:p w14:paraId="6675733C" w14:textId="77777777" w:rsidR="004F73E4" w:rsidRPr="00482CD6" w:rsidRDefault="004F73E4" w:rsidP="009E0E35">
            <w:pPr>
              <w:jc w:val="center"/>
              <w:rPr>
                <w:b/>
              </w:rPr>
            </w:pPr>
            <w:r w:rsidRPr="00482CD6">
              <w:rPr>
                <w:b/>
              </w:rPr>
              <w:t>netto</w:t>
            </w:r>
          </w:p>
          <w:p w14:paraId="42D2BF9B" w14:textId="77777777" w:rsidR="004F73E4" w:rsidRPr="00482CD6" w:rsidRDefault="004F73E4" w:rsidP="009E0E35">
            <w:pPr>
              <w:jc w:val="center"/>
              <w:rPr>
                <w:b/>
              </w:rPr>
            </w:pPr>
            <w:r w:rsidRPr="00482CD6">
              <w:rPr>
                <w:b/>
              </w:rPr>
              <w:t>(zł/kg)</w:t>
            </w:r>
          </w:p>
        </w:tc>
        <w:tc>
          <w:tcPr>
            <w:tcW w:w="993" w:type="dxa"/>
            <w:vMerge w:val="restart"/>
            <w:tcBorders>
              <w:top w:val="single" w:sz="18" w:space="0" w:color="auto"/>
              <w:left w:val="single" w:sz="2" w:space="0" w:color="auto"/>
              <w:bottom w:val="single" w:sz="2" w:space="0" w:color="auto"/>
              <w:right w:val="single" w:sz="18" w:space="0" w:color="auto"/>
            </w:tcBorders>
            <w:vAlign w:val="center"/>
          </w:tcPr>
          <w:p w14:paraId="2A0D6BFC" w14:textId="77777777" w:rsidR="004F73E4" w:rsidRPr="00482CD6" w:rsidRDefault="004F73E4" w:rsidP="009E0E35">
            <w:pPr>
              <w:jc w:val="center"/>
              <w:rPr>
                <w:b/>
              </w:rPr>
            </w:pPr>
            <w:r w:rsidRPr="00482CD6">
              <w:rPr>
                <w:b/>
              </w:rPr>
              <w:t>Stawka</w:t>
            </w:r>
          </w:p>
          <w:p w14:paraId="5FF471BF" w14:textId="77777777" w:rsidR="004F73E4" w:rsidRPr="00482CD6" w:rsidRDefault="004F73E4" w:rsidP="009E0E35">
            <w:pPr>
              <w:jc w:val="center"/>
              <w:rPr>
                <w:b/>
              </w:rPr>
            </w:pPr>
            <w:r w:rsidRPr="00482CD6">
              <w:rPr>
                <w:b/>
              </w:rPr>
              <w:t>podatku</w:t>
            </w:r>
          </w:p>
          <w:p w14:paraId="3FBC8600" w14:textId="77777777" w:rsidR="004F73E4" w:rsidRPr="00482CD6" w:rsidRDefault="004F73E4" w:rsidP="009E0E35">
            <w:pPr>
              <w:jc w:val="center"/>
              <w:rPr>
                <w:b/>
                <w:vertAlign w:val="superscript"/>
              </w:rPr>
            </w:pPr>
            <w:r w:rsidRPr="00482CD6">
              <w:rPr>
                <w:b/>
              </w:rPr>
              <w:t>VAT (%)</w:t>
            </w:r>
            <w:r w:rsidR="00DD7A00" w:rsidRPr="00482CD6">
              <w:rPr>
                <w:b/>
                <w:vertAlign w:val="superscript"/>
              </w:rPr>
              <w:t>*</w:t>
            </w:r>
          </w:p>
        </w:tc>
        <w:tc>
          <w:tcPr>
            <w:tcW w:w="3191" w:type="dxa"/>
            <w:gridSpan w:val="3"/>
            <w:tcBorders>
              <w:top w:val="single" w:sz="18" w:space="0" w:color="auto"/>
              <w:left w:val="single" w:sz="18" w:space="0" w:color="auto"/>
              <w:bottom w:val="single" w:sz="2" w:space="0" w:color="auto"/>
              <w:right w:val="single" w:sz="18" w:space="0" w:color="auto"/>
            </w:tcBorders>
            <w:vAlign w:val="center"/>
          </w:tcPr>
          <w:p w14:paraId="3E6D9121" w14:textId="77777777" w:rsidR="004F73E4" w:rsidRPr="00482CD6" w:rsidRDefault="004F73E4" w:rsidP="009E0E35">
            <w:pPr>
              <w:jc w:val="center"/>
              <w:rPr>
                <w:b/>
              </w:rPr>
            </w:pPr>
            <w:r w:rsidRPr="00482CD6">
              <w:rPr>
                <w:b/>
              </w:rPr>
              <w:t>ZAMÓWIENIE PODSTAWOWE</w:t>
            </w:r>
          </w:p>
        </w:tc>
        <w:tc>
          <w:tcPr>
            <w:tcW w:w="3011" w:type="dxa"/>
            <w:gridSpan w:val="3"/>
            <w:tcBorders>
              <w:top w:val="single" w:sz="18" w:space="0" w:color="auto"/>
              <w:left w:val="single" w:sz="18" w:space="0" w:color="auto"/>
              <w:bottom w:val="single" w:sz="2" w:space="0" w:color="auto"/>
              <w:right w:val="single" w:sz="18" w:space="0" w:color="auto"/>
            </w:tcBorders>
            <w:vAlign w:val="center"/>
          </w:tcPr>
          <w:p w14:paraId="0C6584BF" w14:textId="77777777" w:rsidR="004F73E4" w:rsidRPr="00482CD6" w:rsidRDefault="004F73E4" w:rsidP="009E0E35">
            <w:pPr>
              <w:jc w:val="center"/>
              <w:rPr>
                <w:b/>
              </w:rPr>
            </w:pPr>
            <w:r w:rsidRPr="00482CD6">
              <w:rPr>
                <w:b/>
              </w:rPr>
              <w:t>ZAMÓWIENIE W RAMACH PRAWA OPCJI</w:t>
            </w:r>
          </w:p>
        </w:tc>
        <w:tc>
          <w:tcPr>
            <w:tcW w:w="3295" w:type="dxa"/>
            <w:gridSpan w:val="3"/>
            <w:tcBorders>
              <w:top w:val="single" w:sz="18" w:space="0" w:color="auto"/>
              <w:left w:val="single" w:sz="18" w:space="0" w:color="auto"/>
              <w:bottom w:val="single" w:sz="2" w:space="0" w:color="auto"/>
              <w:right w:val="single" w:sz="18" w:space="0" w:color="auto"/>
            </w:tcBorders>
            <w:vAlign w:val="center"/>
          </w:tcPr>
          <w:p w14:paraId="2DA23A20" w14:textId="77777777" w:rsidR="004F73E4" w:rsidRPr="00482CD6" w:rsidRDefault="004F73E4" w:rsidP="00B97DD5">
            <w:pPr>
              <w:jc w:val="center"/>
              <w:rPr>
                <w:b/>
              </w:rPr>
            </w:pPr>
            <w:r w:rsidRPr="00482CD6">
              <w:rPr>
                <w:b/>
              </w:rPr>
              <w:t>RAZEM: ZAMÓWIENIE</w:t>
            </w:r>
            <w:r w:rsidR="00B97DD5" w:rsidRPr="00482CD6">
              <w:rPr>
                <w:b/>
              </w:rPr>
              <w:t xml:space="preserve"> PODSTAWOWE</w:t>
            </w:r>
            <w:r w:rsidRPr="00482CD6">
              <w:rPr>
                <w:b/>
              </w:rPr>
              <w:t xml:space="preserve"> +</w:t>
            </w:r>
            <w:r w:rsidR="009E0E35" w:rsidRPr="00482CD6">
              <w:rPr>
                <w:b/>
              </w:rPr>
              <w:t xml:space="preserve"> </w:t>
            </w:r>
            <w:r w:rsidRPr="00482CD6">
              <w:rPr>
                <w:b/>
              </w:rPr>
              <w:t>OPCJA</w:t>
            </w:r>
          </w:p>
        </w:tc>
      </w:tr>
      <w:tr w:rsidR="00482CD6" w:rsidRPr="00482CD6" w14:paraId="2C376143" w14:textId="77777777" w:rsidTr="008B7F24">
        <w:tc>
          <w:tcPr>
            <w:tcW w:w="675" w:type="dxa"/>
            <w:vMerge/>
            <w:tcBorders>
              <w:top w:val="single" w:sz="2" w:space="0" w:color="auto"/>
              <w:left w:val="single" w:sz="18" w:space="0" w:color="auto"/>
              <w:bottom w:val="single" w:sz="18" w:space="0" w:color="auto"/>
              <w:right w:val="single" w:sz="2" w:space="0" w:color="auto"/>
            </w:tcBorders>
            <w:vAlign w:val="center"/>
          </w:tcPr>
          <w:p w14:paraId="6DB007FA" w14:textId="77777777" w:rsidR="004F73E4" w:rsidRPr="00482CD6" w:rsidRDefault="004F73E4" w:rsidP="009E0E35">
            <w:pPr>
              <w:jc w:val="center"/>
              <w:rPr>
                <w:b/>
              </w:rPr>
            </w:pPr>
          </w:p>
        </w:tc>
        <w:tc>
          <w:tcPr>
            <w:tcW w:w="2303" w:type="dxa"/>
            <w:vMerge/>
            <w:tcBorders>
              <w:top w:val="single" w:sz="2" w:space="0" w:color="auto"/>
              <w:left w:val="single" w:sz="2" w:space="0" w:color="auto"/>
              <w:bottom w:val="single" w:sz="18" w:space="0" w:color="auto"/>
              <w:right w:val="single" w:sz="2" w:space="0" w:color="auto"/>
            </w:tcBorders>
            <w:vAlign w:val="center"/>
          </w:tcPr>
          <w:p w14:paraId="152F0373" w14:textId="77777777" w:rsidR="004F73E4" w:rsidRPr="00482CD6" w:rsidRDefault="004F73E4" w:rsidP="009E0E35">
            <w:pPr>
              <w:jc w:val="center"/>
              <w:rPr>
                <w:b/>
              </w:rPr>
            </w:pPr>
          </w:p>
        </w:tc>
        <w:tc>
          <w:tcPr>
            <w:tcW w:w="743" w:type="dxa"/>
            <w:vMerge/>
            <w:tcBorders>
              <w:top w:val="single" w:sz="2" w:space="0" w:color="auto"/>
              <w:left w:val="single" w:sz="2" w:space="0" w:color="auto"/>
              <w:bottom w:val="single" w:sz="18" w:space="0" w:color="auto"/>
              <w:right w:val="single" w:sz="2" w:space="0" w:color="auto"/>
            </w:tcBorders>
            <w:vAlign w:val="center"/>
          </w:tcPr>
          <w:p w14:paraId="47A40F8B" w14:textId="77777777" w:rsidR="004F73E4" w:rsidRPr="00482CD6" w:rsidRDefault="004F73E4" w:rsidP="009E0E35">
            <w:pPr>
              <w:jc w:val="center"/>
              <w:rPr>
                <w:b/>
              </w:rPr>
            </w:pPr>
          </w:p>
        </w:tc>
        <w:tc>
          <w:tcPr>
            <w:tcW w:w="850" w:type="dxa"/>
            <w:vMerge/>
            <w:tcBorders>
              <w:top w:val="single" w:sz="2" w:space="0" w:color="auto"/>
              <w:left w:val="single" w:sz="2" w:space="0" w:color="auto"/>
              <w:bottom w:val="single" w:sz="18" w:space="0" w:color="auto"/>
              <w:right w:val="single" w:sz="2" w:space="0" w:color="auto"/>
            </w:tcBorders>
            <w:vAlign w:val="center"/>
          </w:tcPr>
          <w:p w14:paraId="7BF52D3F" w14:textId="77777777" w:rsidR="004F73E4" w:rsidRPr="00482CD6" w:rsidRDefault="004F73E4" w:rsidP="009E0E35">
            <w:pPr>
              <w:jc w:val="center"/>
              <w:rPr>
                <w:b/>
              </w:rPr>
            </w:pPr>
          </w:p>
        </w:tc>
        <w:tc>
          <w:tcPr>
            <w:tcW w:w="993" w:type="dxa"/>
            <w:vMerge/>
            <w:tcBorders>
              <w:top w:val="single" w:sz="2" w:space="0" w:color="auto"/>
              <w:left w:val="single" w:sz="2" w:space="0" w:color="auto"/>
              <w:bottom w:val="single" w:sz="18" w:space="0" w:color="auto"/>
              <w:right w:val="single" w:sz="18" w:space="0" w:color="auto"/>
            </w:tcBorders>
            <w:vAlign w:val="center"/>
          </w:tcPr>
          <w:p w14:paraId="07D5BD5B" w14:textId="77777777" w:rsidR="004F73E4" w:rsidRPr="00482CD6" w:rsidRDefault="004F73E4" w:rsidP="009E0E35">
            <w:pPr>
              <w:jc w:val="center"/>
              <w:rPr>
                <w:b/>
              </w:rPr>
            </w:pPr>
          </w:p>
        </w:tc>
        <w:tc>
          <w:tcPr>
            <w:tcW w:w="816" w:type="dxa"/>
            <w:tcBorders>
              <w:top w:val="single" w:sz="2" w:space="0" w:color="auto"/>
              <w:left w:val="single" w:sz="18" w:space="0" w:color="auto"/>
              <w:bottom w:val="single" w:sz="18" w:space="0" w:color="auto"/>
              <w:right w:val="single" w:sz="2" w:space="0" w:color="auto"/>
            </w:tcBorders>
            <w:vAlign w:val="center"/>
          </w:tcPr>
          <w:p w14:paraId="2DCDFC17" w14:textId="77777777" w:rsidR="004F73E4" w:rsidRPr="00482CD6" w:rsidRDefault="004F73E4" w:rsidP="002071B7">
            <w:pPr>
              <w:jc w:val="center"/>
              <w:rPr>
                <w:b/>
              </w:rPr>
            </w:pPr>
            <w:r w:rsidRPr="00482CD6">
              <w:rPr>
                <w:b/>
              </w:rPr>
              <w:t>ilość</w:t>
            </w:r>
          </w:p>
        </w:tc>
        <w:tc>
          <w:tcPr>
            <w:tcW w:w="1276" w:type="dxa"/>
            <w:tcBorders>
              <w:top w:val="single" w:sz="2" w:space="0" w:color="auto"/>
              <w:left w:val="single" w:sz="2" w:space="0" w:color="auto"/>
              <w:bottom w:val="single" w:sz="18" w:space="0" w:color="auto"/>
              <w:right w:val="single" w:sz="2" w:space="0" w:color="auto"/>
            </w:tcBorders>
            <w:vAlign w:val="center"/>
          </w:tcPr>
          <w:p w14:paraId="524CC264" w14:textId="77777777" w:rsidR="004F73E4" w:rsidRPr="00482CD6" w:rsidRDefault="004F73E4" w:rsidP="002071B7">
            <w:pPr>
              <w:jc w:val="center"/>
              <w:rPr>
                <w:b/>
              </w:rPr>
            </w:pPr>
            <w:r w:rsidRPr="00482CD6">
              <w:rPr>
                <w:b/>
              </w:rPr>
              <w:t>wartość</w:t>
            </w:r>
          </w:p>
          <w:p w14:paraId="65CA4D78" w14:textId="1C6DC321" w:rsidR="004F73E4" w:rsidRPr="00482CD6" w:rsidRDefault="004F73E4" w:rsidP="002071B7">
            <w:pPr>
              <w:jc w:val="center"/>
              <w:rPr>
                <w:b/>
              </w:rPr>
            </w:pPr>
            <w:r w:rsidRPr="00482CD6">
              <w:rPr>
                <w:b/>
              </w:rPr>
              <w:t>netto</w:t>
            </w:r>
            <w:r w:rsidR="00CF364B">
              <w:rPr>
                <w:b/>
              </w:rPr>
              <w:t xml:space="preserve"> </w:t>
            </w:r>
            <w:r w:rsidRPr="00482CD6">
              <w:rPr>
                <w:b/>
              </w:rPr>
              <w:t>(zł)</w:t>
            </w:r>
          </w:p>
          <w:p w14:paraId="1D0AD7F3" w14:textId="77777777" w:rsidR="004F73E4" w:rsidRPr="00482CD6" w:rsidRDefault="004F73E4" w:rsidP="002071B7">
            <w:pPr>
              <w:jc w:val="center"/>
              <w:rPr>
                <w:i/>
              </w:rPr>
            </w:pPr>
            <w:r w:rsidRPr="00482CD6">
              <w:rPr>
                <w:i/>
              </w:rPr>
              <w:t>/ilość x cena jednostkowa/</w:t>
            </w:r>
          </w:p>
        </w:tc>
        <w:tc>
          <w:tcPr>
            <w:tcW w:w="1099" w:type="dxa"/>
            <w:tcBorders>
              <w:top w:val="single" w:sz="2" w:space="0" w:color="auto"/>
              <w:left w:val="single" w:sz="2" w:space="0" w:color="auto"/>
              <w:bottom w:val="single" w:sz="18" w:space="0" w:color="auto"/>
              <w:right w:val="single" w:sz="18" w:space="0" w:color="auto"/>
            </w:tcBorders>
            <w:vAlign w:val="center"/>
          </w:tcPr>
          <w:p w14:paraId="440B5992" w14:textId="77777777" w:rsidR="004F73E4" w:rsidRPr="00482CD6" w:rsidRDefault="004F73E4" w:rsidP="002071B7">
            <w:pPr>
              <w:jc w:val="center"/>
              <w:rPr>
                <w:b/>
              </w:rPr>
            </w:pPr>
            <w:r w:rsidRPr="00482CD6">
              <w:rPr>
                <w:b/>
              </w:rPr>
              <w:t>wartość</w:t>
            </w:r>
          </w:p>
          <w:p w14:paraId="02781D25" w14:textId="6C5DE49D" w:rsidR="004F73E4" w:rsidRPr="00482CD6" w:rsidRDefault="004F73E4" w:rsidP="002071B7">
            <w:pPr>
              <w:jc w:val="center"/>
              <w:rPr>
                <w:b/>
              </w:rPr>
            </w:pPr>
            <w:r w:rsidRPr="00482CD6">
              <w:rPr>
                <w:b/>
              </w:rPr>
              <w:t>brutto</w:t>
            </w:r>
            <w:r w:rsidR="00D74BAE" w:rsidRPr="00482CD6">
              <w:rPr>
                <w:b/>
              </w:rPr>
              <w:t xml:space="preserve"> </w:t>
            </w:r>
            <w:r w:rsidR="002071B7" w:rsidRPr="00482CD6">
              <w:rPr>
                <w:b/>
              </w:rPr>
              <w:t>(zł)</w:t>
            </w:r>
          </w:p>
        </w:tc>
        <w:tc>
          <w:tcPr>
            <w:tcW w:w="778" w:type="dxa"/>
            <w:tcBorders>
              <w:top w:val="single" w:sz="2" w:space="0" w:color="auto"/>
              <w:left w:val="single" w:sz="18" w:space="0" w:color="auto"/>
              <w:bottom w:val="single" w:sz="18" w:space="0" w:color="auto"/>
              <w:right w:val="single" w:sz="2" w:space="0" w:color="auto"/>
            </w:tcBorders>
            <w:vAlign w:val="center"/>
          </w:tcPr>
          <w:p w14:paraId="5502C585" w14:textId="77777777" w:rsidR="004F73E4" w:rsidRPr="00482CD6" w:rsidRDefault="004F73E4" w:rsidP="002071B7">
            <w:pPr>
              <w:jc w:val="center"/>
              <w:rPr>
                <w:b/>
              </w:rPr>
            </w:pPr>
            <w:r w:rsidRPr="00482CD6">
              <w:rPr>
                <w:b/>
              </w:rPr>
              <w:t>ilość</w:t>
            </w:r>
          </w:p>
        </w:tc>
        <w:tc>
          <w:tcPr>
            <w:tcW w:w="1275" w:type="dxa"/>
            <w:tcBorders>
              <w:top w:val="single" w:sz="2" w:space="0" w:color="auto"/>
              <w:left w:val="single" w:sz="2" w:space="0" w:color="auto"/>
              <w:bottom w:val="single" w:sz="18" w:space="0" w:color="auto"/>
              <w:right w:val="single" w:sz="2" w:space="0" w:color="auto"/>
            </w:tcBorders>
            <w:vAlign w:val="center"/>
          </w:tcPr>
          <w:p w14:paraId="6660582F" w14:textId="77777777" w:rsidR="004F73E4" w:rsidRPr="00482CD6" w:rsidRDefault="004F73E4" w:rsidP="002071B7">
            <w:pPr>
              <w:jc w:val="center"/>
              <w:rPr>
                <w:b/>
              </w:rPr>
            </w:pPr>
            <w:r w:rsidRPr="00482CD6">
              <w:rPr>
                <w:b/>
              </w:rPr>
              <w:t>wartość</w:t>
            </w:r>
          </w:p>
          <w:p w14:paraId="1923DDE4" w14:textId="69183BC4" w:rsidR="004F73E4" w:rsidRPr="00482CD6" w:rsidRDefault="004F73E4" w:rsidP="002071B7">
            <w:pPr>
              <w:jc w:val="center"/>
              <w:rPr>
                <w:b/>
              </w:rPr>
            </w:pPr>
            <w:r w:rsidRPr="00482CD6">
              <w:rPr>
                <w:b/>
              </w:rPr>
              <w:t>netto</w:t>
            </w:r>
            <w:r w:rsidR="00D74BAE" w:rsidRPr="00482CD6">
              <w:rPr>
                <w:b/>
              </w:rPr>
              <w:t xml:space="preserve"> </w:t>
            </w:r>
            <w:r w:rsidRPr="00482CD6">
              <w:rPr>
                <w:b/>
              </w:rPr>
              <w:t>(zł)</w:t>
            </w:r>
          </w:p>
          <w:p w14:paraId="10042D00" w14:textId="77777777" w:rsidR="004F73E4" w:rsidRPr="00482CD6" w:rsidRDefault="004F73E4" w:rsidP="002071B7">
            <w:pPr>
              <w:jc w:val="center"/>
              <w:rPr>
                <w:b/>
              </w:rPr>
            </w:pPr>
            <w:r w:rsidRPr="00482CD6">
              <w:rPr>
                <w:i/>
              </w:rPr>
              <w:t>/ilość x cena jednostkowa/</w:t>
            </w:r>
          </w:p>
        </w:tc>
        <w:tc>
          <w:tcPr>
            <w:tcW w:w="958" w:type="dxa"/>
            <w:tcBorders>
              <w:top w:val="single" w:sz="2" w:space="0" w:color="auto"/>
              <w:left w:val="single" w:sz="2" w:space="0" w:color="auto"/>
              <w:bottom w:val="single" w:sz="18" w:space="0" w:color="auto"/>
              <w:right w:val="single" w:sz="18" w:space="0" w:color="auto"/>
            </w:tcBorders>
            <w:vAlign w:val="center"/>
          </w:tcPr>
          <w:p w14:paraId="0B3F232F" w14:textId="77777777" w:rsidR="004F73E4" w:rsidRPr="00482CD6" w:rsidRDefault="004F73E4" w:rsidP="002071B7">
            <w:pPr>
              <w:jc w:val="center"/>
              <w:rPr>
                <w:b/>
              </w:rPr>
            </w:pPr>
            <w:r w:rsidRPr="00482CD6">
              <w:rPr>
                <w:b/>
              </w:rPr>
              <w:t>wartość</w:t>
            </w:r>
          </w:p>
          <w:p w14:paraId="10356ECF" w14:textId="77777777" w:rsidR="004F73E4" w:rsidRPr="00482CD6" w:rsidRDefault="004F73E4" w:rsidP="002071B7">
            <w:pPr>
              <w:jc w:val="center"/>
              <w:rPr>
                <w:b/>
              </w:rPr>
            </w:pPr>
            <w:r w:rsidRPr="00482CD6">
              <w:rPr>
                <w:b/>
              </w:rPr>
              <w:t>brutto</w:t>
            </w:r>
            <w:r w:rsidR="00B97DD5" w:rsidRPr="00482CD6">
              <w:rPr>
                <w:b/>
              </w:rPr>
              <w:br/>
            </w:r>
            <w:r w:rsidR="002071B7" w:rsidRPr="00482CD6">
              <w:rPr>
                <w:b/>
              </w:rPr>
              <w:t>(zł)</w:t>
            </w:r>
          </w:p>
          <w:p w14:paraId="6CE8BF88" w14:textId="77777777" w:rsidR="004F73E4" w:rsidRPr="00482CD6" w:rsidRDefault="004F73E4" w:rsidP="002071B7">
            <w:pPr>
              <w:jc w:val="center"/>
              <w:rPr>
                <w:b/>
              </w:rPr>
            </w:pPr>
          </w:p>
        </w:tc>
        <w:tc>
          <w:tcPr>
            <w:tcW w:w="885" w:type="dxa"/>
            <w:tcBorders>
              <w:top w:val="single" w:sz="2" w:space="0" w:color="auto"/>
              <w:left w:val="single" w:sz="18" w:space="0" w:color="auto"/>
              <w:bottom w:val="single" w:sz="18" w:space="0" w:color="auto"/>
              <w:right w:val="single" w:sz="2" w:space="0" w:color="auto"/>
            </w:tcBorders>
            <w:vAlign w:val="center"/>
          </w:tcPr>
          <w:p w14:paraId="3808B76C" w14:textId="77777777" w:rsidR="004F73E4" w:rsidRPr="00482CD6" w:rsidRDefault="004F73E4" w:rsidP="002071B7">
            <w:pPr>
              <w:jc w:val="center"/>
              <w:rPr>
                <w:b/>
              </w:rPr>
            </w:pPr>
            <w:r w:rsidRPr="00482CD6">
              <w:rPr>
                <w:b/>
              </w:rPr>
              <w:t>ilość</w:t>
            </w:r>
          </w:p>
        </w:tc>
        <w:tc>
          <w:tcPr>
            <w:tcW w:w="1242" w:type="dxa"/>
            <w:tcBorders>
              <w:top w:val="single" w:sz="2" w:space="0" w:color="auto"/>
              <w:left w:val="single" w:sz="2" w:space="0" w:color="auto"/>
              <w:bottom w:val="single" w:sz="18" w:space="0" w:color="auto"/>
              <w:right w:val="single" w:sz="2" w:space="0" w:color="auto"/>
            </w:tcBorders>
            <w:vAlign w:val="center"/>
          </w:tcPr>
          <w:p w14:paraId="41717D2E" w14:textId="77777777" w:rsidR="004F73E4" w:rsidRPr="00482CD6" w:rsidRDefault="004F73E4" w:rsidP="002071B7">
            <w:pPr>
              <w:jc w:val="center"/>
              <w:rPr>
                <w:b/>
              </w:rPr>
            </w:pPr>
            <w:r w:rsidRPr="00482CD6">
              <w:rPr>
                <w:b/>
              </w:rPr>
              <w:t>wartość</w:t>
            </w:r>
          </w:p>
          <w:p w14:paraId="39DC2A79" w14:textId="61B9BB39" w:rsidR="004F73E4" w:rsidRPr="00482CD6" w:rsidRDefault="004F73E4" w:rsidP="002071B7">
            <w:pPr>
              <w:jc w:val="center"/>
              <w:rPr>
                <w:b/>
              </w:rPr>
            </w:pPr>
            <w:r w:rsidRPr="00482CD6">
              <w:rPr>
                <w:b/>
              </w:rPr>
              <w:t>netto</w:t>
            </w:r>
            <w:r w:rsidR="00D74BAE" w:rsidRPr="00482CD6">
              <w:rPr>
                <w:b/>
              </w:rPr>
              <w:t xml:space="preserve"> </w:t>
            </w:r>
            <w:r w:rsidRPr="00482CD6">
              <w:rPr>
                <w:b/>
              </w:rPr>
              <w:t>(zł)</w:t>
            </w:r>
          </w:p>
        </w:tc>
        <w:tc>
          <w:tcPr>
            <w:tcW w:w="1168" w:type="dxa"/>
            <w:tcBorders>
              <w:top w:val="single" w:sz="2" w:space="0" w:color="auto"/>
              <w:left w:val="single" w:sz="2" w:space="0" w:color="auto"/>
              <w:bottom w:val="single" w:sz="18" w:space="0" w:color="auto"/>
              <w:right w:val="single" w:sz="18" w:space="0" w:color="auto"/>
            </w:tcBorders>
            <w:vAlign w:val="center"/>
          </w:tcPr>
          <w:p w14:paraId="4E5638DA" w14:textId="77777777" w:rsidR="004F73E4" w:rsidRPr="00482CD6" w:rsidRDefault="004F73E4" w:rsidP="002071B7">
            <w:pPr>
              <w:jc w:val="center"/>
              <w:rPr>
                <w:b/>
              </w:rPr>
            </w:pPr>
            <w:r w:rsidRPr="00482CD6">
              <w:rPr>
                <w:b/>
              </w:rPr>
              <w:t>wartość</w:t>
            </w:r>
          </w:p>
          <w:p w14:paraId="5CCFD551" w14:textId="2D505E90" w:rsidR="004F73E4" w:rsidRPr="00482CD6" w:rsidRDefault="004F73E4" w:rsidP="002071B7">
            <w:pPr>
              <w:jc w:val="center"/>
              <w:rPr>
                <w:b/>
              </w:rPr>
            </w:pPr>
            <w:r w:rsidRPr="00482CD6">
              <w:rPr>
                <w:b/>
              </w:rPr>
              <w:t>brutto</w:t>
            </w:r>
            <w:r w:rsidR="00D74BAE" w:rsidRPr="00482CD6">
              <w:rPr>
                <w:b/>
              </w:rPr>
              <w:t xml:space="preserve"> </w:t>
            </w:r>
            <w:r w:rsidR="002071B7" w:rsidRPr="00482CD6">
              <w:rPr>
                <w:b/>
              </w:rPr>
              <w:t>(zł)</w:t>
            </w:r>
          </w:p>
        </w:tc>
      </w:tr>
      <w:tr w:rsidR="00482CD6" w:rsidRPr="00482CD6" w14:paraId="45845D7E" w14:textId="77777777" w:rsidTr="00D74BAE">
        <w:tc>
          <w:tcPr>
            <w:tcW w:w="675" w:type="dxa"/>
            <w:tcBorders>
              <w:top w:val="single" w:sz="18" w:space="0" w:color="auto"/>
              <w:left w:val="single" w:sz="18" w:space="0" w:color="auto"/>
              <w:bottom w:val="single" w:sz="18" w:space="0" w:color="auto"/>
              <w:right w:val="single" w:sz="2" w:space="0" w:color="auto"/>
            </w:tcBorders>
            <w:vAlign w:val="center"/>
          </w:tcPr>
          <w:p w14:paraId="639B2333" w14:textId="77777777" w:rsidR="004F73E4" w:rsidRPr="00482CD6" w:rsidRDefault="004F73E4" w:rsidP="009E0E35">
            <w:pPr>
              <w:ind w:left="-426"/>
              <w:jc w:val="right"/>
            </w:pPr>
            <w:r w:rsidRPr="00482CD6">
              <w:t>1.</w:t>
            </w:r>
          </w:p>
        </w:tc>
        <w:tc>
          <w:tcPr>
            <w:tcW w:w="2303" w:type="dxa"/>
            <w:tcBorders>
              <w:top w:val="single" w:sz="18" w:space="0" w:color="auto"/>
              <w:left w:val="single" w:sz="2" w:space="0" w:color="auto"/>
              <w:bottom w:val="single" w:sz="18" w:space="0" w:color="auto"/>
              <w:right w:val="single" w:sz="2" w:space="0" w:color="auto"/>
            </w:tcBorders>
          </w:tcPr>
          <w:p w14:paraId="51A24FE4" w14:textId="77777777" w:rsidR="004F73E4" w:rsidRPr="00482CD6" w:rsidRDefault="004F73E4" w:rsidP="009E0E35">
            <w:pPr>
              <w:jc w:val="center"/>
            </w:pPr>
            <w:r w:rsidRPr="00482CD6">
              <w:t>2.</w:t>
            </w:r>
          </w:p>
        </w:tc>
        <w:tc>
          <w:tcPr>
            <w:tcW w:w="743" w:type="dxa"/>
            <w:tcBorders>
              <w:top w:val="single" w:sz="18" w:space="0" w:color="auto"/>
              <w:left w:val="single" w:sz="2" w:space="0" w:color="auto"/>
              <w:bottom w:val="single" w:sz="18" w:space="0" w:color="auto"/>
              <w:right w:val="single" w:sz="2" w:space="0" w:color="auto"/>
            </w:tcBorders>
          </w:tcPr>
          <w:p w14:paraId="5ADFBB0A" w14:textId="77777777" w:rsidR="004F73E4" w:rsidRPr="00482CD6" w:rsidRDefault="004F73E4" w:rsidP="009E0E35">
            <w:pPr>
              <w:jc w:val="center"/>
            </w:pPr>
            <w:r w:rsidRPr="00482CD6">
              <w:t>3.</w:t>
            </w:r>
          </w:p>
        </w:tc>
        <w:tc>
          <w:tcPr>
            <w:tcW w:w="850" w:type="dxa"/>
            <w:tcBorders>
              <w:top w:val="single" w:sz="18" w:space="0" w:color="auto"/>
              <w:left w:val="single" w:sz="2" w:space="0" w:color="auto"/>
              <w:bottom w:val="single" w:sz="18" w:space="0" w:color="auto"/>
              <w:right w:val="single" w:sz="2" w:space="0" w:color="auto"/>
            </w:tcBorders>
          </w:tcPr>
          <w:p w14:paraId="541746F9" w14:textId="77777777" w:rsidR="004F73E4" w:rsidRPr="00482CD6" w:rsidRDefault="004F73E4" w:rsidP="009E0E35">
            <w:pPr>
              <w:jc w:val="center"/>
            </w:pPr>
            <w:r w:rsidRPr="00482CD6">
              <w:t>4.</w:t>
            </w:r>
          </w:p>
        </w:tc>
        <w:tc>
          <w:tcPr>
            <w:tcW w:w="993" w:type="dxa"/>
            <w:tcBorders>
              <w:top w:val="single" w:sz="18" w:space="0" w:color="auto"/>
              <w:left w:val="single" w:sz="2" w:space="0" w:color="auto"/>
              <w:bottom w:val="single" w:sz="18" w:space="0" w:color="auto"/>
              <w:right w:val="single" w:sz="2" w:space="0" w:color="auto"/>
            </w:tcBorders>
          </w:tcPr>
          <w:p w14:paraId="1C0A9E38" w14:textId="77777777" w:rsidR="004F73E4" w:rsidRPr="00482CD6" w:rsidRDefault="004F73E4" w:rsidP="009E0E35">
            <w:pPr>
              <w:jc w:val="center"/>
            </w:pPr>
            <w:r w:rsidRPr="00482CD6">
              <w:t>5.</w:t>
            </w:r>
          </w:p>
        </w:tc>
        <w:tc>
          <w:tcPr>
            <w:tcW w:w="816" w:type="dxa"/>
            <w:tcBorders>
              <w:top w:val="single" w:sz="18" w:space="0" w:color="auto"/>
              <w:left w:val="single" w:sz="2" w:space="0" w:color="auto"/>
              <w:bottom w:val="single" w:sz="18" w:space="0" w:color="auto"/>
              <w:right w:val="single" w:sz="2" w:space="0" w:color="auto"/>
            </w:tcBorders>
          </w:tcPr>
          <w:p w14:paraId="5E648310" w14:textId="77777777" w:rsidR="004F73E4" w:rsidRPr="00482CD6" w:rsidRDefault="004F73E4" w:rsidP="009E0E35">
            <w:pPr>
              <w:jc w:val="center"/>
            </w:pPr>
            <w:r w:rsidRPr="00482CD6">
              <w:t>6.</w:t>
            </w:r>
          </w:p>
        </w:tc>
        <w:tc>
          <w:tcPr>
            <w:tcW w:w="1276" w:type="dxa"/>
            <w:tcBorders>
              <w:top w:val="single" w:sz="18" w:space="0" w:color="auto"/>
              <w:left w:val="single" w:sz="2" w:space="0" w:color="auto"/>
              <w:bottom w:val="single" w:sz="18" w:space="0" w:color="auto"/>
              <w:right w:val="single" w:sz="2" w:space="0" w:color="auto"/>
            </w:tcBorders>
          </w:tcPr>
          <w:p w14:paraId="5104E9E8" w14:textId="77777777" w:rsidR="004F73E4" w:rsidRPr="00482CD6" w:rsidRDefault="004F73E4" w:rsidP="009E0E35">
            <w:pPr>
              <w:jc w:val="center"/>
            </w:pPr>
            <w:r w:rsidRPr="00482CD6">
              <w:t>7.</w:t>
            </w:r>
          </w:p>
        </w:tc>
        <w:tc>
          <w:tcPr>
            <w:tcW w:w="1099" w:type="dxa"/>
            <w:tcBorders>
              <w:top w:val="single" w:sz="18" w:space="0" w:color="auto"/>
              <w:left w:val="single" w:sz="2" w:space="0" w:color="auto"/>
              <w:bottom w:val="single" w:sz="18" w:space="0" w:color="auto"/>
              <w:right w:val="single" w:sz="2" w:space="0" w:color="auto"/>
            </w:tcBorders>
          </w:tcPr>
          <w:p w14:paraId="448E551A" w14:textId="77777777" w:rsidR="004F73E4" w:rsidRPr="00482CD6" w:rsidRDefault="004F73E4" w:rsidP="009E0E35">
            <w:pPr>
              <w:jc w:val="center"/>
            </w:pPr>
            <w:r w:rsidRPr="00482CD6">
              <w:t>8.</w:t>
            </w:r>
          </w:p>
        </w:tc>
        <w:tc>
          <w:tcPr>
            <w:tcW w:w="778" w:type="dxa"/>
            <w:tcBorders>
              <w:top w:val="single" w:sz="18" w:space="0" w:color="auto"/>
              <w:left w:val="single" w:sz="2" w:space="0" w:color="auto"/>
              <w:bottom w:val="single" w:sz="18" w:space="0" w:color="auto"/>
              <w:right w:val="single" w:sz="2" w:space="0" w:color="auto"/>
            </w:tcBorders>
          </w:tcPr>
          <w:p w14:paraId="2363AEE6" w14:textId="77777777" w:rsidR="004F73E4" w:rsidRPr="00482CD6" w:rsidRDefault="004F73E4" w:rsidP="009E0E35">
            <w:pPr>
              <w:jc w:val="center"/>
            </w:pPr>
            <w:r w:rsidRPr="00482CD6">
              <w:t>9.</w:t>
            </w:r>
          </w:p>
        </w:tc>
        <w:tc>
          <w:tcPr>
            <w:tcW w:w="1275" w:type="dxa"/>
            <w:tcBorders>
              <w:top w:val="single" w:sz="18" w:space="0" w:color="auto"/>
              <w:left w:val="single" w:sz="2" w:space="0" w:color="auto"/>
              <w:bottom w:val="single" w:sz="18" w:space="0" w:color="auto"/>
              <w:right w:val="single" w:sz="2" w:space="0" w:color="auto"/>
            </w:tcBorders>
          </w:tcPr>
          <w:p w14:paraId="423968F9" w14:textId="77777777" w:rsidR="004F73E4" w:rsidRPr="00482CD6" w:rsidRDefault="004F73E4" w:rsidP="009E0E35">
            <w:pPr>
              <w:jc w:val="center"/>
            </w:pPr>
            <w:r w:rsidRPr="00482CD6">
              <w:t>10.</w:t>
            </w:r>
          </w:p>
        </w:tc>
        <w:tc>
          <w:tcPr>
            <w:tcW w:w="958" w:type="dxa"/>
            <w:tcBorders>
              <w:top w:val="single" w:sz="18" w:space="0" w:color="auto"/>
              <w:left w:val="single" w:sz="2" w:space="0" w:color="auto"/>
              <w:bottom w:val="single" w:sz="18" w:space="0" w:color="auto"/>
              <w:right w:val="single" w:sz="2" w:space="0" w:color="auto"/>
            </w:tcBorders>
          </w:tcPr>
          <w:p w14:paraId="2F7CF3DF" w14:textId="77777777" w:rsidR="004F73E4" w:rsidRPr="00482CD6" w:rsidRDefault="004F73E4" w:rsidP="009E0E35">
            <w:pPr>
              <w:jc w:val="center"/>
            </w:pPr>
            <w:r w:rsidRPr="00482CD6">
              <w:t>11.</w:t>
            </w:r>
          </w:p>
        </w:tc>
        <w:tc>
          <w:tcPr>
            <w:tcW w:w="885" w:type="dxa"/>
            <w:tcBorders>
              <w:top w:val="single" w:sz="18" w:space="0" w:color="auto"/>
              <w:left w:val="single" w:sz="2" w:space="0" w:color="auto"/>
              <w:bottom w:val="single" w:sz="18" w:space="0" w:color="auto"/>
              <w:right w:val="single" w:sz="2" w:space="0" w:color="auto"/>
            </w:tcBorders>
          </w:tcPr>
          <w:p w14:paraId="67A47C90" w14:textId="77777777" w:rsidR="004F73E4" w:rsidRPr="00482CD6" w:rsidRDefault="004F73E4" w:rsidP="009E0E35">
            <w:pPr>
              <w:jc w:val="center"/>
            </w:pPr>
            <w:r w:rsidRPr="00482CD6">
              <w:t>12.</w:t>
            </w:r>
          </w:p>
        </w:tc>
        <w:tc>
          <w:tcPr>
            <w:tcW w:w="1242" w:type="dxa"/>
            <w:tcBorders>
              <w:top w:val="single" w:sz="18" w:space="0" w:color="auto"/>
              <w:left w:val="single" w:sz="2" w:space="0" w:color="auto"/>
              <w:bottom w:val="single" w:sz="18" w:space="0" w:color="auto"/>
              <w:right w:val="single" w:sz="2" w:space="0" w:color="auto"/>
            </w:tcBorders>
          </w:tcPr>
          <w:p w14:paraId="2C4B9640" w14:textId="77777777" w:rsidR="004F73E4" w:rsidRPr="00482CD6" w:rsidRDefault="004F73E4" w:rsidP="009E0E35">
            <w:pPr>
              <w:jc w:val="center"/>
            </w:pPr>
            <w:r w:rsidRPr="00482CD6">
              <w:t>13.</w:t>
            </w:r>
          </w:p>
        </w:tc>
        <w:tc>
          <w:tcPr>
            <w:tcW w:w="1168" w:type="dxa"/>
            <w:tcBorders>
              <w:top w:val="single" w:sz="18" w:space="0" w:color="auto"/>
              <w:left w:val="single" w:sz="2" w:space="0" w:color="auto"/>
              <w:bottom w:val="single" w:sz="18" w:space="0" w:color="auto"/>
              <w:right w:val="single" w:sz="18" w:space="0" w:color="auto"/>
            </w:tcBorders>
          </w:tcPr>
          <w:p w14:paraId="6ACFEB57" w14:textId="77777777" w:rsidR="004F73E4" w:rsidRPr="00482CD6" w:rsidRDefault="004F73E4" w:rsidP="009E0E35">
            <w:pPr>
              <w:jc w:val="center"/>
            </w:pPr>
            <w:r w:rsidRPr="00482CD6">
              <w:t>14.</w:t>
            </w:r>
          </w:p>
        </w:tc>
      </w:tr>
      <w:tr w:rsidR="00482CD6" w:rsidRPr="00482CD6" w14:paraId="5A5A2B8E" w14:textId="77777777" w:rsidTr="00E96B74">
        <w:tc>
          <w:tcPr>
            <w:tcW w:w="675" w:type="dxa"/>
            <w:tcBorders>
              <w:top w:val="single" w:sz="18" w:space="0" w:color="auto"/>
              <w:left w:val="single" w:sz="18" w:space="0" w:color="auto"/>
              <w:bottom w:val="single" w:sz="2" w:space="0" w:color="auto"/>
              <w:right w:val="single" w:sz="2" w:space="0" w:color="auto"/>
            </w:tcBorders>
            <w:vAlign w:val="center"/>
          </w:tcPr>
          <w:p w14:paraId="02039267" w14:textId="77777777" w:rsidR="00F903D2" w:rsidRPr="00482CD6" w:rsidRDefault="00F903D2" w:rsidP="00494E58">
            <w:pPr>
              <w:jc w:val="center"/>
              <w:rPr>
                <w:b/>
              </w:rPr>
            </w:pPr>
            <w:r w:rsidRPr="00482CD6">
              <w:rPr>
                <w:b/>
              </w:rPr>
              <w:t>1.</w:t>
            </w:r>
          </w:p>
        </w:tc>
        <w:tc>
          <w:tcPr>
            <w:tcW w:w="2303" w:type="dxa"/>
          </w:tcPr>
          <w:p w14:paraId="5E1434E9" w14:textId="629D95B3" w:rsidR="00F903D2" w:rsidRPr="00482CD6" w:rsidRDefault="00F903D2" w:rsidP="00494E58">
            <w:pPr>
              <w:rPr>
                <w:b/>
              </w:rPr>
            </w:pPr>
            <w:r w:rsidRPr="00482CD6">
              <w:rPr>
                <w:b/>
              </w:rPr>
              <w:t>Antrykot wołowy b/k kręg.</w:t>
            </w:r>
          </w:p>
        </w:tc>
        <w:tc>
          <w:tcPr>
            <w:tcW w:w="743" w:type="dxa"/>
            <w:vAlign w:val="center"/>
          </w:tcPr>
          <w:p w14:paraId="483EB107" w14:textId="77777777" w:rsidR="00F903D2" w:rsidRPr="00482CD6" w:rsidRDefault="00F903D2" w:rsidP="00494E58">
            <w:pPr>
              <w:jc w:val="center"/>
              <w:rPr>
                <w:b/>
              </w:rPr>
            </w:pPr>
            <w:r w:rsidRPr="00482CD6">
              <w:rPr>
                <w:b/>
              </w:rPr>
              <w:t xml:space="preserve"> kg </w:t>
            </w:r>
          </w:p>
        </w:tc>
        <w:tc>
          <w:tcPr>
            <w:tcW w:w="850" w:type="dxa"/>
            <w:tcBorders>
              <w:top w:val="single" w:sz="18" w:space="0" w:color="auto"/>
              <w:left w:val="single" w:sz="2" w:space="0" w:color="auto"/>
              <w:bottom w:val="single" w:sz="2" w:space="0" w:color="auto"/>
              <w:right w:val="single" w:sz="2" w:space="0" w:color="auto"/>
            </w:tcBorders>
            <w:vAlign w:val="center"/>
          </w:tcPr>
          <w:p w14:paraId="281A36FB" w14:textId="77777777" w:rsidR="00F903D2" w:rsidRPr="00482CD6" w:rsidRDefault="00F903D2" w:rsidP="00494E58">
            <w:pPr>
              <w:jc w:val="center"/>
              <w:rPr>
                <w:b/>
              </w:rPr>
            </w:pPr>
          </w:p>
        </w:tc>
        <w:tc>
          <w:tcPr>
            <w:tcW w:w="993" w:type="dxa"/>
            <w:tcBorders>
              <w:top w:val="single" w:sz="18" w:space="0" w:color="auto"/>
              <w:left w:val="single" w:sz="2" w:space="0" w:color="auto"/>
              <w:bottom w:val="single" w:sz="2" w:space="0" w:color="auto"/>
              <w:right w:val="single" w:sz="18" w:space="0" w:color="auto"/>
            </w:tcBorders>
            <w:vAlign w:val="center"/>
          </w:tcPr>
          <w:p w14:paraId="10BC0212" w14:textId="70CE0BB3"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17A81993" w14:textId="761A5111" w:rsidR="00F903D2" w:rsidRPr="00482CD6" w:rsidRDefault="00F903D2" w:rsidP="00F903D2">
            <w:pPr>
              <w:jc w:val="right"/>
              <w:rPr>
                <w:b/>
              </w:rPr>
            </w:pPr>
            <w:r w:rsidRPr="00482CD6">
              <w:rPr>
                <w:b/>
              </w:rPr>
              <w:t>1500</w:t>
            </w:r>
          </w:p>
        </w:tc>
        <w:tc>
          <w:tcPr>
            <w:tcW w:w="1276" w:type="dxa"/>
            <w:tcBorders>
              <w:top w:val="single" w:sz="18" w:space="0" w:color="auto"/>
              <w:left w:val="single" w:sz="18" w:space="0" w:color="auto"/>
              <w:bottom w:val="single" w:sz="2" w:space="0" w:color="auto"/>
              <w:right w:val="single" w:sz="2" w:space="0" w:color="auto"/>
            </w:tcBorders>
            <w:vAlign w:val="center"/>
          </w:tcPr>
          <w:p w14:paraId="26E9D640" w14:textId="77777777" w:rsidR="00F903D2" w:rsidRPr="00482CD6" w:rsidRDefault="00F903D2" w:rsidP="00F903D2">
            <w:pPr>
              <w:jc w:val="right"/>
              <w:rPr>
                <w:b/>
              </w:rPr>
            </w:pPr>
          </w:p>
        </w:tc>
        <w:tc>
          <w:tcPr>
            <w:tcW w:w="1099" w:type="dxa"/>
            <w:tcBorders>
              <w:top w:val="single" w:sz="18" w:space="0" w:color="auto"/>
              <w:left w:val="single" w:sz="2" w:space="0" w:color="auto"/>
              <w:bottom w:val="single" w:sz="2" w:space="0" w:color="auto"/>
              <w:right w:val="single" w:sz="18" w:space="0" w:color="auto"/>
            </w:tcBorders>
            <w:vAlign w:val="center"/>
          </w:tcPr>
          <w:p w14:paraId="73CD116A"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1D220A3E" w14:textId="2791A69B" w:rsidR="00F903D2" w:rsidRPr="00482CD6" w:rsidRDefault="00F903D2" w:rsidP="00F903D2">
            <w:pPr>
              <w:jc w:val="right"/>
              <w:rPr>
                <w:b/>
              </w:rPr>
            </w:pPr>
            <w:r w:rsidRPr="00482CD6">
              <w:rPr>
                <w:b/>
              </w:rPr>
              <w:t>1350</w:t>
            </w:r>
          </w:p>
        </w:tc>
        <w:tc>
          <w:tcPr>
            <w:tcW w:w="1275" w:type="dxa"/>
            <w:tcBorders>
              <w:top w:val="single" w:sz="18" w:space="0" w:color="auto"/>
              <w:left w:val="single" w:sz="18" w:space="0" w:color="auto"/>
              <w:bottom w:val="single" w:sz="2" w:space="0" w:color="auto"/>
              <w:right w:val="single" w:sz="2" w:space="0" w:color="auto"/>
            </w:tcBorders>
            <w:vAlign w:val="center"/>
          </w:tcPr>
          <w:p w14:paraId="3DEFB461" w14:textId="77777777" w:rsidR="00F903D2" w:rsidRPr="00482CD6" w:rsidRDefault="00F903D2" w:rsidP="00F903D2">
            <w:pPr>
              <w:jc w:val="right"/>
              <w:rPr>
                <w:b/>
              </w:rPr>
            </w:pPr>
          </w:p>
        </w:tc>
        <w:tc>
          <w:tcPr>
            <w:tcW w:w="958" w:type="dxa"/>
            <w:tcBorders>
              <w:top w:val="single" w:sz="18" w:space="0" w:color="auto"/>
              <w:left w:val="single" w:sz="2" w:space="0" w:color="auto"/>
              <w:bottom w:val="single" w:sz="2" w:space="0" w:color="auto"/>
              <w:right w:val="single" w:sz="18" w:space="0" w:color="auto"/>
            </w:tcBorders>
            <w:vAlign w:val="center"/>
          </w:tcPr>
          <w:p w14:paraId="2FE7CE7F"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6AE9AF22" w14:textId="0AC38E91" w:rsidR="00F903D2" w:rsidRPr="00482CD6" w:rsidRDefault="00F903D2" w:rsidP="00F903D2">
            <w:pPr>
              <w:jc w:val="right"/>
              <w:rPr>
                <w:b/>
              </w:rPr>
            </w:pPr>
            <w:r w:rsidRPr="00482CD6">
              <w:rPr>
                <w:b/>
              </w:rPr>
              <w:t>2850</w:t>
            </w:r>
          </w:p>
        </w:tc>
        <w:tc>
          <w:tcPr>
            <w:tcW w:w="1242" w:type="dxa"/>
            <w:tcBorders>
              <w:top w:val="single" w:sz="18" w:space="0" w:color="auto"/>
              <w:left w:val="single" w:sz="18" w:space="0" w:color="auto"/>
              <w:bottom w:val="single" w:sz="2" w:space="0" w:color="auto"/>
              <w:right w:val="single" w:sz="2" w:space="0" w:color="auto"/>
            </w:tcBorders>
          </w:tcPr>
          <w:p w14:paraId="21F092C1" w14:textId="77777777" w:rsidR="00F903D2" w:rsidRPr="00482CD6" w:rsidRDefault="00F903D2" w:rsidP="00494E58">
            <w:pPr>
              <w:rPr>
                <w:b/>
              </w:rPr>
            </w:pPr>
          </w:p>
        </w:tc>
        <w:tc>
          <w:tcPr>
            <w:tcW w:w="1168" w:type="dxa"/>
            <w:tcBorders>
              <w:top w:val="single" w:sz="18" w:space="0" w:color="auto"/>
              <w:left w:val="single" w:sz="2" w:space="0" w:color="auto"/>
              <w:bottom w:val="single" w:sz="2" w:space="0" w:color="auto"/>
              <w:right w:val="single" w:sz="18" w:space="0" w:color="auto"/>
            </w:tcBorders>
          </w:tcPr>
          <w:p w14:paraId="253AC311" w14:textId="77777777" w:rsidR="00F903D2" w:rsidRPr="00482CD6" w:rsidRDefault="00F903D2" w:rsidP="00494E58">
            <w:pPr>
              <w:jc w:val="center"/>
              <w:rPr>
                <w:b/>
                <w:sz w:val="24"/>
                <w:szCs w:val="24"/>
              </w:rPr>
            </w:pPr>
          </w:p>
        </w:tc>
      </w:tr>
      <w:tr w:rsidR="00482CD6" w:rsidRPr="00482CD6" w14:paraId="067204C8"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5045D242" w14:textId="77777777" w:rsidR="00F903D2" w:rsidRPr="00482CD6" w:rsidRDefault="00F903D2" w:rsidP="00494E58">
            <w:pPr>
              <w:jc w:val="center"/>
              <w:rPr>
                <w:b/>
              </w:rPr>
            </w:pPr>
            <w:r w:rsidRPr="00482CD6">
              <w:rPr>
                <w:b/>
              </w:rPr>
              <w:t>2.</w:t>
            </w:r>
          </w:p>
        </w:tc>
        <w:tc>
          <w:tcPr>
            <w:tcW w:w="2303" w:type="dxa"/>
          </w:tcPr>
          <w:p w14:paraId="21A0087E" w14:textId="510A9392" w:rsidR="00F903D2" w:rsidRPr="00482CD6" w:rsidRDefault="00F903D2" w:rsidP="00494E58">
            <w:pPr>
              <w:rPr>
                <w:b/>
              </w:rPr>
            </w:pPr>
            <w:r w:rsidRPr="00482CD6">
              <w:rPr>
                <w:b/>
              </w:rPr>
              <w:t>Wołowina ekstra</w:t>
            </w:r>
          </w:p>
        </w:tc>
        <w:tc>
          <w:tcPr>
            <w:tcW w:w="743" w:type="dxa"/>
            <w:vAlign w:val="center"/>
          </w:tcPr>
          <w:p w14:paraId="13728D70" w14:textId="77777777" w:rsidR="00F903D2" w:rsidRPr="00482CD6" w:rsidRDefault="00F903D2" w:rsidP="00494E58">
            <w:pPr>
              <w:jc w:val="center"/>
              <w:rPr>
                <w:b/>
              </w:rPr>
            </w:pPr>
            <w:r w:rsidRPr="00482CD6">
              <w:rPr>
                <w:b/>
              </w:rPr>
              <w:t xml:space="preserve"> kg </w:t>
            </w:r>
          </w:p>
        </w:tc>
        <w:tc>
          <w:tcPr>
            <w:tcW w:w="850" w:type="dxa"/>
            <w:tcBorders>
              <w:top w:val="single" w:sz="2" w:space="0" w:color="auto"/>
              <w:left w:val="single" w:sz="2" w:space="0" w:color="auto"/>
              <w:bottom w:val="single" w:sz="2" w:space="0" w:color="auto"/>
              <w:right w:val="single" w:sz="2" w:space="0" w:color="auto"/>
            </w:tcBorders>
            <w:vAlign w:val="center"/>
          </w:tcPr>
          <w:p w14:paraId="2CA8B5FD"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5F5A7C81" w14:textId="2BA3C365"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2D6759A6" w14:textId="569B0900" w:rsidR="00F903D2" w:rsidRPr="00482CD6" w:rsidRDefault="00F903D2" w:rsidP="00F903D2">
            <w:pPr>
              <w:jc w:val="right"/>
              <w:rPr>
                <w:b/>
              </w:rPr>
            </w:pPr>
            <w:r w:rsidRPr="00482CD6">
              <w:rPr>
                <w:b/>
              </w:rPr>
              <w:t>2100</w:t>
            </w:r>
          </w:p>
        </w:tc>
        <w:tc>
          <w:tcPr>
            <w:tcW w:w="1276" w:type="dxa"/>
            <w:tcBorders>
              <w:top w:val="single" w:sz="2" w:space="0" w:color="auto"/>
              <w:left w:val="single" w:sz="18" w:space="0" w:color="auto"/>
              <w:bottom w:val="single" w:sz="2" w:space="0" w:color="auto"/>
              <w:right w:val="single" w:sz="2" w:space="0" w:color="auto"/>
            </w:tcBorders>
            <w:vAlign w:val="center"/>
          </w:tcPr>
          <w:p w14:paraId="70E707A6"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6A1D5D0B"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03876503" w14:textId="44A7A222" w:rsidR="00F903D2" w:rsidRPr="00482CD6" w:rsidRDefault="00F903D2" w:rsidP="00F903D2">
            <w:pPr>
              <w:jc w:val="right"/>
              <w:rPr>
                <w:b/>
              </w:rPr>
            </w:pPr>
            <w:r w:rsidRPr="00482CD6">
              <w:rPr>
                <w:b/>
              </w:rPr>
              <w:t>1890</w:t>
            </w:r>
          </w:p>
        </w:tc>
        <w:tc>
          <w:tcPr>
            <w:tcW w:w="1275" w:type="dxa"/>
            <w:tcBorders>
              <w:top w:val="single" w:sz="2" w:space="0" w:color="auto"/>
              <w:left w:val="single" w:sz="18" w:space="0" w:color="auto"/>
              <w:bottom w:val="single" w:sz="2" w:space="0" w:color="auto"/>
              <w:right w:val="single" w:sz="2" w:space="0" w:color="auto"/>
            </w:tcBorders>
            <w:vAlign w:val="center"/>
          </w:tcPr>
          <w:p w14:paraId="7C3ADAC9"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78E841C9"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0130A419" w14:textId="598B0F5B" w:rsidR="00F903D2" w:rsidRPr="00482CD6" w:rsidRDefault="00F903D2" w:rsidP="00F903D2">
            <w:pPr>
              <w:jc w:val="right"/>
              <w:rPr>
                <w:b/>
              </w:rPr>
            </w:pPr>
            <w:r w:rsidRPr="00482CD6">
              <w:rPr>
                <w:b/>
              </w:rPr>
              <w:t>3990</w:t>
            </w:r>
          </w:p>
        </w:tc>
        <w:tc>
          <w:tcPr>
            <w:tcW w:w="1242" w:type="dxa"/>
            <w:tcBorders>
              <w:top w:val="single" w:sz="2" w:space="0" w:color="auto"/>
              <w:left w:val="single" w:sz="18" w:space="0" w:color="auto"/>
              <w:bottom w:val="single" w:sz="2" w:space="0" w:color="auto"/>
              <w:right w:val="single" w:sz="2" w:space="0" w:color="auto"/>
            </w:tcBorders>
          </w:tcPr>
          <w:p w14:paraId="42141219"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170719B5" w14:textId="77777777" w:rsidR="00F903D2" w:rsidRPr="00482CD6" w:rsidRDefault="00F903D2" w:rsidP="00494E58">
            <w:pPr>
              <w:jc w:val="center"/>
              <w:rPr>
                <w:b/>
                <w:sz w:val="24"/>
                <w:szCs w:val="24"/>
              </w:rPr>
            </w:pPr>
          </w:p>
        </w:tc>
      </w:tr>
      <w:tr w:rsidR="00482CD6" w:rsidRPr="00482CD6" w14:paraId="32F75CF0"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5F2E1FD5" w14:textId="77777777" w:rsidR="00F903D2" w:rsidRPr="00482CD6" w:rsidRDefault="00F903D2" w:rsidP="00494E58">
            <w:pPr>
              <w:jc w:val="center"/>
              <w:rPr>
                <w:b/>
              </w:rPr>
            </w:pPr>
            <w:r w:rsidRPr="00482CD6">
              <w:rPr>
                <w:b/>
              </w:rPr>
              <w:t>3.</w:t>
            </w:r>
          </w:p>
        </w:tc>
        <w:tc>
          <w:tcPr>
            <w:tcW w:w="2303" w:type="dxa"/>
          </w:tcPr>
          <w:p w14:paraId="07880A8B" w14:textId="3D4D6E9D" w:rsidR="00F903D2" w:rsidRPr="00482CD6" w:rsidRDefault="00F903D2" w:rsidP="00494E58">
            <w:pPr>
              <w:rPr>
                <w:b/>
              </w:rPr>
            </w:pPr>
            <w:r w:rsidRPr="00482CD6">
              <w:rPr>
                <w:b/>
              </w:rPr>
              <w:t>Polędwica wołowa</w:t>
            </w:r>
          </w:p>
        </w:tc>
        <w:tc>
          <w:tcPr>
            <w:tcW w:w="743" w:type="dxa"/>
            <w:vAlign w:val="center"/>
          </w:tcPr>
          <w:p w14:paraId="09093A03" w14:textId="77777777" w:rsidR="00F903D2" w:rsidRPr="00482CD6" w:rsidRDefault="00F903D2" w:rsidP="00494E58">
            <w:pPr>
              <w:jc w:val="center"/>
              <w:rPr>
                <w:b/>
              </w:rPr>
            </w:pPr>
            <w:r w:rsidRPr="00482CD6">
              <w:rPr>
                <w:b/>
              </w:rPr>
              <w:t xml:space="preserve"> kg </w:t>
            </w:r>
          </w:p>
        </w:tc>
        <w:tc>
          <w:tcPr>
            <w:tcW w:w="850" w:type="dxa"/>
            <w:tcBorders>
              <w:top w:val="single" w:sz="2" w:space="0" w:color="auto"/>
              <w:left w:val="single" w:sz="2" w:space="0" w:color="auto"/>
              <w:bottom w:val="single" w:sz="2" w:space="0" w:color="auto"/>
              <w:right w:val="single" w:sz="2" w:space="0" w:color="auto"/>
            </w:tcBorders>
            <w:vAlign w:val="center"/>
          </w:tcPr>
          <w:p w14:paraId="42032B74"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0EA6DAFC" w14:textId="448BCCC9"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322BA0DB" w14:textId="058C3757" w:rsidR="00F903D2" w:rsidRPr="00482CD6" w:rsidRDefault="00F903D2" w:rsidP="00F903D2">
            <w:pPr>
              <w:jc w:val="right"/>
              <w:rPr>
                <w:b/>
              </w:rPr>
            </w:pPr>
            <w:r w:rsidRPr="00482CD6">
              <w:rPr>
                <w:b/>
              </w:rPr>
              <w:t>300</w:t>
            </w:r>
          </w:p>
        </w:tc>
        <w:tc>
          <w:tcPr>
            <w:tcW w:w="1276" w:type="dxa"/>
            <w:tcBorders>
              <w:top w:val="single" w:sz="2" w:space="0" w:color="auto"/>
              <w:left w:val="single" w:sz="18" w:space="0" w:color="auto"/>
              <w:bottom w:val="single" w:sz="2" w:space="0" w:color="auto"/>
              <w:right w:val="single" w:sz="2" w:space="0" w:color="auto"/>
            </w:tcBorders>
            <w:vAlign w:val="center"/>
          </w:tcPr>
          <w:p w14:paraId="4EC6CAF3"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3B649A81"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1D88129E" w14:textId="21E88F0B" w:rsidR="00F903D2" w:rsidRPr="00482CD6" w:rsidRDefault="00F903D2" w:rsidP="00F903D2">
            <w:pPr>
              <w:jc w:val="right"/>
              <w:rPr>
                <w:b/>
              </w:rPr>
            </w:pPr>
            <w:r w:rsidRPr="00482CD6">
              <w:rPr>
                <w:b/>
              </w:rPr>
              <w:t>270</w:t>
            </w:r>
          </w:p>
        </w:tc>
        <w:tc>
          <w:tcPr>
            <w:tcW w:w="1275" w:type="dxa"/>
            <w:tcBorders>
              <w:top w:val="single" w:sz="2" w:space="0" w:color="auto"/>
              <w:left w:val="single" w:sz="18" w:space="0" w:color="auto"/>
              <w:bottom w:val="single" w:sz="2" w:space="0" w:color="auto"/>
              <w:right w:val="single" w:sz="2" w:space="0" w:color="auto"/>
            </w:tcBorders>
            <w:vAlign w:val="center"/>
          </w:tcPr>
          <w:p w14:paraId="083F0361"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74715AC1"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3BB398FF" w14:textId="0B38DF13" w:rsidR="00F903D2" w:rsidRPr="00482CD6" w:rsidRDefault="00F903D2" w:rsidP="00F903D2">
            <w:pPr>
              <w:jc w:val="right"/>
              <w:rPr>
                <w:b/>
              </w:rPr>
            </w:pPr>
            <w:r w:rsidRPr="00482CD6">
              <w:rPr>
                <w:b/>
              </w:rPr>
              <w:t>570</w:t>
            </w:r>
          </w:p>
        </w:tc>
        <w:tc>
          <w:tcPr>
            <w:tcW w:w="1242" w:type="dxa"/>
            <w:tcBorders>
              <w:top w:val="single" w:sz="2" w:space="0" w:color="auto"/>
              <w:left w:val="single" w:sz="18" w:space="0" w:color="auto"/>
              <w:bottom w:val="single" w:sz="2" w:space="0" w:color="auto"/>
              <w:right w:val="single" w:sz="2" w:space="0" w:color="auto"/>
            </w:tcBorders>
          </w:tcPr>
          <w:p w14:paraId="74014447"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6FA5493B" w14:textId="77777777" w:rsidR="00F903D2" w:rsidRPr="00482CD6" w:rsidRDefault="00F903D2" w:rsidP="00494E58">
            <w:pPr>
              <w:jc w:val="center"/>
              <w:rPr>
                <w:b/>
                <w:sz w:val="24"/>
                <w:szCs w:val="24"/>
              </w:rPr>
            </w:pPr>
          </w:p>
        </w:tc>
      </w:tr>
      <w:tr w:rsidR="00482CD6" w:rsidRPr="00482CD6" w14:paraId="4B026F4C"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56B52A71" w14:textId="77777777" w:rsidR="00F903D2" w:rsidRPr="00482CD6" w:rsidRDefault="00F903D2" w:rsidP="00494E58">
            <w:pPr>
              <w:jc w:val="center"/>
              <w:rPr>
                <w:b/>
              </w:rPr>
            </w:pPr>
            <w:r w:rsidRPr="00482CD6">
              <w:rPr>
                <w:b/>
              </w:rPr>
              <w:t>4.</w:t>
            </w:r>
          </w:p>
        </w:tc>
        <w:tc>
          <w:tcPr>
            <w:tcW w:w="2303" w:type="dxa"/>
          </w:tcPr>
          <w:p w14:paraId="7F2A2749" w14:textId="3CEE524E" w:rsidR="00F903D2" w:rsidRPr="00482CD6" w:rsidRDefault="00F903D2" w:rsidP="00494E58">
            <w:pPr>
              <w:rPr>
                <w:b/>
              </w:rPr>
            </w:pPr>
            <w:r w:rsidRPr="00482CD6">
              <w:rPr>
                <w:b/>
              </w:rPr>
              <w:t>Polędwica wieprzowa</w:t>
            </w:r>
          </w:p>
        </w:tc>
        <w:tc>
          <w:tcPr>
            <w:tcW w:w="743" w:type="dxa"/>
            <w:vAlign w:val="center"/>
          </w:tcPr>
          <w:p w14:paraId="0F320D7D" w14:textId="77777777" w:rsidR="00F903D2" w:rsidRPr="00482CD6" w:rsidRDefault="00F903D2" w:rsidP="00494E58">
            <w:pPr>
              <w:jc w:val="center"/>
              <w:rPr>
                <w:b/>
              </w:rPr>
            </w:pPr>
            <w:r w:rsidRPr="00482CD6">
              <w:rPr>
                <w:b/>
              </w:rPr>
              <w:t>kg</w:t>
            </w:r>
          </w:p>
        </w:tc>
        <w:tc>
          <w:tcPr>
            <w:tcW w:w="850" w:type="dxa"/>
            <w:tcBorders>
              <w:top w:val="single" w:sz="2" w:space="0" w:color="auto"/>
              <w:left w:val="single" w:sz="2" w:space="0" w:color="auto"/>
              <w:bottom w:val="single" w:sz="2" w:space="0" w:color="auto"/>
              <w:right w:val="single" w:sz="2" w:space="0" w:color="auto"/>
            </w:tcBorders>
            <w:vAlign w:val="center"/>
          </w:tcPr>
          <w:p w14:paraId="0E3C3287"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366B2EC6" w14:textId="423C25B8"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48EE3194" w14:textId="2C5B0420" w:rsidR="00F903D2" w:rsidRPr="00482CD6" w:rsidRDefault="00F903D2" w:rsidP="00F903D2">
            <w:pPr>
              <w:jc w:val="right"/>
              <w:rPr>
                <w:b/>
              </w:rPr>
            </w:pPr>
            <w:r w:rsidRPr="00482CD6">
              <w:rPr>
                <w:b/>
              </w:rPr>
              <w:t>550</w:t>
            </w:r>
          </w:p>
        </w:tc>
        <w:tc>
          <w:tcPr>
            <w:tcW w:w="1276" w:type="dxa"/>
            <w:tcBorders>
              <w:top w:val="single" w:sz="2" w:space="0" w:color="auto"/>
              <w:left w:val="single" w:sz="18" w:space="0" w:color="auto"/>
              <w:bottom w:val="single" w:sz="2" w:space="0" w:color="auto"/>
              <w:right w:val="single" w:sz="2" w:space="0" w:color="auto"/>
            </w:tcBorders>
            <w:vAlign w:val="center"/>
          </w:tcPr>
          <w:p w14:paraId="74F0D7D3"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5694AA6B"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205AB2F3" w14:textId="181A518E" w:rsidR="00F903D2" w:rsidRPr="00482CD6" w:rsidRDefault="00F903D2" w:rsidP="00F903D2">
            <w:pPr>
              <w:jc w:val="right"/>
              <w:rPr>
                <w:b/>
              </w:rPr>
            </w:pPr>
            <w:r w:rsidRPr="00482CD6">
              <w:rPr>
                <w:b/>
              </w:rPr>
              <w:t>495</w:t>
            </w:r>
          </w:p>
        </w:tc>
        <w:tc>
          <w:tcPr>
            <w:tcW w:w="1275" w:type="dxa"/>
            <w:tcBorders>
              <w:top w:val="single" w:sz="2" w:space="0" w:color="auto"/>
              <w:left w:val="single" w:sz="18" w:space="0" w:color="auto"/>
              <w:bottom w:val="single" w:sz="2" w:space="0" w:color="auto"/>
              <w:right w:val="single" w:sz="2" w:space="0" w:color="auto"/>
            </w:tcBorders>
            <w:vAlign w:val="center"/>
          </w:tcPr>
          <w:p w14:paraId="528FD337"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72A6D4FF"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054629AF" w14:textId="6DD8B6A1" w:rsidR="00F903D2" w:rsidRPr="00482CD6" w:rsidRDefault="00F903D2" w:rsidP="00F903D2">
            <w:pPr>
              <w:jc w:val="right"/>
              <w:rPr>
                <w:b/>
              </w:rPr>
            </w:pPr>
            <w:r w:rsidRPr="00482CD6">
              <w:rPr>
                <w:b/>
              </w:rPr>
              <w:t>1045</w:t>
            </w:r>
          </w:p>
        </w:tc>
        <w:tc>
          <w:tcPr>
            <w:tcW w:w="1242" w:type="dxa"/>
            <w:tcBorders>
              <w:top w:val="single" w:sz="2" w:space="0" w:color="auto"/>
              <w:left w:val="single" w:sz="18" w:space="0" w:color="auto"/>
              <w:bottom w:val="single" w:sz="2" w:space="0" w:color="auto"/>
              <w:right w:val="single" w:sz="2" w:space="0" w:color="auto"/>
            </w:tcBorders>
          </w:tcPr>
          <w:p w14:paraId="6FB9D98A"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47DB8176" w14:textId="77777777" w:rsidR="00F903D2" w:rsidRPr="00482CD6" w:rsidRDefault="00F903D2" w:rsidP="00494E58">
            <w:pPr>
              <w:jc w:val="center"/>
              <w:rPr>
                <w:b/>
                <w:sz w:val="24"/>
                <w:szCs w:val="24"/>
              </w:rPr>
            </w:pPr>
          </w:p>
        </w:tc>
      </w:tr>
      <w:tr w:rsidR="00482CD6" w:rsidRPr="00482CD6" w14:paraId="05CB779F"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377491DF" w14:textId="77777777" w:rsidR="00F903D2" w:rsidRPr="00482CD6" w:rsidRDefault="00F903D2" w:rsidP="00494E58">
            <w:pPr>
              <w:jc w:val="center"/>
              <w:rPr>
                <w:b/>
              </w:rPr>
            </w:pPr>
            <w:r w:rsidRPr="00482CD6">
              <w:rPr>
                <w:b/>
              </w:rPr>
              <w:t>5.</w:t>
            </w:r>
          </w:p>
        </w:tc>
        <w:tc>
          <w:tcPr>
            <w:tcW w:w="2303" w:type="dxa"/>
          </w:tcPr>
          <w:p w14:paraId="0E0CFAFF" w14:textId="0DA6A518" w:rsidR="00F903D2" w:rsidRPr="00482CD6" w:rsidRDefault="00F903D2" w:rsidP="00494E58">
            <w:pPr>
              <w:rPr>
                <w:b/>
              </w:rPr>
            </w:pPr>
            <w:r w:rsidRPr="00482CD6">
              <w:rPr>
                <w:b/>
              </w:rPr>
              <w:t>Wołowina zrazowa b/k</w:t>
            </w:r>
          </w:p>
        </w:tc>
        <w:tc>
          <w:tcPr>
            <w:tcW w:w="743" w:type="dxa"/>
            <w:vAlign w:val="center"/>
          </w:tcPr>
          <w:p w14:paraId="2305BA17" w14:textId="77777777" w:rsidR="00F903D2" w:rsidRPr="00482CD6" w:rsidRDefault="00F903D2" w:rsidP="00494E58">
            <w:pPr>
              <w:jc w:val="center"/>
              <w:rPr>
                <w:b/>
              </w:rPr>
            </w:pPr>
            <w:r w:rsidRPr="00482CD6">
              <w:rPr>
                <w:b/>
              </w:rPr>
              <w:t xml:space="preserve"> kg </w:t>
            </w:r>
          </w:p>
        </w:tc>
        <w:tc>
          <w:tcPr>
            <w:tcW w:w="850" w:type="dxa"/>
            <w:tcBorders>
              <w:top w:val="single" w:sz="2" w:space="0" w:color="auto"/>
              <w:left w:val="single" w:sz="2" w:space="0" w:color="auto"/>
              <w:bottom w:val="single" w:sz="2" w:space="0" w:color="auto"/>
              <w:right w:val="single" w:sz="2" w:space="0" w:color="auto"/>
            </w:tcBorders>
            <w:vAlign w:val="center"/>
          </w:tcPr>
          <w:p w14:paraId="2DC0D9B3"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5A6C7D98" w14:textId="187FD080"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0F1B1AB2" w14:textId="0C53AB3D" w:rsidR="00F903D2" w:rsidRPr="00482CD6" w:rsidRDefault="00F903D2" w:rsidP="00F903D2">
            <w:pPr>
              <w:jc w:val="right"/>
              <w:rPr>
                <w:b/>
              </w:rPr>
            </w:pPr>
            <w:r w:rsidRPr="00482CD6">
              <w:rPr>
                <w:b/>
              </w:rPr>
              <w:t>8500</w:t>
            </w:r>
          </w:p>
        </w:tc>
        <w:tc>
          <w:tcPr>
            <w:tcW w:w="1276" w:type="dxa"/>
            <w:tcBorders>
              <w:top w:val="single" w:sz="2" w:space="0" w:color="auto"/>
              <w:left w:val="single" w:sz="18" w:space="0" w:color="auto"/>
              <w:bottom w:val="single" w:sz="2" w:space="0" w:color="auto"/>
              <w:right w:val="single" w:sz="2" w:space="0" w:color="auto"/>
            </w:tcBorders>
            <w:vAlign w:val="center"/>
          </w:tcPr>
          <w:p w14:paraId="1DDBD66A"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15BD5962"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1C1AB2E9" w14:textId="4D986308" w:rsidR="00F903D2" w:rsidRPr="00482CD6" w:rsidRDefault="00F903D2" w:rsidP="00F903D2">
            <w:pPr>
              <w:jc w:val="right"/>
              <w:rPr>
                <w:b/>
              </w:rPr>
            </w:pPr>
            <w:r w:rsidRPr="00482CD6">
              <w:rPr>
                <w:b/>
              </w:rPr>
              <w:t>7650</w:t>
            </w:r>
          </w:p>
        </w:tc>
        <w:tc>
          <w:tcPr>
            <w:tcW w:w="1275" w:type="dxa"/>
            <w:tcBorders>
              <w:top w:val="single" w:sz="2" w:space="0" w:color="auto"/>
              <w:left w:val="single" w:sz="18" w:space="0" w:color="auto"/>
              <w:bottom w:val="single" w:sz="2" w:space="0" w:color="auto"/>
              <w:right w:val="single" w:sz="2" w:space="0" w:color="auto"/>
            </w:tcBorders>
            <w:vAlign w:val="center"/>
          </w:tcPr>
          <w:p w14:paraId="474E51DC"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22A74E20"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076CD601" w14:textId="7FE93510" w:rsidR="00F903D2" w:rsidRPr="00482CD6" w:rsidRDefault="00F903D2" w:rsidP="00F903D2">
            <w:pPr>
              <w:jc w:val="right"/>
              <w:rPr>
                <w:b/>
              </w:rPr>
            </w:pPr>
            <w:r w:rsidRPr="00482CD6">
              <w:rPr>
                <w:b/>
              </w:rPr>
              <w:t>16150</w:t>
            </w:r>
          </w:p>
        </w:tc>
        <w:tc>
          <w:tcPr>
            <w:tcW w:w="1242" w:type="dxa"/>
            <w:tcBorders>
              <w:top w:val="single" w:sz="2" w:space="0" w:color="auto"/>
              <w:left w:val="single" w:sz="18" w:space="0" w:color="auto"/>
              <w:bottom w:val="single" w:sz="2" w:space="0" w:color="auto"/>
              <w:right w:val="single" w:sz="2" w:space="0" w:color="auto"/>
            </w:tcBorders>
          </w:tcPr>
          <w:p w14:paraId="755A9690"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2F4F06FA" w14:textId="77777777" w:rsidR="00F903D2" w:rsidRPr="00482CD6" w:rsidRDefault="00F903D2" w:rsidP="00494E58">
            <w:pPr>
              <w:jc w:val="center"/>
              <w:rPr>
                <w:b/>
                <w:sz w:val="24"/>
                <w:szCs w:val="24"/>
              </w:rPr>
            </w:pPr>
          </w:p>
        </w:tc>
      </w:tr>
      <w:tr w:rsidR="00482CD6" w:rsidRPr="00482CD6" w14:paraId="7240BDE8" w14:textId="77777777" w:rsidTr="00E96B74">
        <w:trPr>
          <w:trHeight w:val="182"/>
        </w:trPr>
        <w:tc>
          <w:tcPr>
            <w:tcW w:w="675" w:type="dxa"/>
            <w:tcBorders>
              <w:top w:val="single" w:sz="2" w:space="0" w:color="auto"/>
              <w:left w:val="single" w:sz="18" w:space="0" w:color="auto"/>
              <w:bottom w:val="single" w:sz="2" w:space="0" w:color="auto"/>
              <w:right w:val="single" w:sz="2" w:space="0" w:color="auto"/>
            </w:tcBorders>
            <w:vAlign w:val="center"/>
          </w:tcPr>
          <w:p w14:paraId="69B8B739" w14:textId="77777777" w:rsidR="00F903D2" w:rsidRPr="00482CD6" w:rsidRDefault="00F903D2" w:rsidP="00494E58">
            <w:pPr>
              <w:jc w:val="center"/>
              <w:rPr>
                <w:b/>
              </w:rPr>
            </w:pPr>
            <w:r w:rsidRPr="00482CD6">
              <w:rPr>
                <w:b/>
              </w:rPr>
              <w:t>6.</w:t>
            </w:r>
          </w:p>
        </w:tc>
        <w:tc>
          <w:tcPr>
            <w:tcW w:w="2303" w:type="dxa"/>
          </w:tcPr>
          <w:p w14:paraId="6E59E2D7" w14:textId="36E7ADB7" w:rsidR="00F903D2" w:rsidRPr="00482CD6" w:rsidRDefault="00F903D2" w:rsidP="00494E58">
            <w:pPr>
              <w:rPr>
                <w:b/>
              </w:rPr>
            </w:pPr>
            <w:r w:rsidRPr="00482CD6">
              <w:rPr>
                <w:b/>
              </w:rPr>
              <w:t>Udziec cielęcy b/k</w:t>
            </w:r>
          </w:p>
        </w:tc>
        <w:tc>
          <w:tcPr>
            <w:tcW w:w="743" w:type="dxa"/>
            <w:vAlign w:val="center"/>
          </w:tcPr>
          <w:p w14:paraId="096049D8" w14:textId="77777777" w:rsidR="00F903D2" w:rsidRPr="00482CD6" w:rsidRDefault="00F903D2" w:rsidP="00494E58">
            <w:pPr>
              <w:jc w:val="center"/>
              <w:rPr>
                <w:b/>
              </w:rPr>
            </w:pPr>
            <w:r w:rsidRPr="00482CD6">
              <w:rPr>
                <w:b/>
              </w:rPr>
              <w:t xml:space="preserve"> kg </w:t>
            </w:r>
          </w:p>
        </w:tc>
        <w:tc>
          <w:tcPr>
            <w:tcW w:w="850" w:type="dxa"/>
            <w:tcBorders>
              <w:top w:val="single" w:sz="2" w:space="0" w:color="auto"/>
              <w:left w:val="single" w:sz="2" w:space="0" w:color="auto"/>
              <w:bottom w:val="single" w:sz="2" w:space="0" w:color="auto"/>
              <w:right w:val="single" w:sz="2" w:space="0" w:color="auto"/>
            </w:tcBorders>
            <w:vAlign w:val="center"/>
          </w:tcPr>
          <w:p w14:paraId="4DFDA122"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161B8200" w14:textId="7A6E6B01"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3856FC03" w14:textId="39AF08B6" w:rsidR="00F903D2" w:rsidRPr="00482CD6" w:rsidRDefault="00F903D2" w:rsidP="00F903D2">
            <w:pPr>
              <w:jc w:val="right"/>
              <w:rPr>
                <w:b/>
              </w:rPr>
            </w:pPr>
            <w:r w:rsidRPr="00482CD6">
              <w:rPr>
                <w:b/>
              </w:rPr>
              <w:t>550</w:t>
            </w:r>
          </w:p>
        </w:tc>
        <w:tc>
          <w:tcPr>
            <w:tcW w:w="1276" w:type="dxa"/>
            <w:tcBorders>
              <w:top w:val="single" w:sz="2" w:space="0" w:color="auto"/>
              <w:left w:val="single" w:sz="18" w:space="0" w:color="auto"/>
              <w:bottom w:val="single" w:sz="2" w:space="0" w:color="auto"/>
              <w:right w:val="single" w:sz="2" w:space="0" w:color="auto"/>
            </w:tcBorders>
            <w:vAlign w:val="center"/>
          </w:tcPr>
          <w:p w14:paraId="7C0ED9E6"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60CA5273"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4CC9F665" w14:textId="51D3B085" w:rsidR="00F903D2" w:rsidRPr="00482CD6" w:rsidRDefault="00F903D2" w:rsidP="00F903D2">
            <w:pPr>
              <w:jc w:val="right"/>
              <w:rPr>
                <w:b/>
              </w:rPr>
            </w:pPr>
            <w:r w:rsidRPr="00482CD6">
              <w:rPr>
                <w:b/>
              </w:rPr>
              <w:t>495</w:t>
            </w:r>
          </w:p>
        </w:tc>
        <w:tc>
          <w:tcPr>
            <w:tcW w:w="1275" w:type="dxa"/>
            <w:tcBorders>
              <w:top w:val="single" w:sz="2" w:space="0" w:color="auto"/>
              <w:left w:val="single" w:sz="18" w:space="0" w:color="auto"/>
              <w:bottom w:val="single" w:sz="2" w:space="0" w:color="auto"/>
              <w:right w:val="single" w:sz="2" w:space="0" w:color="auto"/>
            </w:tcBorders>
            <w:vAlign w:val="center"/>
          </w:tcPr>
          <w:p w14:paraId="7AFE5AC0"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0AEC84B2"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2EAB4767" w14:textId="5FB162DB" w:rsidR="00F903D2" w:rsidRPr="00482CD6" w:rsidRDefault="00F903D2" w:rsidP="00F903D2">
            <w:pPr>
              <w:jc w:val="right"/>
              <w:rPr>
                <w:b/>
              </w:rPr>
            </w:pPr>
            <w:r w:rsidRPr="00482CD6">
              <w:rPr>
                <w:b/>
              </w:rPr>
              <w:t>1045</w:t>
            </w:r>
          </w:p>
        </w:tc>
        <w:tc>
          <w:tcPr>
            <w:tcW w:w="1242" w:type="dxa"/>
            <w:tcBorders>
              <w:top w:val="single" w:sz="2" w:space="0" w:color="auto"/>
              <w:left w:val="single" w:sz="18" w:space="0" w:color="auto"/>
              <w:bottom w:val="single" w:sz="2" w:space="0" w:color="auto"/>
              <w:right w:val="single" w:sz="2" w:space="0" w:color="auto"/>
            </w:tcBorders>
          </w:tcPr>
          <w:p w14:paraId="7BDF10BB"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3791DFBA" w14:textId="77777777" w:rsidR="00F903D2" w:rsidRPr="00482CD6" w:rsidRDefault="00F903D2" w:rsidP="00494E58">
            <w:pPr>
              <w:jc w:val="center"/>
              <w:rPr>
                <w:b/>
                <w:sz w:val="24"/>
                <w:szCs w:val="24"/>
              </w:rPr>
            </w:pPr>
          </w:p>
        </w:tc>
      </w:tr>
      <w:tr w:rsidR="00482CD6" w:rsidRPr="00482CD6" w14:paraId="1648784B"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38C2573B" w14:textId="77777777" w:rsidR="00F903D2" w:rsidRPr="00482CD6" w:rsidRDefault="00F903D2" w:rsidP="00494E58">
            <w:pPr>
              <w:jc w:val="center"/>
              <w:rPr>
                <w:b/>
              </w:rPr>
            </w:pPr>
            <w:r w:rsidRPr="00482CD6">
              <w:rPr>
                <w:b/>
              </w:rPr>
              <w:t>7.</w:t>
            </w:r>
          </w:p>
        </w:tc>
        <w:tc>
          <w:tcPr>
            <w:tcW w:w="2303" w:type="dxa"/>
          </w:tcPr>
          <w:p w14:paraId="12994648" w14:textId="2B4E6F04" w:rsidR="00F903D2" w:rsidRPr="00482CD6" w:rsidRDefault="00F903D2" w:rsidP="00494E58">
            <w:pPr>
              <w:rPr>
                <w:b/>
              </w:rPr>
            </w:pPr>
            <w:r w:rsidRPr="00482CD6">
              <w:rPr>
                <w:b/>
              </w:rPr>
              <w:t>Łopatka cielęca b/k</w:t>
            </w:r>
          </w:p>
        </w:tc>
        <w:tc>
          <w:tcPr>
            <w:tcW w:w="743" w:type="dxa"/>
            <w:vAlign w:val="center"/>
          </w:tcPr>
          <w:p w14:paraId="1D29F573" w14:textId="77777777" w:rsidR="00F903D2" w:rsidRPr="00482CD6" w:rsidRDefault="00F903D2" w:rsidP="00494E58">
            <w:pPr>
              <w:jc w:val="center"/>
              <w:rPr>
                <w:b/>
              </w:rPr>
            </w:pPr>
            <w:r w:rsidRPr="00482CD6">
              <w:rPr>
                <w:b/>
              </w:rPr>
              <w:t>kg</w:t>
            </w:r>
          </w:p>
        </w:tc>
        <w:tc>
          <w:tcPr>
            <w:tcW w:w="850" w:type="dxa"/>
            <w:tcBorders>
              <w:top w:val="single" w:sz="2" w:space="0" w:color="auto"/>
              <w:left w:val="single" w:sz="2" w:space="0" w:color="auto"/>
              <w:bottom w:val="single" w:sz="2" w:space="0" w:color="auto"/>
              <w:right w:val="single" w:sz="2" w:space="0" w:color="auto"/>
            </w:tcBorders>
            <w:vAlign w:val="center"/>
          </w:tcPr>
          <w:p w14:paraId="6DBA0694"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149B58C0" w14:textId="790C0184"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26A87054" w14:textId="6A074FE1" w:rsidR="00F903D2" w:rsidRPr="00482CD6" w:rsidRDefault="00F903D2" w:rsidP="00F903D2">
            <w:pPr>
              <w:jc w:val="right"/>
              <w:rPr>
                <w:b/>
              </w:rPr>
            </w:pPr>
            <w:r w:rsidRPr="00482CD6">
              <w:rPr>
                <w:b/>
              </w:rPr>
              <w:t>300</w:t>
            </w:r>
          </w:p>
        </w:tc>
        <w:tc>
          <w:tcPr>
            <w:tcW w:w="1276" w:type="dxa"/>
            <w:tcBorders>
              <w:top w:val="single" w:sz="2" w:space="0" w:color="auto"/>
              <w:left w:val="single" w:sz="18" w:space="0" w:color="auto"/>
              <w:bottom w:val="single" w:sz="2" w:space="0" w:color="auto"/>
              <w:right w:val="single" w:sz="2" w:space="0" w:color="auto"/>
            </w:tcBorders>
            <w:vAlign w:val="center"/>
          </w:tcPr>
          <w:p w14:paraId="26EA114C"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7CA64EB9"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1326FF4E" w14:textId="2E548B3C" w:rsidR="00F903D2" w:rsidRPr="00482CD6" w:rsidRDefault="00F903D2" w:rsidP="00F903D2">
            <w:pPr>
              <w:jc w:val="right"/>
              <w:rPr>
                <w:b/>
              </w:rPr>
            </w:pPr>
            <w:r w:rsidRPr="00482CD6">
              <w:rPr>
                <w:b/>
              </w:rPr>
              <w:t>270</w:t>
            </w:r>
          </w:p>
        </w:tc>
        <w:tc>
          <w:tcPr>
            <w:tcW w:w="1275" w:type="dxa"/>
            <w:tcBorders>
              <w:top w:val="single" w:sz="2" w:space="0" w:color="auto"/>
              <w:left w:val="single" w:sz="18" w:space="0" w:color="auto"/>
              <w:bottom w:val="single" w:sz="2" w:space="0" w:color="auto"/>
              <w:right w:val="single" w:sz="2" w:space="0" w:color="auto"/>
            </w:tcBorders>
            <w:vAlign w:val="center"/>
          </w:tcPr>
          <w:p w14:paraId="5A1CFC9F"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25143CD3"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146E350F" w14:textId="779B4CE3" w:rsidR="00F903D2" w:rsidRPr="00482CD6" w:rsidRDefault="00F903D2" w:rsidP="00F903D2">
            <w:pPr>
              <w:jc w:val="right"/>
              <w:rPr>
                <w:b/>
              </w:rPr>
            </w:pPr>
            <w:r w:rsidRPr="00482CD6">
              <w:rPr>
                <w:b/>
              </w:rPr>
              <w:t>570</w:t>
            </w:r>
          </w:p>
        </w:tc>
        <w:tc>
          <w:tcPr>
            <w:tcW w:w="1242" w:type="dxa"/>
            <w:tcBorders>
              <w:top w:val="single" w:sz="2" w:space="0" w:color="auto"/>
              <w:left w:val="single" w:sz="18" w:space="0" w:color="auto"/>
              <w:bottom w:val="single" w:sz="2" w:space="0" w:color="auto"/>
              <w:right w:val="single" w:sz="2" w:space="0" w:color="auto"/>
            </w:tcBorders>
          </w:tcPr>
          <w:p w14:paraId="62F64216"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1C522454" w14:textId="77777777" w:rsidR="00F903D2" w:rsidRPr="00482CD6" w:rsidRDefault="00F903D2" w:rsidP="00494E58">
            <w:pPr>
              <w:jc w:val="center"/>
              <w:rPr>
                <w:b/>
                <w:sz w:val="24"/>
                <w:szCs w:val="24"/>
              </w:rPr>
            </w:pPr>
          </w:p>
        </w:tc>
      </w:tr>
      <w:tr w:rsidR="00482CD6" w:rsidRPr="00482CD6" w14:paraId="0D700EB2"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753B9D8D" w14:textId="77777777" w:rsidR="00F903D2" w:rsidRPr="00482CD6" w:rsidRDefault="00F903D2" w:rsidP="00494E58">
            <w:pPr>
              <w:jc w:val="center"/>
              <w:rPr>
                <w:b/>
              </w:rPr>
            </w:pPr>
            <w:r w:rsidRPr="00482CD6">
              <w:rPr>
                <w:b/>
              </w:rPr>
              <w:t>8.</w:t>
            </w:r>
          </w:p>
        </w:tc>
        <w:tc>
          <w:tcPr>
            <w:tcW w:w="2303" w:type="dxa"/>
          </w:tcPr>
          <w:p w14:paraId="0B180EEE" w14:textId="26198DFE" w:rsidR="00F903D2" w:rsidRPr="00482CD6" w:rsidRDefault="00F903D2" w:rsidP="00494E58">
            <w:pPr>
              <w:rPr>
                <w:b/>
              </w:rPr>
            </w:pPr>
            <w:r w:rsidRPr="00482CD6">
              <w:rPr>
                <w:b/>
              </w:rPr>
              <w:t>Karkówka wieprzowa b/k</w:t>
            </w:r>
          </w:p>
        </w:tc>
        <w:tc>
          <w:tcPr>
            <w:tcW w:w="743" w:type="dxa"/>
            <w:vAlign w:val="center"/>
          </w:tcPr>
          <w:p w14:paraId="350178BC" w14:textId="77777777" w:rsidR="00F903D2" w:rsidRPr="00482CD6" w:rsidRDefault="00F903D2" w:rsidP="00494E58">
            <w:pPr>
              <w:jc w:val="center"/>
              <w:rPr>
                <w:b/>
              </w:rPr>
            </w:pPr>
            <w:r w:rsidRPr="00482CD6">
              <w:rPr>
                <w:b/>
              </w:rPr>
              <w:t xml:space="preserve"> kg </w:t>
            </w:r>
          </w:p>
        </w:tc>
        <w:tc>
          <w:tcPr>
            <w:tcW w:w="850" w:type="dxa"/>
            <w:tcBorders>
              <w:top w:val="single" w:sz="2" w:space="0" w:color="auto"/>
              <w:left w:val="single" w:sz="2" w:space="0" w:color="auto"/>
              <w:bottom w:val="single" w:sz="2" w:space="0" w:color="auto"/>
              <w:right w:val="single" w:sz="2" w:space="0" w:color="auto"/>
            </w:tcBorders>
            <w:vAlign w:val="center"/>
          </w:tcPr>
          <w:p w14:paraId="14818796"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483B3D50" w14:textId="5CA32468"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23AC0C44" w14:textId="7B3C0C94" w:rsidR="00F903D2" w:rsidRPr="00482CD6" w:rsidRDefault="00F903D2" w:rsidP="00F903D2">
            <w:pPr>
              <w:jc w:val="right"/>
              <w:rPr>
                <w:b/>
              </w:rPr>
            </w:pPr>
            <w:r w:rsidRPr="00482CD6">
              <w:rPr>
                <w:b/>
              </w:rPr>
              <w:t>8500</w:t>
            </w:r>
          </w:p>
        </w:tc>
        <w:tc>
          <w:tcPr>
            <w:tcW w:w="1276" w:type="dxa"/>
            <w:tcBorders>
              <w:top w:val="single" w:sz="2" w:space="0" w:color="auto"/>
              <w:left w:val="single" w:sz="18" w:space="0" w:color="auto"/>
              <w:bottom w:val="single" w:sz="2" w:space="0" w:color="auto"/>
              <w:right w:val="single" w:sz="2" w:space="0" w:color="auto"/>
            </w:tcBorders>
            <w:vAlign w:val="center"/>
          </w:tcPr>
          <w:p w14:paraId="1A5F5D41"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57894434"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480A6491" w14:textId="2F9141CD" w:rsidR="00F903D2" w:rsidRPr="00482CD6" w:rsidRDefault="00F903D2" w:rsidP="00F903D2">
            <w:pPr>
              <w:jc w:val="right"/>
              <w:rPr>
                <w:b/>
              </w:rPr>
            </w:pPr>
            <w:r w:rsidRPr="00482CD6">
              <w:rPr>
                <w:b/>
              </w:rPr>
              <w:t>7650</w:t>
            </w:r>
          </w:p>
        </w:tc>
        <w:tc>
          <w:tcPr>
            <w:tcW w:w="1275" w:type="dxa"/>
            <w:tcBorders>
              <w:top w:val="single" w:sz="2" w:space="0" w:color="auto"/>
              <w:left w:val="single" w:sz="18" w:space="0" w:color="auto"/>
              <w:bottom w:val="single" w:sz="2" w:space="0" w:color="auto"/>
              <w:right w:val="single" w:sz="2" w:space="0" w:color="auto"/>
            </w:tcBorders>
            <w:vAlign w:val="center"/>
          </w:tcPr>
          <w:p w14:paraId="51C0FB2C"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7370A16C"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42ED8F4A" w14:textId="399B74C5" w:rsidR="00F903D2" w:rsidRPr="00482CD6" w:rsidRDefault="00F903D2" w:rsidP="00F903D2">
            <w:pPr>
              <w:jc w:val="right"/>
              <w:rPr>
                <w:b/>
              </w:rPr>
            </w:pPr>
            <w:r w:rsidRPr="00482CD6">
              <w:rPr>
                <w:b/>
              </w:rPr>
              <w:t>16150</w:t>
            </w:r>
          </w:p>
        </w:tc>
        <w:tc>
          <w:tcPr>
            <w:tcW w:w="1242" w:type="dxa"/>
            <w:tcBorders>
              <w:top w:val="single" w:sz="2" w:space="0" w:color="auto"/>
              <w:left w:val="single" w:sz="18" w:space="0" w:color="auto"/>
              <w:bottom w:val="single" w:sz="2" w:space="0" w:color="auto"/>
              <w:right w:val="single" w:sz="2" w:space="0" w:color="auto"/>
            </w:tcBorders>
          </w:tcPr>
          <w:p w14:paraId="2E9EE8D1"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21567916" w14:textId="77777777" w:rsidR="00F903D2" w:rsidRPr="00482CD6" w:rsidRDefault="00F903D2" w:rsidP="00494E58">
            <w:pPr>
              <w:jc w:val="center"/>
              <w:rPr>
                <w:b/>
                <w:sz w:val="24"/>
                <w:szCs w:val="24"/>
              </w:rPr>
            </w:pPr>
          </w:p>
        </w:tc>
      </w:tr>
      <w:tr w:rsidR="00482CD6" w:rsidRPr="00482CD6" w14:paraId="43BC816D"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1EF08401" w14:textId="77777777" w:rsidR="00F903D2" w:rsidRPr="00482CD6" w:rsidRDefault="00F903D2" w:rsidP="00494E58">
            <w:pPr>
              <w:jc w:val="center"/>
              <w:rPr>
                <w:b/>
              </w:rPr>
            </w:pPr>
            <w:r w:rsidRPr="00482CD6">
              <w:rPr>
                <w:b/>
              </w:rPr>
              <w:t>9.</w:t>
            </w:r>
          </w:p>
        </w:tc>
        <w:tc>
          <w:tcPr>
            <w:tcW w:w="2303" w:type="dxa"/>
          </w:tcPr>
          <w:p w14:paraId="0C04DCD4" w14:textId="00B2180C" w:rsidR="00F903D2" w:rsidRPr="00482CD6" w:rsidRDefault="00F903D2" w:rsidP="00494E58">
            <w:pPr>
              <w:rPr>
                <w:b/>
              </w:rPr>
            </w:pPr>
            <w:r w:rsidRPr="00482CD6">
              <w:rPr>
                <w:b/>
              </w:rPr>
              <w:t>Łopatka wieprzowa b/k</w:t>
            </w:r>
          </w:p>
        </w:tc>
        <w:tc>
          <w:tcPr>
            <w:tcW w:w="743" w:type="dxa"/>
            <w:vAlign w:val="center"/>
          </w:tcPr>
          <w:p w14:paraId="319868EA" w14:textId="77777777" w:rsidR="00F903D2" w:rsidRPr="00482CD6" w:rsidRDefault="00F903D2" w:rsidP="00494E58">
            <w:pPr>
              <w:jc w:val="center"/>
              <w:rPr>
                <w:b/>
              </w:rPr>
            </w:pPr>
            <w:r w:rsidRPr="00482CD6">
              <w:rPr>
                <w:b/>
              </w:rPr>
              <w:t xml:space="preserve"> kg </w:t>
            </w:r>
          </w:p>
        </w:tc>
        <w:tc>
          <w:tcPr>
            <w:tcW w:w="850" w:type="dxa"/>
            <w:tcBorders>
              <w:top w:val="single" w:sz="2" w:space="0" w:color="auto"/>
              <w:left w:val="single" w:sz="2" w:space="0" w:color="auto"/>
              <w:bottom w:val="single" w:sz="2" w:space="0" w:color="auto"/>
              <w:right w:val="single" w:sz="2" w:space="0" w:color="auto"/>
            </w:tcBorders>
            <w:vAlign w:val="center"/>
          </w:tcPr>
          <w:p w14:paraId="3EFD9FD1" w14:textId="77777777" w:rsidR="00F903D2" w:rsidRPr="00482CD6" w:rsidRDefault="00F903D2" w:rsidP="00494E58">
            <w:pPr>
              <w:jc w:val="center"/>
              <w:rPr>
                <w:b/>
              </w:rPr>
            </w:pPr>
          </w:p>
        </w:tc>
        <w:tc>
          <w:tcPr>
            <w:tcW w:w="993" w:type="dxa"/>
            <w:tcBorders>
              <w:top w:val="single" w:sz="2" w:space="0" w:color="auto"/>
              <w:left w:val="single" w:sz="2" w:space="0" w:color="auto"/>
              <w:bottom w:val="single" w:sz="4" w:space="0" w:color="auto"/>
              <w:right w:val="single" w:sz="18" w:space="0" w:color="auto"/>
            </w:tcBorders>
            <w:vAlign w:val="center"/>
          </w:tcPr>
          <w:p w14:paraId="22E8E15B" w14:textId="79B88291"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5B1A1E06" w14:textId="3C5ACD63" w:rsidR="00F903D2" w:rsidRPr="00482CD6" w:rsidRDefault="00F903D2" w:rsidP="00F903D2">
            <w:pPr>
              <w:jc w:val="right"/>
              <w:rPr>
                <w:b/>
              </w:rPr>
            </w:pPr>
            <w:r w:rsidRPr="00482CD6">
              <w:rPr>
                <w:b/>
              </w:rPr>
              <w:t>8500</w:t>
            </w:r>
          </w:p>
        </w:tc>
        <w:tc>
          <w:tcPr>
            <w:tcW w:w="1276" w:type="dxa"/>
            <w:tcBorders>
              <w:top w:val="single" w:sz="2" w:space="0" w:color="auto"/>
              <w:left w:val="single" w:sz="18" w:space="0" w:color="auto"/>
              <w:bottom w:val="single" w:sz="2" w:space="0" w:color="auto"/>
              <w:right w:val="single" w:sz="2" w:space="0" w:color="auto"/>
            </w:tcBorders>
            <w:vAlign w:val="center"/>
          </w:tcPr>
          <w:p w14:paraId="13FEAE57"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2C72F122"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509981AA" w14:textId="07095D15" w:rsidR="00F903D2" w:rsidRPr="00482CD6" w:rsidRDefault="00F903D2" w:rsidP="00F903D2">
            <w:pPr>
              <w:jc w:val="right"/>
              <w:rPr>
                <w:b/>
              </w:rPr>
            </w:pPr>
            <w:r w:rsidRPr="00482CD6">
              <w:rPr>
                <w:b/>
              </w:rPr>
              <w:t>7650</w:t>
            </w:r>
          </w:p>
        </w:tc>
        <w:tc>
          <w:tcPr>
            <w:tcW w:w="1275" w:type="dxa"/>
            <w:tcBorders>
              <w:top w:val="single" w:sz="2" w:space="0" w:color="auto"/>
              <w:left w:val="single" w:sz="18" w:space="0" w:color="auto"/>
              <w:bottom w:val="single" w:sz="2" w:space="0" w:color="auto"/>
              <w:right w:val="single" w:sz="2" w:space="0" w:color="auto"/>
            </w:tcBorders>
            <w:vAlign w:val="center"/>
          </w:tcPr>
          <w:p w14:paraId="2C102835"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02E33DBE"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62C4563F" w14:textId="4C30C247" w:rsidR="00F903D2" w:rsidRPr="00482CD6" w:rsidRDefault="00F903D2" w:rsidP="00F903D2">
            <w:pPr>
              <w:jc w:val="right"/>
              <w:rPr>
                <w:b/>
              </w:rPr>
            </w:pPr>
            <w:r w:rsidRPr="00482CD6">
              <w:rPr>
                <w:b/>
              </w:rPr>
              <w:t>16150</w:t>
            </w:r>
          </w:p>
        </w:tc>
        <w:tc>
          <w:tcPr>
            <w:tcW w:w="1242" w:type="dxa"/>
            <w:tcBorders>
              <w:top w:val="single" w:sz="2" w:space="0" w:color="auto"/>
              <w:left w:val="single" w:sz="18" w:space="0" w:color="auto"/>
              <w:bottom w:val="single" w:sz="2" w:space="0" w:color="auto"/>
              <w:right w:val="single" w:sz="2" w:space="0" w:color="auto"/>
            </w:tcBorders>
          </w:tcPr>
          <w:p w14:paraId="212D9FE2"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6E5B6848" w14:textId="77777777" w:rsidR="00F903D2" w:rsidRPr="00482CD6" w:rsidRDefault="00F903D2" w:rsidP="00494E58">
            <w:pPr>
              <w:jc w:val="center"/>
              <w:rPr>
                <w:b/>
                <w:sz w:val="24"/>
                <w:szCs w:val="24"/>
              </w:rPr>
            </w:pPr>
          </w:p>
        </w:tc>
      </w:tr>
      <w:tr w:rsidR="00482CD6" w:rsidRPr="00482CD6" w14:paraId="600B788D"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31BE0266" w14:textId="77777777" w:rsidR="00F903D2" w:rsidRPr="00482CD6" w:rsidRDefault="00F903D2" w:rsidP="00494E58">
            <w:pPr>
              <w:jc w:val="center"/>
              <w:rPr>
                <w:b/>
              </w:rPr>
            </w:pPr>
            <w:r w:rsidRPr="00482CD6">
              <w:rPr>
                <w:b/>
              </w:rPr>
              <w:t>10.</w:t>
            </w:r>
          </w:p>
        </w:tc>
        <w:tc>
          <w:tcPr>
            <w:tcW w:w="2303" w:type="dxa"/>
          </w:tcPr>
          <w:p w14:paraId="616EC7B0" w14:textId="032BBD33" w:rsidR="00F903D2" w:rsidRPr="00482CD6" w:rsidRDefault="00F903D2" w:rsidP="00494E58">
            <w:pPr>
              <w:rPr>
                <w:b/>
              </w:rPr>
            </w:pPr>
            <w:r w:rsidRPr="00482CD6">
              <w:rPr>
                <w:b/>
              </w:rPr>
              <w:t>Schab wieprzowy b/k</w:t>
            </w:r>
          </w:p>
        </w:tc>
        <w:tc>
          <w:tcPr>
            <w:tcW w:w="743" w:type="dxa"/>
            <w:vAlign w:val="center"/>
          </w:tcPr>
          <w:p w14:paraId="71EF9376" w14:textId="77777777" w:rsidR="00F903D2" w:rsidRPr="00482CD6" w:rsidRDefault="00F903D2" w:rsidP="00494E58">
            <w:pPr>
              <w:jc w:val="center"/>
              <w:rPr>
                <w:b/>
              </w:rPr>
            </w:pPr>
            <w:r w:rsidRPr="00482CD6">
              <w:rPr>
                <w:b/>
              </w:rPr>
              <w:t xml:space="preserve"> kg </w:t>
            </w:r>
          </w:p>
        </w:tc>
        <w:tc>
          <w:tcPr>
            <w:tcW w:w="850" w:type="dxa"/>
            <w:tcBorders>
              <w:top w:val="single" w:sz="2" w:space="0" w:color="auto"/>
              <w:left w:val="single" w:sz="2" w:space="0" w:color="auto"/>
              <w:bottom w:val="single" w:sz="4" w:space="0" w:color="auto"/>
              <w:right w:val="single" w:sz="4" w:space="0" w:color="auto"/>
            </w:tcBorders>
            <w:vAlign w:val="center"/>
          </w:tcPr>
          <w:p w14:paraId="0EF8FE9F" w14:textId="77777777" w:rsidR="00F903D2" w:rsidRPr="00482CD6" w:rsidRDefault="00F903D2" w:rsidP="00494E58">
            <w:pPr>
              <w:jc w:val="center"/>
              <w:rPr>
                <w:b/>
              </w:rPr>
            </w:pPr>
          </w:p>
        </w:tc>
        <w:tc>
          <w:tcPr>
            <w:tcW w:w="993" w:type="dxa"/>
            <w:tcBorders>
              <w:top w:val="single" w:sz="4" w:space="0" w:color="auto"/>
              <w:left w:val="single" w:sz="4" w:space="0" w:color="auto"/>
              <w:bottom w:val="single" w:sz="4" w:space="0" w:color="auto"/>
              <w:right w:val="single" w:sz="18" w:space="0" w:color="auto"/>
            </w:tcBorders>
            <w:vAlign w:val="center"/>
          </w:tcPr>
          <w:p w14:paraId="014CCAD8" w14:textId="3675FE3F"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7A0E72F8" w14:textId="7098CFD7" w:rsidR="00F903D2" w:rsidRPr="00482CD6" w:rsidRDefault="00F903D2" w:rsidP="00F903D2">
            <w:pPr>
              <w:jc w:val="right"/>
              <w:rPr>
                <w:b/>
              </w:rPr>
            </w:pPr>
            <w:r w:rsidRPr="00482CD6">
              <w:rPr>
                <w:b/>
              </w:rPr>
              <w:t>7000</w:t>
            </w:r>
          </w:p>
        </w:tc>
        <w:tc>
          <w:tcPr>
            <w:tcW w:w="1276" w:type="dxa"/>
            <w:tcBorders>
              <w:top w:val="single" w:sz="2" w:space="0" w:color="auto"/>
              <w:left w:val="single" w:sz="18" w:space="0" w:color="auto"/>
              <w:bottom w:val="single" w:sz="4" w:space="0" w:color="auto"/>
              <w:right w:val="single" w:sz="2" w:space="0" w:color="auto"/>
            </w:tcBorders>
            <w:vAlign w:val="center"/>
          </w:tcPr>
          <w:p w14:paraId="175D7E45" w14:textId="77777777" w:rsidR="00F903D2" w:rsidRPr="00482CD6" w:rsidRDefault="00F903D2" w:rsidP="00F903D2">
            <w:pPr>
              <w:jc w:val="right"/>
              <w:rPr>
                <w:b/>
              </w:rPr>
            </w:pPr>
          </w:p>
        </w:tc>
        <w:tc>
          <w:tcPr>
            <w:tcW w:w="1099" w:type="dxa"/>
            <w:tcBorders>
              <w:top w:val="single" w:sz="2" w:space="0" w:color="auto"/>
              <w:left w:val="single" w:sz="2" w:space="0" w:color="auto"/>
              <w:bottom w:val="single" w:sz="4" w:space="0" w:color="auto"/>
              <w:right w:val="single" w:sz="18" w:space="0" w:color="auto"/>
            </w:tcBorders>
            <w:vAlign w:val="center"/>
          </w:tcPr>
          <w:p w14:paraId="78C1EAEA"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425E08A5" w14:textId="1DC3AF35" w:rsidR="00F903D2" w:rsidRPr="00482CD6" w:rsidRDefault="00F903D2" w:rsidP="00F903D2">
            <w:pPr>
              <w:jc w:val="right"/>
              <w:rPr>
                <w:b/>
              </w:rPr>
            </w:pPr>
            <w:r w:rsidRPr="00482CD6">
              <w:rPr>
                <w:b/>
              </w:rPr>
              <w:t>6300</w:t>
            </w:r>
          </w:p>
        </w:tc>
        <w:tc>
          <w:tcPr>
            <w:tcW w:w="1275" w:type="dxa"/>
            <w:tcBorders>
              <w:top w:val="single" w:sz="2" w:space="0" w:color="auto"/>
              <w:left w:val="single" w:sz="18" w:space="0" w:color="auto"/>
              <w:bottom w:val="single" w:sz="4" w:space="0" w:color="auto"/>
              <w:right w:val="single" w:sz="2" w:space="0" w:color="auto"/>
            </w:tcBorders>
            <w:vAlign w:val="center"/>
          </w:tcPr>
          <w:p w14:paraId="2C7E82AD" w14:textId="77777777" w:rsidR="00F903D2" w:rsidRPr="00482CD6" w:rsidRDefault="00F903D2" w:rsidP="00F903D2">
            <w:pPr>
              <w:jc w:val="right"/>
              <w:rPr>
                <w:b/>
              </w:rPr>
            </w:pPr>
          </w:p>
        </w:tc>
        <w:tc>
          <w:tcPr>
            <w:tcW w:w="958" w:type="dxa"/>
            <w:tcBorders>
              <w:top w:val="single" w:sz="2" w:space="0" w:color="auto"/>
              <w:left w:val="single" w:sz="2" w:space="0" w:color="auto"/>
              <w:bottom w:val="single" w:sz="4" w:space="0" w:color="auto"/>
              <w:right w:val="single" w:sz="18" w:space="0" w:color="auto"/>
            </w:tcBorders>
            <w:vAlign w:val="center"/>
          </w:tcPr>
          <w:p w14:paraId="0C67ED6F"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0A0C72DA" w14:textId="7D454476" w:rsidR="00F903D2" w:rsidRPr="00482CD6" w:rsidRDefault="00F903D2" w:rsidP="00F903D2">
            <w:pPr>
              <w:jc w:val="right"/>
              <w:rPr>
                <w:b/>
              </w:rPr>
            </w:pPr>
            <w:r w:rsidRPr="00482CD6">
              <w:rPr>
                <w:b/>
              </w:rPr>
              <w:t>13300</w:t>
            </w:r>
          </w:p>
        </w:tc>
        <w:tc>
          <w:tcPr>
            <w:tcW w:w="1242" w:type="dxa"/>
            <w:tcBorders>
              <w:top w:val="single" w:sz="2" w:space="0" w:color="auto"/>
              <w:left w:val="single" w:sz="18" w:space="0" w:color="auto"/>
              <w:bottom w:val="single" w:sz="4" w:space="0" w:color="auto"/>
              <w:right w:val="single" w:sz="2" w:space="0" w:color="auto"/>
            </w:tcBorders>
          </w:tcPr>
          <w:p w14:paraId="1A9EB92A"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56323AED" w14:textId="77777777" w:rsidR="00F903D2" w:rsidRPr="00482CD6" w:rsidRDefault="00F903D2" w:rsidP="00494E58">
            <w:pPr>
              <w:jc w:val="center"/>
              <w:rPr>
                <w:b/>
                <w:sz w:val="24"/>
                <w:szCs w:val="24"/>
              </w:rPr>
            </w:pPr>
          </w:p>
        </w:tc>
      </w:tr>
      <w:tr w:rsidR="00482CD6" w:rsidRPr="00482CD6" w14:paraId="11E2E6A6"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331CACFD" w14:textId="77777777" w:rsidR="00F903D2" w:rsidRPr="00482CD6" w:rsidRDefault="00F903D2" w:rsidP="00494E58">
            <w:pPr>
              <w:jc w:val="center"/>
              <w:rPr>
                <w:b/>
              </w:rPr>
            </w:pPr>
            <w:r w:rsidRPr="00482CD6">
              <w:rPr>
                <w:b/>
              </w:rPr>
              <w:t>11.</w:t>
            </w:r>
          </w:p>
        </w:tc>
        <w:tc>
          <w:tcPr>
            <w:tcW w:w="2303" w:type="dxa"/>
          </w:tcPr>
          <w:p w14:paraId="6E2531BC" w14:textId="4089BEBD" w:rsidR="00F903D2" w:rsidRPr="00482CD6" w:rsidRDefault="00F903D2" w:rsidP="00494E58">
            <w:pPr>
              <w:rPr>
                <w:b/>
              </w:rPr>
            </w:pPr>
            <w:r w:rsidRPr="00482CD6">
              <w:rPr>
                <w:b/>
              </w:rPr>
              <w:t>Żeberka wieprzowe</w:t>
            </w:r>
          </w:p>
        </w:tc>
        <w:tc>
          <w:tcPr>
            <w:tcW w:w="743" w:type="dxa"/>
            <w:vAlign w:val="center"/>
          </w:tcPr>
          <w:p w14:paraId="23F1F29C" w14:textId="77777777" w:rsidR="00F903D2" w:rsidRPr="00482CD6" w:rsidRDefault="00F903D2" w:rsidP="00494E58">
            <w:pPr>
              <w:jc w:val="center"/>
              <w:rPr>
                <w:b/>
              </w:rPr>
            </w:pPr>
            <w:r w:rsidRPr="00482CD6">
              <w:rPr>
                <w:b/>
              </w:rPr>
              <w:t>kg</w:t>
            </w:r>
          </w:p>
        </w:tc>
        <w:tc>
          <w:tcPr>
            <w:tcW w:w="850" w:type="dxa"/>
            <w:tcBorders>
              <w:top w:val="single" w:sz="4" w:space="0" w:color="auto"/>
              <w:left w:val="single" w:sz="2" w:space="0" w:color="auto"/>
              <w:bottom w:val="single" w:sz="2" w:space="0" w:color="auto"/>
              <w:right w:val="single" w:sz="2" w:space="0" w:color="auto"/>
            </w:tcBorders>
            <w:vAlign w:val="center"/>
          </w:tcPr>
          <w:p w14:paraId="13F50126" w14:textId="77777777" w:rsidR="00F903D2" w:rsidRPr="00482CD6" w:rsidRDefault="00F903D2" w:rsidP="00494E58">
            <w:pPr>
              <w:jc w:val="center"/>
              <w:rPr>
                <w:b/>
              </w:rPr>
            </w:pPr>
          </w:p>
        </w:tc>
        <w:tc>
          <w:tcPr>
            <w:tcW w:w="993" w:type="dxa"/>
            <w:tcBorders>
              <w:top w:val="single" w:sz="4" w:space="0" w:color="auto"/>
              <w:left w:val="single" w:sz="2" w:space="0" w:color="auto"/>
              <w:bottom w:val="single" w:sz="2" w:space="0" w:color="auto"/>
              <w:right w:val="single" w:sz="18" w:space="0" w:color="auto"/>
            </w:tcBorders>
            <w:vAlign w:val="center"/>
          </w:tcPr>
          <w:p w14:paraId="3939C44E" w14:textId="67A77D3E"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782CB255" w14:textId="59700C49" w:rsidR="00F903D2" w:rsidRPr="00482CD6" w:rsidRDefault="00F903D2" w:rsidP="00F903D2">
            <w:pPr>
              <w:jc w:val="right"/>
              <w:rPr>
                <w:b/>
              </w:rPr>
            </w:pPr>
            <w:r w:rsidRPr="00482CD6">
              <w:rPr>
                <w:b/>
              </w:rPr>
              <w:t>1000</w:t>
            </w:r>
          </w:p>
        </w:tc>
        <w:tc>
          <w:tcPr>
            <w:tcW w:w="1276" w:type="dxa"/>
            <w:tcBorders>
              <w:top w:val="single" w:sz="4" w:space="0" w:color="auto"/>
              <w:left w:val="single" w:sz="18" w:space="0" w:color="auto"/>
              <w:bottom w:val="single" w:sz="2" w:space="0" w:color="auto"/>
              <w:right w:val="single" w:sz="2" w:space="0" w:color="auto"/>
            </w:tcBorders>
            <w:vAlign w:val="center"/>
          </w:tcPr>
          <w:p w14:paraId="65C26A73" w14:textId="77777777" w:rsidR="00F903D2" w:rsidRPr="00482CD6" w:rsidRDefault="00F903D2" w:rsidP="00F903D2">
            <w:pPr>
              <w:jc w:val="right"/>
              <w:rPr>
                <w:b/>
              </w:rPr>
            </w:pPr>
          </w:p>
        </w:tc>
        <w:tc>
          <w:tcPr>
            <w:tcW w:w="1099" w:type="dxa"/>
            <w:tcBorders>
              <w:top w:val="single" w:sz="4" w:space="0" w:color="auto"/>
              <w:left w:val="single" w:sz="2" w:space="0" w:color="auto"/>
              <w:bottom w:val="single" w:sz="2" w:space="0" w:color="auto"/>
              <w:right w:val="single" w:sz="18" w:space="0" w:color="auto"/>
            </w:tcBorders>
            <w:vAlign w:val="center"/>
          </w:tcPr>
          <w:p w14:paraId="6E7ABC7B"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759D9A70" w14:textId="6A7E8B1A" w:rsidR="00F903D2" w:rsidRPr="00482CD6" w:rsidRDefault="00F903D2" w:rsidP="00F903D2">
            <w:pPr>
              <w:jc w:val="right"/>
              <w:rPr>
                <w:b/>
              </w:rPr>
            </w:pPr>
            <w:r w:rsidRPr="00482CD6">
              <w:rPr>
                <w:b/>
              </w:rPr>
              <w:t>900</w:t>
            </w:r>
          </w:p>
        </w:tc>
        <w:tc>
          <w:tcPr>
            <w:tcW w:w="1275" w:type="dxa"/>
            <w:tcBorders>
              <w:top w:val="single" w:sz="4" w:space="0" w:color="auto"/>
              <w:left w:val="single" w:sz="18" w:space="0" w:color="auto"/>
              <w:bottom w:val="single" w:sz="2" w:space="0" w:color="auto"/>
              <w:right w:val="single" w:sz="2" w:space="0" w:color="auto"/>
            </w:tcBorders>
            <w:vAlign w:val="center"/>
          </w:tcPr>
          <w:p w14:paraId="3A3AC049" w14:textId="77777777" w:rsidR="00F903D2" w:rsidRPr="00482CD6" w:rsidRDefault="00F903D2" w:rsidP="00F903D2">
            <w:pPr>
              <w:jc w:val="right"/>
              <w:rPr>
                <w:b/>
              </w:rPr>
            </w:pPr>
          </w:p>
        </w:tc>
        <w:tc>
          <w:tcPr>
            <w:tcW w:w="958" w:type="dxa"/>
            <w:tcBorders>
              <w:top w:val="single" w:sz="4" w:space="0" w:color="auto"/>
              <w:left w:val="single" w:sz="2" w:space="0" w:color="auto"/>
              <w:bottom w:val="single" w:sz="2" w:space="0" w:color="auto"/>
              <w:right w:val="single" w:sz="18" w:space="0" w:color="auto"/>
            </w:tcBorders>
            <w:vAlign w:val="center"/>
          </w:tcPr>
          <w:p w14:paraId="7AEF8543"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51D845E3" w14:textId="3E1E975A" w:rsidR="00F903D2" w:rsidRPr="00482CD6" w:rsidRDefault="00F903D2" w:rsidP="00F903D2">
            <w:pPr>
              <w:jc w:val="right"/>
              <w:rPr>
                <w:b/>
              </w:rPr>
            </w:pPr>
            <w:r w:rsidRPr="00482CD6">
              <w:rPr>
                <w:b/>
              </w:rPr>
              <w:t>1900</w:t>
            </w:r>
          </w:p>
        </w:tc>
        <w:tc>
          <w:tcPr>
            <w:tcW w:w="1242" w:type="dxa"/>
            <w:tcBorders>
              <w:top w:val="single" w:sz="4" w:space="0" w:color="auto"/>
              <w:left w:val="single" w:sz="18" w:space="0" w:color="auto"/>
              <w:bottom w:val="single" w:sz="2" w:space="0" w:color="auto"/>
              <w:right w:val="single" w:sz="2" w:space="0" w:color="auto"/>
            </w:tcBorders>
          </w:tcPr>
          <w:p w14:paraId="70FDFAB1"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5A874159" w14:textId="77777777" w:rsidR="00F903D2" w:rsidRPr="00482CD6" w:rsidRDefault="00F903D2" w:rsidP="00494E58">
            <w:pPr>
              <w:jc w:val="center"/>
              <w:rPr>
                <w:b/>
                <w:sz w:val="24"/>
                <w:szCs w:val="24"/>
              </w:rPr>
            </w:pPr>
          </w:p>
        </w:tc>
      </w:tr>
      <w:tr w:rsidR="00482CD6" w:rsidRPr="00482CD6" w14:paraId="4A2B84FC"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48B736AF" w14:textId="77777777" w:rsidR="00F903D2" w:rsidRPr="00482CD6" w:rsidRDefault="00F903D2" w:rsidP="00494E58">
            <w:pPr>
              <w:jc w:val="center"/>
              <w:rPr>
                <w:b/>
              </w:rPr>
            </w:pPr>
            <w:r w:rsidRPr="00482CD6">
              <w:rPr>
                <w:b/>
              </w:rPr>
              <w:t>12.</w:t>
            </w:r>
          </w:p>
        </w:tc>
        <w:tc>
          <w:tcPr>
            <w:tcW w:w="2303" w:type="dxa"/>
          </w:tcPr>
          <w:p w14:paraId="37B9C33F" w14:textId="32FE01B6" w:rsidR="00F903D2" w:rsidRPr="00482CD6" w:rsidRDefault="00F903D2" w:rsidP="00494E58">
            <w:pPr>
              <w:rPr>
                <w:b/>
              </w:rPr>
            </w:pPr>
            <w:r w:rsidRPr="00482CD6">
              <w:rPr>
                <w:b/>
              </w:rPr>
              <w:t>Szynka wieprzowa b/k</w:t>
            </w:r>
          </w:p>
        </w:tc>
        <w:tc>
          <w:tcPr>
            <w:tcW w:w="743" w:type="dxa"/>
            <w:vAlign w:val="center"/>
          </w:tcPr>
          <w:p w14:paraId="6C842266" w14:textId="77777777" w:rsidR="00F903D2" w:rsidRPr="00482CD6" w:rsidRDefault="00F903D2" w:rsidP="00494E58">
            <w:pPr>
              <w:jc w:val="center"/>
              <w:rPr>
                <w:b/>
              </w:rPr>
            </w:pPr>
            <w:r w:rsidRPr="00482CD6">
              <w:rPr>
                <w:b/>
              </w:rPr>
              <w:t xml:space="preserve"> kg </w:t>
            </w:r>
          </w:p>
        </w:tc>
        <w:tc>
          <w:tcPr>
            <w:tcW w:w="850" w:type="dxa"/>
            <w:tcBorders>
              <w:top w:val="single" w:sz="2" w:space="0" w:color="auto"/>
              <w:left w:val="single" w:sz="2" w:space="0" w:color="auto"/>
              <w:bottom w:val="single" w:sz="2" w:space="0" w:color="auto"/>
              <w:right w:val="single" w:sz="2" w:space="0" w:color="auto"/>
            </w:tcBorders>
            <w:vAlign w:val="center"/>
          </w:tcPr>
          <w:p w14:paraId="24288D15"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42B91301" w14:textId="1F7CA2DF"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511AE5EE" w14:textId="6305ECC5" w:rsidR="00F903D2" w:rsidRPr="00482CD6" w:rsidRDefault="00F903D2" w:rsidP="00F903D2">
            <w:pPr>
              <w:jc w:val="right"/>
              <w:rPr>
                <w:b/>
              </w:rPr>
            </w:pPr>
            <w:r w:rsidRPr="00482CD6">
              <w:rPr>
                <w:b/>
              </w:rPr>
              <w:t>5000</w:t>
            </w:r>
          </w:p>
        </w:tc>
        <w:tc>
          <w:tcPr>
            <w:tcW w:w="1276" w:type="dxa"/>
            <w:tcBorders>
              <w:top w:val="single" w:sz="2" w:space="0" w:color="auto"/>
              <w:left w:val="single" w:sz="18" w:space="0" w:color="auto"/>
              <w:bottom w:val="single" w:sz="2" w:space="0" w:color="auto"/>
              <w:right w:val="single" w:sz="2" w:space="0" w:color="auto"/>
            </w:tcBorders>
            <w:vAlign w:val="center"/>
          </w:tcPr>
          <w:p w14:paraId="0FF3A9C4"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11C47090"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381F0C2B" w14:textId="2FDC9604" w:rsidR="00F903D2" w:rsidRPr="00482CD6" w:rsidRDefault="00F903D2" w:rsidP="00F903D2">
            <w:pPr>
              <w:jc w:val="right"/>
              <w:rPr>
                <w:b/>
              </w:rPr>
            </w:pPr>
            <w:r w:rsidRPr="00482CD6">
              <w:rPr>
                <w:b/>
              </w:rPr>
              <w:t>4500</w:t>
            </w:r>
          </w:p>
        </w:tc>
        <w:tc>
          <w:tcPr>
            <w:tcW w:w="1275" w:type="dxa"/>
            <w:tcBorders>
              <w:top w:val="single" w:sz="2" w:space="0" w:color="auto"/>
              <w:left w:val="single" w:sz="18" w:space="0" w:color="auto"/>
              <w:bottom w:val="single" w:sz="2" w:space="0" w:color="auto"/>
              <w:right w:val="single" w:sz="2" w:space="0" w:color="auto"/>
            </w:tcBorders>
            <w:vAlign w:val="center"/>
          </w:tcPr>
          <w:p w14:paraId="1A22AEE1"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3F9BBEBC" w14:textId="77777777" w:rsidR="00F903D2" w:rsidRPr="00482CD6" w:rsidRDefault="00F903D2" w:rsidP="00F903D2">
            <w:pPr>
              <w:jc w:val="right"/>
              <w:rPr>
                <w:b/>
              </w:rPr>
            </w:pPr>
          </w:p>
        </w:tc>
        <w:tc>
          <w:tcPr>
            <w:tcW w:w="885" w:type="dxa"/>
            <w:tcBorders>
              <w:left w:val="single" w:sz="18" w:space="0" w:color="auto"/>
              <w:right w:val="single" w:sz="18" w:space="0" w:color="auto"/>
            </w:tcBorders>
            <w:vAlign w:val="center"/>
          </w:tcPr>
          <w:p w14:paraId="54F119B2" w14:textId="6115C504" w:rsidR="00F903D2" w:rsidRPr="00482CD6" w:rsidRDefault="00F903D2" w:rsidP="00F903D2">
            <w:pPr>
              <w:jc w:val="right"/>
              <w:rPr>
                <w:b/>
              </w:rPr>
            </w:pPr>
            <w:r w:rsidRPr="00482CD6">
              <w:rPr>
                <w:b/>
              </w:rPr>
              <w:t>9500</w:t>
            </w:r>
          </w:p>
        </w:tc>
        <w:tc>
          <w:tcPr>
            <w:tcW w:w="1242" w:type="dxa"/>
            <w:tcBorders>
              <w:top w:val="single" w:sz="2" w:space="0" w:color="auto"/>
              <w:left w:val="single" w:sz="18" w:space="0" w:color="auto"/>
              <w:bottom w:val="single" w:sz="2" w:space="0" w:color="auto"/>
              <w:right w:val="single" w:sz="2" w:space="0" w:color="auto"/>
            </w:tcBorders>
          </w:tcPr>
          <w:p w14:paraId="4073B4FB"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31F2C991" w14:textId="77777777" w:rsidR="00F903D2" w:rsidRPr="00482CD6" w:rsidRDefault="00F903D2" w:rsidP="00494E58">
            <w:pPr>
              <w:jc w:val="center"/>
              <w:rPr>
                <w:b/>
                <w:sz w:val="24"/>
                <w:szCs w:val="24"/>
              </w:rPr>
            </w:pPr>
          </w:p>
        </w:tc>
      </w:tr>
      <w:tr w:rsidR="00482CD6" w:rsidRPr="00482CD6" w14:paraId="5D21C509"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02999210" w14:textId="77777777" w:rsidR="00F903D2" w:rsidRPr="00482CD6" w:rsidRDefault="00F903D2" w:rsidP="00494E58">
            <w:pPr>
              <w:jc w:val="center"/>
              <w:rPr>
                <w:b/>
              </w:rPr>
            </w:pPr>
            <w:r w:rsidRPr="00482CD6">
              <w:rPr>
                <w:b/>
              </w:rPr>
              <w:t>13.</w:t>
            </w:r>
          </w:p>
        </w:tc>
        <w:tc>
          <w:tcPr>
            <w:tcW w:w="2303" w:type="dxa"/>
          </w:tcPr>
          <w:p w14:paraId="58853379" w14:textId="39E43333" w:rsidR="00F903D2" w:rsidRPr="00482CD6" w:rsidRDefault="00F903D2" w:rsidP="00494E58">
            <w:pPr>
              <w:rPr>
                <w:b/>
              </w:rPr>
            </w:pPr>
            <w:r w:rsidRPr="00482CD6">
              <w:rPr>
                <w:b/>
              </w:rPr>
              <w:t>Wątroba wieprzowa</w:t>
            </w:r>
          </w:p>
        </w:tc>
        <w:tc>
          <w:tcPr>
            <w:tcW w:w="743" w:type="dxa"/>
            <w:vAlign w:val="center"/>
          </w:tcPr>
          <w:p w14:paraId="091483A0" w14:textId="77777777" w:rsidR="00F903D2" w:rsidRPr="00482CD6" w:rsidRDefault="00F903D2" w:rsidP="00494E58">
            <w:pPr>
              <w:jc w:val="center"/>
              <w:rPr>
                <w:b/>
              </w:rPr>
            </w:pPr>
            <w:r w:rsidRPr="00482CD6">
              <w:rPr>
                <w:b/>
              </w:rPr>
              <w:t xml:space="preserve"> kg </w:t>
            </w:r>
          </w:p>
        </w:tc>
        <w:tc>
          <w:tcPr>
            <w:tcW w:w="850" w:type="dxa"/>
            <w:tcBorders>
              <w:top w:val="single" w:sz="2" w:space="0" w:color="auto"/>
              <w:left w:val="single" w:sz="2" w:space="0" w:color="auto"/>
              <w:bottom w:val="single" w:sz="2" w:space="0" w:color="auto"/>
              <w:right w:val="single" w:sz="2" w:space="0" w:color="auto"/>
            </w:tcBorders>
            <w:vAlign w:val="center"/>
          </w:tcPr>
          <w:p w14:paraId="730A535C"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6E2CE023" w14:textId="0B80F558"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4A9F9853" w14:textId="792677CD" w:rsidR="00F903D2" w:rsidRPr="00482CD6" w:rsidRDefault="00F903D2" w:rsidP="00F903D2">
            <w:pPr>
              <w:jc w:val="right"/>
              <w:rPr>
                <w:b/>
              </w:rPr>
            </w:pPr>
            <w:r w:rsidRPr="00482CD6">
              <w:rPr>
                <w:b/>
              </w:rPr>
              <w:t>500</w:t>
            </w:r>
          </w:p>
        </w:tc>
        <w:tc>
          <w:tcPr>
            <w:tcW w:w="1276" w:type="dxa"/>
            <w:tcBorders>
              <w:top w:val="single" w:sz="2" w:space="0" w:color="auto"/>
              <w:left w:val="single" w:sz="18" w:space="0" w:color="auto"/>
              <w:bottom w:val="single" w:sz="2" w:space="0" w:color="auto"/>
              <w:right w:val="single" w:sz="2" w:space="0" w:color="auto"/>
            </w:tcBorders>
            <w:vAlign w:val="center"/>
          </w:tcPr>
          <w:p w14:paraId="67A37A7F"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059F4BE2"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4B2EC63D" w14:textId="430309B3" w:rsidR="00F903D2" w:rsidRPr="00482CD6" w:rsidRDefault="00F903D2" w:rsidP="00F903D2">
            <w:pPr>
              <w:jc w:val="right"/>
              <w:rPr>
                <w:b/>
              </w:rPr>
            </w:pPr>
            <w:r w:rsidRPr="00482CD6">
              <w:rPr>
                <w:b/>
              </w:rPr>
              <w:t>450</w:t>
            </w:r>
          </w:p>
        </w:tc>
        <w:tc>
          <w:tcPr>
            <w:tcW w:w="1275" w:type="dxa"/>
            <w:tcBorders>
              <w:top w:val="single" w:sz="2" w:space="0" w:color="auto"/>
              <w:left w:val="single" w:sz="18" w:space="0" w:color="auto"/>
              <w:bottom w:val="single" w:sz="2" w:space="0" w:color="auto"/>
              <w:right w:val="single" w:sz="2" w:space="0" w:color="auto"/>
            </w:tcBorders>
            <w:vAlign w:val="center"/>
          </w:tcPr>
          <w:p w14:paraId="5C77E148"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7E0A8029" w14:textId="77777777" w:rsidR="00F903D2" w:rsidRPr="00482CD6" w:rsidRDefault="00F903D2" w:rsidP="00F903D2">
            <w:pPr>
              <w:jc w:val="right"/>
              <w:rPr>
                <w:b/>
              </w:rPr>
            </w:pPr>
          </w:p>
        </w:tc>
        <w:tc>
          <w:tcPr>
            <w:tcW w:w="885" w:type="dxa"/>
            <w:tcBorders>
              <w:left w:val="single" w:sz="18" w:space="0" w:color="auto"/>
              <w:bottom w:val="single" w:sz="4" w:space="0" w:color="auto"/>
              <w:right w:val="single" w:sz="18" w:space="0" w:color="auto"/>
            </w:tcBorders>
            <w:vAlign w:val="center"/>
          </w:tcPr>
          <w:p w14:paraId="73E3B282" w14:textId="3A38AD82" w:rsidR="00F903D2" w:rsidRPr="00482CD6" w:rsidRDefault="00F903D2" w:rsidP="00F903D2">
            <w:pPr>
              <w:jc w:val="right"/>
              <w:rPr>
                <w:b/>
              </w:rPr>
            </w:pPr>
            <w:r w:rsidRPr="00482CD6">
              <w:rPr>
                <w:b/>
              </w:rPr>
              <w:t>950</w:t>
            </w:r>
          </w:p>
        </w:tc>
        <w:tc>
          <w:tcPr>
            <w:tcW w:w="1242" w:type="dxa"/>
            <w:tcBorders>
              <w:top w:val="single" w:sz="2" w:space="0" w:color="auto"/>
              <w:left w:val="single" w:sz="18" w:space="0" w:color="auto"/>
              <w:bottom w:val="single" w:sz="2" w:space="0" w:color="auto"/>
              <w:right w:val="single" w:sz="2" w:space="0" w:color="auto"/>
            </w:tcBorders>
          </w:tcPr>
          <w:p w14:paraId="01440AC2"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2A5D6CC0" w14:textId="77777777" w:rsidR="00F903D2" w:rsidRPr="00482CD6" w:rsidRDefault="00F903D2" w:rsidP="00494E58">
            <w:pPr>
              <w:jc w:val="center"/>
              <w:rPr>
                <w:b/>
                <w:sz w:val="24"/>
                <w:szCs w:val="24"/>
              </w:rPr>
            </w:pPr>
          </w:p>
        </w:tc>
      </w:tr>
      <w:tr w:rsidR="00482CD6" w:rsidRPr="00482CD6" w14:paraId="12D902DE"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7390D3F4" w14:textId="77777777" w:rsidR="00F903D2" w:rsidRPr="00482CD6" w:rsidRDefault="00F903D2" w:rsidP="00494E58">
            <w:pPr>
              <w:jc w:val="center"/>
              <w:rPr>
                <w:b/>
              </w:rPr>
            </w:pPr>
            <w:r w:rsidRPr="00482CD6">
              <w:rPr>
                <w:b/>
              </w:rPr>
              <w:t>14.</w:t>
            </w:r>
          </w:p>
        </w:tc>
        <w:tc>
          <w:tcPr>
            <w:tcW w:w="2303" w:type="dxa"/>
          </w:tcPr>
          <w:p w14:paraId="16202C88" w14:textId="73482488" w:rsidR="00F903D2" w:rsidRPr="00482CD6" w:rsidRDefault="00F903D2" w:rsidP="00494E58">
            <w:pPr>
              <w:rPr>
                <w:b/>
              </w:rPr>
            </w:pPr>
            <w:r w:rsidRPr="00482CD6">
              <w:rPr>
                <w:b/>
              </w:rPr>
              <w:t>Mięso wieprzowe od szynki b/k drobne</w:t>
            </w:r>
          </w:p>
        </w:tc>
        <w:tc>
          <w:tcPr>
            <w:tcW w:w="743" w:type="dxa"/>
            <w:vAlign w:val="center"/>
          </w:tcPr>
          <w:p w14:paraId="6B591EAB" w14:textId="77777777" w:rsidR="00F903D2" w:rsidRPr="00482CD6" w:rsidRDefault="00F903D2" w:rsidP="00494E58">
            <w:pPr>
              <w:jc w:val="center"/>
              <w:rPr>
                <w:b/>
              </w:rPr>
            </w:pPr>
            <w:r w:rsidRPr="00482CD6">
              <w:rPr>
                <w:b/>
              </w:rPr>
              <w:t xml:space="preserve"> kg </w:t>
            </w:r>
          </w:p>
        </w:tc>
        <w:tc>
          <w:tcPr>
            <w:tcW w:w="850" w:type="dxa"/>
            <w:tcBorders>
              <w:top w:val="single" w:sz="2" w:space="0" w:color="auto"/>
              <w:left w:val="single" w:sz="2" w:space="0" w:color="auto"/>
              <w:bottom w:val="single" w:sz="2" w:space="0" w:color="auto"/>
              <w:right w:val="single" w:sz="2" w:space="0" w:color="auto"/>
            </w:tcBorders>
            <w:vAlign w:val="center"/>
          </w:tcPr>
          <w:p w14:paraId="54FA67FA"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2573C45A" w14:textId="6D50EA83"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65408510" w14:textId="42B524A2" w:rsidR="00F903D2" w:rsidRPr="00482CD6" w:rsidRDefault="00F903D2" w:rsidP="00F903D2">
            <w:pPr>
              <w:jc w:val="right"/>
              <w:rPr>
                <w:b/>
              </w:rPr>
            </w:pPr>
            <w:r w:rsidRPr="00482CD6">
              <w:rPr>
                <w:b/>
              </w:rPr>
              <w:t>50</w:t>
            </w:r>
          </w:p>
        </w:tc>
        <w:tc>
          <w:tcPr>
            <w:tcW w:w="1276" w:type="dxa"/>
            <w:tcBorders>
              <w:top w:val="single" w:sz="2" w:space="0" w:color="auto"/>
              <w:left w:val="single" w:sz="18" w:space="0" w:color="auto"/>
              <w:bottom w:val="single" w:sz="2" w:space="0" w:color="auto"/>
              <w:right w:val="single" w:sz="2" w:space="0" w:color="auto"/>
            </w:tcBorders>
            <w:vAlign w:val="center"/>
          </w:tcPr>
          <w:p w14:paraId="773DA4E1"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12EB456D"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66D31979" w14:textId="6E3DA248" w:rsidR="00F903D2" w:rsidRPr="00482CD6" w:rsidRDefault="00F903D2" w:rsidP="00F903D2">
            <w:pPr>
              <w:jc w:val="right"/>
              <w:rPr>
                <w:b/>
              </w:rPr>
            </w:pPr>
            <w:r w:rsidRPr="00482CD6">
              <w:rPr>
                <w:b/>
              </w:rPr>
              <w:t>45</w:t>
            </w:r>
          </w:p>
        </w:tc>
        <w:tc>
          <w:tcPr>
            <w:tcW w:w="1275" w:type="dxa"/>
            <w:tcBorders>
              <w:top w:val="single" w:sz="2" w:space="0" w:color="auto"/>
              <w:left w:val="single" w:sz="18" w:space="0" w:color="auto"/>
              <w:bottom w:val="single" w:sz="2" w:space="0" w:color="auto"/>
              <w:right w:val="single" w:sz="2" w:space="0" w:color="auto"/>
            </w:tcBorders>
            <w:vAlign w:val="center"/>
          </w:tcPr>
          <w:p w14:paraId="4B851D9C"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4CCDBDAB" w14:textId="77777777" w:rsidR="00F903D2" w:rsidRPr="00482CD6" w:rsidRDefault="00F903D2" w:rsidP="00F903D2">
            <w:pPr>
              <w:jc w:val="right"/>
              <w:rPr>
                <w:b/>
              </w:rPr>
            </w:pPr>
          </w:p>
        </w:tc>
        <w:tc>
          <w:tcPr>
            <w:tcW w:w="885" w:type="dxa"/>
            <w:tcBorders>
              <w:top w:val="single" w:sz="4" w:space="0" w:color="auto"/>
              <w:left w:val="single" w:sz="18" w:space="0" w:color="auto"/>
              <w:bottom w:val="single" w:sz="4" w:space="0" w:color="auto"/>
              <w:right w:val="single" w:sz="18" w:space="0" w:color="auto"/>
            </w:tcBorders>
            <w:vAlign w:val="center"/>
          </w:tcPr>
          <w:p w14:paraId="0BF2145A" w14:textId="617A4CCE" w:rsidR="00F903D2" w:rsidRPr="00482CD6" w:rsidRDefault="00F903D2" w:rsidP="00F903D2">
            <w:pPr>
              <w:jc w:val="right"/>
              <w:rPr>
                <w:b/>
              </w:rPr>
            </w:pPr>
            <w:r w:rsidRPr="00482CD6">
              <w:rPr>
                <w:b/>
              </w:rPr>
              <w:t>95</w:t>
            </w:r>
          </w:p>
        </w:tc>
        <w:tc>
          <w:tcPr>
            <w:tcW w:w="1242" w:type="dxa"/>
            <w:tcBorders>
              <w:top w:val="single" w:sz="2" w:space="0" w:color="auto"/>
              <w:left w:val="single" w:sz="18" w:space="0" w:color="auto"/>
              <w:bottom w:val="single" w:sz="2" w:space="0" w:color="auto"/>
              <w:right w:val="single" w:sz="2" w:space="0" w:color="auto"/>
            </w:tcBorders>
          </w:tcPr>
          <w:p w14:paraId="61038242"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5EA8F557" w14:textId="77777777" w:rsidR="00F903D2" w:rsidRPr="00482CD6" w:rsidRDefault="00F903D2" w:rsidP="00494E58">
            <w:pPr>
              <w:jc w:val="center"/>
              <w:rPr>
                <w:b/>
                <w:sz w:val="24"/>
                <w:szCs w:val="24"/>
              </w:rPr>
            </w:pPr>
          </w:p>
        </w:tc>
      </w:tr>
      <w:tr w:rsidR="00482CD6" w:rsidRPr="00482CD6" w14:paraId="5CE3940E"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2A4FC695" w14:textId="77777777" w:rsidR="00F903D2" w:rsidRPr="00482CD6" w:rsidRDefault="00F903D2" w:rsidP="00494E58">
            <w:pPr>
              <w:jc w:val="center"/>
              <w:rPr>
                <w:b/>
              </w:rPr>
            </w:pPr>
            <w:r w:rsidRPr="00482CD6">
              <w:rPr>
                <w:b/>
              </w:rPr>
              <w:t>15.</w:t>
            </w:r>
          </w:p>
        </w:tc>
        <w:tc>
          <w:tcPr>
            <w:tcW w:w="2303" w:type="dxa"/>
          </w:tcPr>
          <w:p w14:paraId="518203FD" w14:textId="08D7F8E8" w:rsidR="00F903D2" w:rsidRPr="00482CD6" w:rsidRDefault="00F903D2" w:rsidP="00494E58">
            <w:pPr>
              <w:rPr>
                <w:b/>
              </w:rPr>
            </w:pPr>
            <w:r w:rsidRPr="00482CD6">
              <w:rPr>
                <w:b/>
              </w:rPr>
              <w:t>Golonka wieprzowa b/k (pakowana próżniowo)</w:t>
            </w:r>
          </w:p>
        </w:tc>
        <w:tc>
          <w:tcPr>
            <w:tcW w:w="743" w:type="dxa"/>
            <w:vAlign w:val="center"/>
          </w:tcPr>
          <w:p w14:paraId="03DFF427" w14:textId="77777777" w:rsidR="00F903D2" w:rsidRPr="00482CD6" w:rsidRDefault="00F903D2" w:rsidP="00494E58">
            <w:pPr>
              <w:jc w:val="center"/>
              <w:rPr>
                <w:b/>
              </w:rPr>
            </w:pPr>
            <w:r w:rsidRPr="00482CD6">
              <w:rPr>
                <w:b/>
              </w:rPr>
              <w:t xml:space="preserve"> kg </w:t>
            </w:r>
          </w:p>
        </w:tc>
        <w:tc>
          <w:tcPr>
            <w:tcW w:w="850" w:type="dxa"/>
            <w:tcBorders>
              <w:top w:val="single" w:sz="2" w:space="0" w:color="auto"/>
              <w:left w:val="single" w:sz="2" w:space="0" w:color="auto"/>
              <w:bottom w:val="single" w:sz="2" w:space="0" w:color="auto"/>
              <w:right w:val="single" w:sz="2" w:space="0" w:color="auto"/>
            </w:tcBorders>
            <w:vAlign w:val="center"/>
          </w:tcPr>
          <w:p w14:paraId="41A63D95"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21954690" w14:textId="5441909C"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76C0B616" w14:textId="71E95F34" w:rsidR="00F903D2" w:rsidRPr="00482CD6" w:rsidRDefault="00F903D2" w:rsidP="00F903D2">
            <w:pPr>
              <w:jc w:val="right"/>
              <w:rPr>
                <w:b/>
              </w:rPr>
            </w:pPr>
            <w:r w:rsidRPr="00482CD6">
              <w:rPr>
                <w:b/>
              </w:rPr>
              <w:t>200</w:t>
            </w:r>
          </w:p>
        </w:tc>
        <w:tc>
          <w:tcPr>
            <w:tcW w:w="1276" w:type="dxa"/>
            <w:tcBorders>
              <w:top w:val="single" w:sz="2" w:space="0" w:color="auto"/>
              <w:left w:val="single" w:sz="18" w:space="0" w:color="auto"/>
              <w:bottom w:val="single" w:sz="2" w:space="0" w:color="auto"/>
              <w:right w:val="single" w:sz="2" w:space="0" w:color="auto"/>
            </w:tcBorders>
            <w:vAlign w:val="center"/>
          </w:tcPr>
          <w:p w14:paraId="5A165789"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26291231"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10AB991A" w14:textId="6876E6A2" w:rsidR="00F903D2" w:rsidRPr="00482CD6" w:rsidRDefault="00F903D2" w:rsidP="00F903D2">
            <w:pPr>
              <w:jc w:val="right"/>
              <w:rPr>
                <w:b/>
              </w:rPr>
            </w:pPr>
            <w:r w:rsidRPr="00482CD6">
              <w:rPr>
                <w:b/>
              </w:rPr>
              <w:t>181</w:t>
            </w:r>
          </w:p>
        </w:tc>
        <w:tc>
          <w:tcPr>
            <w:tcW w:w="1275" w:type="dxa"/>
            <w:tcBorders>
              <w:top w:val="single" w:sz="2" w:space="0" w:color="auto"/>
              <w:left w:val="single" w:sz="18" w:space="0" w:color="auto"/>
              <w:bottom w:val="single" w:sz="2" w:space="0" w:color="auto"/>
              <w:right w:val="single" w:sz="2" w:space="0" w:color="auto"/>
            </w:tcBorders>
            <w:vAlign w:val="center"/>
          </w:tcPr>
          <w:p w14:paraId="221D2FDF"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54C2450B" w14:textId="77777777" w:rsidR="00F903D2" w:rsidRPr="00482CD6" w:rsidRDefault="00F903D2" w:rsidP="00F903D2">
            <w:pPr>
              <w:jc w:val="right"/>
              <w:rPr>
                <w:b/>
              </w:rPr>
            </w:pPr>
          </w:p>
        </w:tc>
        <w:tc>
          <w:tcPr>
            <w:tcW w:w="885" w:type="dxa"/>
            <w:tcBorders>
              <w:top w:val="single" w:sz="4" w:space="0" w:color="auto"/>
              <w:left w:val="single" w:sz="18" w:space="0" w:color="auto"/>
              <w:bottom w:val="single" w:sz="4" w:space="0" w:color="auto"/>
              <w:right w:val="single" w:sz="18" w:space="0" w:color="auto"/>
            </w:tcBorders>
            <w:vAlign w:val="center"/>
          </w:tcPr>
          <w:p w14:paraId="3BDF9854" w14:textId="029EF2CD" w:rsidR="00F903D2" w:rsidRPr="00482CD6" w:rsidRDefault="00F903D2" w:rsidP="00F903D2">
            <w:pPr>
              <w:jc w:val="right"/>
              <w:rPr>
                <w:b/>
              </w:rPr>
            </w:pPr>
            <w:r w:rsidRPr="00482CD6">
              <w:rPr>
                <w:b/>
              </w:rPr>
              <w:t>381</w:t>
            </w:r>
          </w:p>
        </w:tc>
        <w:tc>
          <w:tcPr>
            <w:tcW w:w="1242" w:type="dxa"/>
            <w:tcBorders>
              <w:top w:val="single" w:sz="2" w:space="0" w:color="auto"/>
              <w:left w:val="single" w:sz="18" w:space="0" w:color="auto"/>
              <w:bottom w:val="single" w:sz="2" w:space="0" w:color="auto"/>
              <w:right w:val="single" w:sz="2" w:space="0" w:color="auto"/>
            </w:tcBorders>
          </w:tcPr>
          <w:p w14:paraId="0BE3A67C"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37769FF7" w14:textId="77777777" w:rsidR="00F903D2" w:rsidRPr="00482CD6" w:rsidRDefault="00F903D2" w:rsidP="00494E58">
            <w:pPr>
              <w:jc w:val="center"/>
              <w:rPr>
                <w:b/>
                <w:sz w:val="24"/>
                <w:szCs w:val="24"/>
              </w:rPr>
            </w:pPr>
          </w:p>
        </w:tc>
      </w:tr>
      <w:tr w:rsidR="00482CD6" w:rsidRPr="00482CD6" w14:paraId="0FC4A7B2"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21B3C84F" w14:textId="77777777" w:rsidR="00F903D2" w:rsidRPr="00482CD6" w:rsidRDefault="00F903D2" w:rsidP="00494E58">
            <w:pPr>
              <w:jc w:val="center"/>
              <w:rPr>
                <w:b/>
              </w:rPr>
            </w:pPr>
            <w:r w:rsidRPr="00482CD6">
              <w:rPr>
                <w:b/>
              </w:rPr>
              <w:t>16</w:t>
            </w:r>
          </w:p>
        </w:tc>
        <w:tc>
          <w:tcPr>
            <w:tcW w:w="2303" w:type="dxa"/>
          </w:tcPr>
          <w:p w14:paraId="091855C5" w14:textId="75EF0E15" w:rsidR="00F903D2" w:rsidRPr="00482CD6" w:rsidRDefault="00F903D2" w:rsidP="00494E58">
            <w:pPr>
              <w:rPr>
                <w:b/>
              </w:rPr>
            </w:pPr>
            <w:r w:rsidRPr="00482CD6">
              <w:rPr>
                <w:b/>
              </w:rPr>
              <w:t>Smalec wieprzowy opak. 200g, 250g</w:t>
            </w:r>
          </w:p>
        </w:tc>
        <w:tc>
          <w:tcPr>
            <w:tcW w:w="743" w:type="dxa"/>
            <w:vAlign w:val="center"/>
          </w:tcPr>
          <w:p w14:paraId="059F1C98" w14:textId="77777777" w:rsidR="00F903D2" w:rsidRPr="00482CD6" w:rsidRDefault="00F903D2" w:rsidP="00494E58">
            <w:pPr>
              <w:jc w:val="center"/>
              <w:rPr>
                <w:b/>
              </w:rPr>
            </w:pPr>
            <w:r w:rsidRPr="00482CD6">
              <w:rPr>
                <w:b/>
              </w:rPr>
              <w:t>kg</w:t>
            </w:r>
          </w:p>
        </w:tc>
        <w:tc>
          <w:tcPr>
            <w:tcW w:w="850" w:type="dxa"/>
            <w:tcBorders>
              <w:top w:val="single" w:sz="2" w:space="0" w:color="auto"/>
              <w:left w:val="single" w:sz="2" w:space="0" w:color="auto"/>
              <w:bottom w:val="single" w:sz="2" w:space="0" w:color="auto"/>
              <w:right w:val="single" w:sz="2" w:space="0" w:color="auto"/>
            </w:tcBorders>
            <w:vAlign w:val="center"/>
          </w:tcPr>
          <w:p w14:paraId="4418A545"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00892ECC" w14:textId="72559599"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29D4FCB6" w14:textId="223EB5FD" w:rsidR="00F903D2" w:rsidRPr="00482CD6" w:rsidRDefault="00F903D2" w:rsidP="00F903D2">
            <w:pPr>
              <w:jc w:val="right"/>
              <w:rPr>
                <w:b/>
              </w:rPr>
            </w:pPr>
            <w:r w:rsidRPr="00482CD6">
              <w:rPr>
                <w:b/>
              </w:rPr>
              <w:t>1700</w:t>
            </w:r>
          </w:p>
        </w:tc>
        <w:tc>
          <w:tcPr>
            <w:tcW w:w="1276" w:type="dxa"/>
            <w:tcBorders>
              <w:top w:val="single" w:sz="2" w:space="0" w:color="auto"/>
              <w:left w:val="single" w:sz="18" w:space="0" w:color="auto"/>
              <w:bottom w:val="single" w:sz="2" w:space="0" w:color="auto"/>
              <w:right w:val="single" w:sz="2" w:space="0" w:color="auto"/>
            </w:tcBorders>
            <w:vAlign w:val="center"/>
          </w:tcPr>
          <w:p w14:paraId="6AEF9939"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04D61383"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23B744C2" w14:textId="620268AB" w:rsidR="00F903D2" w:rsidRPr="00482CD6" w:rsidRDefault="00F903D2" w:rsidP="00F903D2">
            <w:pPr>
              <w:jc w:val="right"/>
              <w:rPr>
                <w:b/>
              </w:rPr>
            </w:pPr>
            <w:r w:rsidRPr="00482CD6">
              <w:rPr>
                <w:b/>
              </w:rPr>
              <w:t>1530</w:t>
            </w:r>
          </w:p>
        </w:tc>
        <w:tc>
          <w:tcPr>
            <w:tcW w:w="1275" w:type="dxa"/>
            <w:tcBorders>
              <w:top w:val="single" w:sz="2" w:space="0" w:color="auto"/>
              <w:left w:val="single" w:sz="18" w:space="0" w:color="auto"/>
              <w:bottom w:val="single" w:sz="2" w:space="0" w:color="auto"/>
              <w:right w:val="single" w:sz="2" w:space="0" w:color="auto"/>
            </w:tcBorders>
            <w:vAlign w:val="center"/>
          </w:tcPr>
          <w:p w14:paraId="48D59AD8"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45A23E8A" w14:textId="77777777" w:rsidR="00F903D2" w:rsidRPr="00482CD6" w:rsidRDefault="00F903D2" w:rsidP="00F903D2">
            <w:pPr>
              <w:jc w:val="right"/>
              <w:rPr>
                <w:b/>
              </w:rPr>
            </w:pPr>
          </w:p>
        </w:tc>
        <w:tc>
          <w:tcPr>
            <w:tcW w:w="885" w:type="dxa"/>
            <w:tcBorders>
              <w:top w:val="single" w:sz="4" w:space="0" w:color="auto"/>
              <w:left w:val="single" w:sz="18" w:space="0" w:color="auto"/>
              <w:bottom w:val="single" w:sz="4" w:space="0" w:color="auto"/>
              <w:right w:val="single" w:sz="18" w:space="0" w:color="auto"/>
            </w:tcBorders>
            <w:vAlign w:val="center"/>
          </w:tcPr>
          <w:p w14:paraId="7C460773" w14:textId="6351A5CD" w:rsidR="00F903D2" w:rsidRPr="00482CD6" w:rsidRDefault="00F903D2" w:rsidP="00F903D2">
            <w:pPr>
              <w:jc w:val="right"/>
              <w:rPr>
                <w:b/>
              </w:rPr>
            </w:pPr>
            <w:r w:rsidRPr="00482CD6">
              <w:rPr>
                <w:b/>
              </w:rPr>
              <w:t>3230</w:t>
            </w:r>
          </w:p>
        </w:tc>
        <w:tc>
          <w:tcPr>
            <w:tcW w:w="1242" w:type="dxa"/>
            <w:tcBorders>
              <w:top w:val="single" w:sz="2" w:space="0" w:color="auto"/>
              <w:left w:val="single" w:sz="18" w:space="0" w:color="auto"/>
              <w:bottom w:val="single" w:sz="2" w:space="0" w:color="auto"/>
              <w:right w:val="single" w:sz="2" w:space="0" w:color="auto"/>
            </w:tcBorders>
          </w:tcPr>
          <w:p w14:paraId="2598C662"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70FF5DF6" w14:textId="77777777" w:rsidR="00F903D2" w:rsidRPr="00482CD6" w:rsidRDefault="00F903D2" w:rsidP="00494E58">
            <w:pPr>
              <w:jc w:val="center"/>
              <w:rPr>
                <w:b/>
                <w:sz w:val="24"/>
                <w:szCs w:val="24"/>
              </w:rPr>
            </w:pPr>
          </w:p>
        </w:tc>
      </w:tr>
      <w:tr w:rsidR="00482CD6" w:rsidRPr="00482CD6" w14:paraId="3CFEE3C6" w14:textId="77777777" w:rsidTr="00E96B74">
        <w:tc>
          <w:tcPr>
            <w:tcW w:w="675" w:type="dxa"/>
            <w:tcBorders>
              <w:top w:val="single" w:sz="2" w:space="0" w:color="auto"/>
              <w:left w:val="single" w:sz="18" w:space="0" w:color="auto"/>
              <w:bottom w:val="single" w:sz="2" w:space="0" w:color="auto"/>
              <w:right w:val="single" w:sz="2" w:space="0" w:color="auto"/>
            </w:tcBorders>
            <w:vAlign w:val="center"/>
          </w:tcPr>
          <w:p w14:paraId="2B0FE28E" w14:textId="1974ED30" w:rsidR="00F903D2" w:rsidRPr="00482CD6" w:rsidRDefault="00F903D2" w:rsidP="00494E58">
            <w:pPr>
              <w:jc w:val="center"/>
              <w:rPr>
                <w:b/>
              </w:rPr>
            </w:pPr>
            <w:r w:rsidRPr="00482CD6">
              <w:rPr>
                <w:b/>
              </w:rPr>
              <w:t>17</w:t>
            </w:r>
          </w:p>
        </w:tc>
        <w:tc>
          <w:tcPr>
            <w:tcW w:w="2303" w:type="dxa"/>
          </w:tcPr>
          <w:p w14:paraId="1B7339A1" w14:textId="24E96878" w:rsidR="00F903D2" w:rsidRPr="00482CD6" w:rsidRDefault="00F903D2" w:rsidP="00494E58">
            <w:pPr>
              <w:rPr>
                <w:b/>
              </w:rPr>
            </w:pPr>
            <w:r w:rsidRPr="00482CD6">
              <w:rPr>
                <w:b/>
              </w:rPr>
              <w:t>Słonina</w:t>
            </w:r>
          </w:p>
        </w:tc>
        <w:tc>
          <w:tcPr>
            <w:tcW w:w="743" w:type="dxa"/>
            <w:vAlign w:val="center"/>
          </w:tcPr>
          <w:p w14:paraId="2E769960" w14:textId="6EFC3430" w:rsidR="00F903D2" w:rsidRPr="00482CD6" w:rsidRDefault="00F903D2" w:rsidP="00494E58">
            <w:pPr>
              <w:jc w:val="center"/>
              <w:rPr>
                <w:b/>
              </w:rPr>
            </w:pPr>
            <w:r w:rsidRPr="00482CD6">
              <w:rPr>
                <w:b/>
              </w:rPr>
              <w:t>kg</w:t>
            </w:r>
          </w:p>
        </w:tc>
        <w:tc>
          <w:tcPr>
            <w:tcW w:w="850" w:type="dxa"/>
            <w:tcBorders>
              <w:top w:val="single" w:sz="2" w:space="0" w:color="auto"/>
              <w:left w:val="single" w:sz="2" w:space="0" w:color="auto"/>
              <w:bottom w:val="single" w:sz="2" w:space="0" w:color="auto"/>
              <w:right w:val="single" w:sz="2" w:space="0" w:color="auto"/>
            </w:tcBorders>
            <w:vAlign w:val="center"/>
          </w:tcPr>
          <w:p w14:paraId="16E6C115" w14:textId="77777777" w:rsidR="00F903D2" w:rsidRPr="00482CD6" w:rsidRDefault="00F903D2" w:rsidP="00494E58">
            <w:pPr>
              <w:jc w:val="center"/>
              <w:rPr>
                <w:b/>
              </w:rPr>
            </w:pPr>
          </w:p>
        </w:tc>
        <w:tc>
          <w:tcPr>
            <w:tcW w:w="993" w:type="dxa"/>
            <w:tcBorders>
              <w:top w:val="single" w:sz="2" w:space="0" w:color="auto"/>
              <w:left w:val="single" w:sz="2" w:space="0" w:color="auto"/>
              <w:bottom w:val="single" w:sz="2" w:space="0" w:color="auto"/>
              <w:right w:val="single" w:sz="18" w:space="0" w:color="auto"/>
            </w:tcBorders>
            <w:vAlign w:val="center"/>
          </w:tcPr>
          <w:p w14:paraId="2D8A07DD" w14:textId="77777777" w:rsidR="00F903D2" w:rsidRPr="00482CD6" w:rsidRDefault="00F903D2" w:rsidP="00494E58">
            <w:pPr>
              <w:jc w:val="center"/>
              <w:rPr>
                <w:b/>
              </w:rPr>
            </w:pPr>
          </w:p>
        </w:tc>
        <w:tc>
          <w:tcPr>
            <w:tcW w:w="816" w:type="dxa"/>
            <w:tcBorders>
              <w:left w:val="single" w:sz="18" w:space="0" w:color="auto"/>
              <w:right w:val="single" w:sz="18" w:space="0" w:color="auto"/>
            </w:tcBorders>
            <w:vAlign w:val="center"/>
          </w:tcPr>
          <w:p w14:paraId="235C7CD5" w14:textId="5AD881FA" w:rsidR="00F903D2" w:rsidRPr="00482CD6" w:rsidRDefault="00F903D2" w:rsidP="00F903D2">
            <w:pPr>
              <w:jc w:val="right"/>
              <w:rPr>
                <w:b/>
              </w:rPr>
            </w:pPr>
            <w:r w:rsidRPr="00482CD6">
              <w:rPr>
                <w:b/>
              </w:rPr>
              <w:t>700</w:t>
            </w:r>
          </w:p>
        </w:tc>
        <w:tc>
          <w:tcPr>
            <w:tcW w:w="1276" w:type="dxa"/>
            <w:tcBorders>
              <w:top w:val="single" w:sz="2" w:space="0" w:color="auto"/>
              <w:left w:val="single" w:sz="18" w:space="0" w:color="auto"/>
              <w:bottom w:val="single" w:sz="2" w:space="0" w:color="auto"/>
              <w:right w:val="single" w:sz="2" w:space="0" w:color="auto"/>
            </w:tcBorders>
            <w:vAlign w:val="center"/>
          </w:tcPr>
          <w:p w14:paraId="2E2DBF29" w14:textId="77777777" w:rsidR="00F903D2" w:rsidRPr="00482CD6" w:rsidRDefault="00F903D2" w:rsidP="00F903D2">
            <w:pPr>
              <w:jc w:val="right"/>
              <w:rPr>
                <w:b/>
              </w:rPr>
            </w:pPr>
          </w:p>
        </w:tc>
        <w:tc>
          <w:tcPr>
            <w:tcW w:w="1099" w:type="dxa"/>
            <w:tcBorders>
              <w:top w:val="single" w:sz="2" w:space="0" w:color="auto"/>
              <w:left w:val="single" w:sz="2" w:space="0" w:color="auto"/>
              <w:bottom w:val="single" w:sz="2" w:space="0" w:color="auto"/>
              <w:right w:val="single" w:sz="18" w:space="0" w:color="auto"/>
            </w:tcBorders>
            <w:vAlign w:val="center"/>
          </w:tcPr>
          <w:p w14:paraId="2C0B622F" w14:textId="77777777" w:rsidR="00F903D2" w:rsidRPr="00482CD6" w:rsidRDefault="00F903D2" w:rsidP="00F903D2">
            <w:pPr>
              <w:jc w:val="right"/>
              <w:rPr>
                <w:b/>
              </w:rPr>
            </w:pPr>
          </w:p>
        </w:tc>
        <w:tc>
          <w:tcPr>
            <w:tcW w:w="778" w:type="dxa"/>
            <w:tcBorders>
              <w:left w:val="single" w:sz="18" w:space="0" w:color="auto"/>
              <w:right w:val="single" w:sz="18" w:space="0" w:color="auto"/>
            </w:tcBorders>
            <w:vAlign w:val="center"/>
          </w:tcPr>
          <w:p w14:paraId="4BC27A31" w14:textId="1176585E" w:rsidR="00F903D2" w:rsidRPr="00482CD6" w:rsidRDefault="00F903D2" w:rsidP="00F903D2">
            <w:pPr>
              <w:jc w:val="right"/>
              <w:rPr>
                <w:b/>
              </w:rPr>
            </w:pPr>
            <w:r w:rsidRPr="00482CD6">
              <w:rPr>
                <w:b/>
              </w:rPr>
              <w:t>630</w:t>
            </w:r>
          </w:p>
        </w:tc>
        <w:tc>
          <w:tcPr>
            <w:tcW w:w="1275" w:type="dxa"/>
            <w:tcBorders>
              <w:top w:val="single" w:sz="2" w:space="0" w:color="auto"/>
              <w:left w:val="single" w:sz="18" w:space="0" w:color="auto"/>
              <w:bottom w:val="single" w:sz="2" w:space="0" w:color="auto"/>
              <w:right w:val="single" w:sz="2" w:space="0" w:color="auto"/>
            </w:tcBorders>
            <w:vAlign w:val="center"/>
          </w:tcPr>
          <w:p w14:paraId="7ED690D3" w14:textId="77777777" w:rsidR="00F903D2" w:rsidRPr="00482CD6" w:rsidRDefault="00F903D2" w:rsidP="00F903D2">
            <w:pPr>
              <w:jc w:val="right"/>
              <w:rPr>
                <w:b/>
              </w:rPr>
            </w:pPr>
          </w:p>
        </w:tc>
        <w:tc>
          <w:tcPr>
            <w:tcW w:w="958" w:type="dxa"/>
            <w:tcBorders>
              <w:top w:val="single" w:sz="2" w:space="0" w:color="auto"/>
              <w:left w:val="single" w:sz="2" w:space="0" w:color="auto"/>
              <w:bottom w:val="single" w:sz="2" w:space="0" w:color="auto"/>
              <w:right w:val="single" w:sz="18" w:space="0" w:color="auto"/>
            </w:tcBorders>
            <w:vAlign w:val="center"/>
          </w:tcPr>
          <w:p w14:paraId="087EE57E" w14:textId="77777777" w:rsidR="00F903D2" w:rsidRPr="00482CD6" w:rsidRDefault="00F903D2" w:rsidP="00F903D2">
            <w:pPr>
              <w:jc w:val="right"/>
              <w:rPr>
                <w:b/>
              </w:rPr>
            </w:pPr>
          </w:p>
        </w:tc>
        <w:tc>
          <w:tcPr>
            <w:tcW w:w="885" w:type="dxa"/>
            <w:tcBorders>
              <w:top w:val="single" w:sz="4" w:space="0" w:color="auto"/>
              <w:left w:val="single" w:sz="18" w:space="0" w:color="auto"/>
              <w:right w:val="single" w:sz="18" w:space="0" w:color="auto"/>
            </w:tcBorders>
            <w:vAlign w:val="center"/>
          </w:tcPr>
          <w:p w14:paraId="0736C98D" w14:textId="4E529119" w:rsidR="00F903D2" w:rsidRPr="00482CD6" w:rsidRDefault="00F903D2" w:rsidP="00F903D2">
            <w:pPr>
              <w:jc w:val="right"/>
              <w:rPr>
                <w:b/>
              </w:rPr>
            </w:pPr>
            <w:r w:rsidRPr="00482CD6">
              <w:rPr>
                <w:b/>
              </w:rPr>
              <w:t>1330</w:t>
            </w:r>
          </w:p>
        </w:tc>
        <w:tc>
          <w:tcPr>
            <w:tcW w:w="1242" w:type="dxa"/>
            <w:tcBorders>
              <w:top w:val="single" w:sz="2" w:space="0" w:color="auto"/>
              <w:left w:val="single" w:sz="18" w:space="0" w:color="auto"/>
              <w:bottom w:val="single" w:sz="2" w:space="0" w:color="auto"/>
              <w:right w:val="single" w:sz="2" w:space="0" w:color="auto"/>
            </w:tcBorders>
          </w:tcPr>
          <w:p w14:paraId="5BDED13B" w14:textId="77777777" w:rsidR="00F903D2" w:rsidRPr="00482CD6" w:rsidRDefault="00F903D2" w:rsidP="00494E58">
            <w:pPr>
              <w:jc w:val="center"/>
              <w:rPr>
                <w:b/>
              </w:rPr>
            </w:pPr>
          </w:p>
        </w:tc>
        <w:tc>
          <w:tcPr>
            <w:tcW w:w="1168" w:type="dxa"/>
            <w:tcBorders>
              <w:top w:val="single" w:sz="2" w:space="0" w:color="auto"/>
              <w:left w:val="single" w:sz="2" w:space="0" w:color="auto"/>
              <w:bottom w:val="single" w:sz="2" w:space="0" w:color="auto"/>
              <w:right w:val="single" w:sz="18" w:space="0" w:color="auto"/>
            </w:tcBorders>
          </w:tcPr>
          <w:p w14:paraId="0E0DA851" w14:textId="77777777" w:rsidR="00F903D2" w:rsidRPr="00482CD6" w:rsidRDefault="00F903D2" w:rsidP="00494E58">
            <w:pPr>
              <w:jc w:val="center"/>
              <w:rPr>
                <w:b/>
                <w:sz w:val="24"/>
                <w:szCs w:val="24"/>
              </w:rPr>
            </w:pPr>
          </w:p>
        </w:tc>
      </w:tr>
      <w:tr w:rsidR="00482CD6" w:rsidRPr="00482CD6" w14:paraId="3DFDBD8F" w14:textId="77777777" w:rsidTr="00D74BAE">
        <w:tc>
          <w:tcPr>
            <w:tcW w:w="6380" w:type="dxa"/>
            <w:gridSpan w:val="6"/>
            <w:tcBorders>
              <w:top w:val="single" w:sz="18" w:space="0" w:color="auto"/>
              <w:left w:val="nil"/>
              <w:bottom w:val="nil"/>
              <w:right w:val="single" w:sz="18" w:space="0" w:color="auto"/>
            </w:tcBorders>
            <w:vAlign w:val="center"/>
          </w:tcPr>
          <w:p w14:paraId="6CB65361" w14:textId="1F4DE946" w:rsidR="00C91A44" w:rsidRPr="00482CD6" w:rsidRDefault="00F903D2" w:rsidP="00C91A44">
            <w:pPr>
              <w:jc w:val="center"/>
              <w:rPr>
                <w:b/>
                <w:sz w:val="22"/>
                <w:szCs w:val="22"/>
              </w:rPr>
            </w:pPr>
            <w:r w:rsidRPr="00482CD6">
              <w:rPr>
                <w:b/>
                <w:sz w:val="22"/>
                <w:szCs w:val="22"/>
              </w:rPr>
              <w:t>RAZEM ZADANIE II (poz. 1-17</w:t>
            </w:r>
            <w:r w:rsidR="00C91A44" w:rsidRPr="00482CD6">
              <w:rPr>
                <w:b/>
                <w:sz w:val="22"/>
                <w:szCs w:val="22"/>
              </w:rPr>
              <w:t>)</w:t>
            </w:r>
          </w:p>
        </w:tc>
        <w:tc>
          <w:tcPr>
            <w:tcW w:w="1276" w:type="dxa"/>
            <w:tcBorders>
              <w:top w:val="single" w:sz="18" w:space="0" w:color="auto"/>
              <w:left w:val="single" w:sz="18" w:space="0" w:color="auto"/>
              <w:bottom w:val="single" w:sz="18" w:space="0" w:color="auto"/>
            </w:tcBorders>
          </w:tcPr>
          <w:p w14:paraId="29A9A594" w14:textId="77777777" w:rsidR="00C91A44" w:rsidRPr="00482CD6" w:rsidRDefault="00C91A44" w:rsidP="00C91A44">
            <w:pPr>
              <w:jc w:val="center"/>
            </w:pPr>
          </w:p>
          <w:p w14:paraId="6C41E39F" w14:textId="77777777" w:rsidR="00C91A44" w:rsidRPr="00482CD6" w:rsidRDefault="00C91A44" w:rsidP="00C91A44">
            <w:pPr>
              <w:jc w:val="center"/>
            </w:pPr>
          </w:p>
        </w:tc>
        <w:tc>
          <w:tcPr>
            <w:tcW w:w="1099" w:type="dxa"/>
            <w:tcBorders>
              <w:top w:val="single" w:sz="18" w:space="0" w:color="auto"/>
              <w:bottom w:val="single" w:sz="18" w:space="0" w:color="auto"/>
              <w:right w:val="single" w:sz="18" w:space="0" w:color="auto"/>
            </w:tcBorders>
          </w:tcPr>
          <w:p w14:paraId="36C64831" w14:textId="77777777" w:rsidR="00C91A44" w:rsidRPr="00482CD6" w:rsidRDefault="00C91A44" w:rsidP="00C91A44">
            <w:pPr>
              <w:jc w:val="center"/>
            </w:pPr>
          </w:p>
        </w:tc>
        <w:tc>
          <w:tcPr>
            <w:tcW w:w="778" w:type="dxa"/>
            <w:tcBorders>
              <w:top w:val="single" w:sz="18" w:space="0" w:color="auto"/>
              <w:left w:val="single" w:sz="18" w:space="0" w:color="auto"/>
              <w:bottom w:val="nil"/>
              <w:right w:val="single" w:sz="18" w:space="0" w:color="auto"/>
            </w:tcBorders>
          </w:tcPr>
          <w:p w14:paraId="6FCC5C56" w14:textId="77777777" w:rsidR="00C91A44" w:rsidRPr="00482CD6" w:rsidRDefault="00C91A44" w:rsidP="00C91A44">
            <w:pPr>
              <w:jc w:val="center"/>
            </w:pPr>
          </w:p>
        </w:tc>
        <w:tc>
          <w:tcPr>
            <w:tcW w:w="1275" w:type="dxa"/>
            <w:tcBorders>
              <w:top w:val="single" w:sz="18" w:space="0" w:color="auto"/>
              <w:left w:val="single" w:sz="18" w:space="0" w:color="auto"/>
              <w:bottom w:val="single" w:sz="18" w:space="0" w:color="auto"/>
            </w:tcBorders>
          </w:tcPr>
          <w:p w14:paraId="0DFF3599" w14:textId="77777777" w:rsidR="00C91A44" w:rsidRPr="00482CD6" w:rsidRDefault="00C91A44" w:rsidP="00C91A44">
            <w:pPr>
              <w:jc w:val="center"/>
            </w:pPr>
          </w:p>
        </w:tc>
        <w:tc>
          <w:tcPr>
            <w:tcW w:w="958" w:type="dxa"/>
            <w:tcBorders>
              <w:top w:val="single" w:sz="18" w:space="0" w:color="auto"/>
              <w:bottom w:val="single" w:sz="18" w:space="0" w:color="auto"/>
              <w:right w:val="single" w:sz="18" w:space="0" w:color="auto"/>
            </w:tcBorders>
          </w:tcPr>
          <w:p w14:paraId="12B7E6DB" w14:textId="77777777" w:rsidR="00C91A44" w:rsidRPr="00482CD6" w:rsidRDefault="00C91A44" w:rsidP="00C91A44">
            <w:pPr>
              <w:jc w:val="center"/>
            </w:pPr>
          </w:p>
        </w:tc>
        <w:tc>
          <w:tcPr>
            <w:tcW w:w="885" w:type="dxa"/>
            <w:tcBorders>
              <w:top w:val="single" w:sz="18" w:space="0" w:color="auto"/>
              <w:left w:val="single" w:sz="18" w:space="0" w:color="auto"/>
              <w:bottom w:val="nil"/>
              <w:right w:val="single" w:sz="18" w:space="0" w:color="auto"/>
            </w:tcBorders>
          </w:tcPr>
          <w:p w14:paraId="342022D8" w14:textId="77777777" w:rsidR="00C91A44" w:rsidRPr="00482CD6" w:rsidRDefault="00C91A44" w:rsidP="00C91A44">
            <w:pPr>
              <w:jc w:val="center"/>
            </w:pPr>
          </w:p>
        </w:tc>
        <w:tc>
          <w:tcPr>
            <w:tcW w:w="1242" w:type="dxa"/>
            <w:tcBorders>
              <w:top w:val="single" w:sz="18" w:space="0" w:color="auto"/>
              <w:left w:val="single" w:sz="18" w:space="0" w:color="auto"/>
              <w:bottom w:val="single" w:sz="18" w:space="0" w:color="auto"/>
            </w:tcBorders>
          </w:tcPr>
          <w:p w14:paraId="4FE596A7" w14:textId="77777777" w:rsidR="00C91A44" w:rsidRPr="00482CD6" w:rsidRDefault="00C91A44" w:rsidP="00C91A44">
            <w:pPr>
              <w:jc w:val="center"/>
            </w:pPr>
          </w:p>
        </w:tc>
        <w:tc>
          <w:tcPr>
            <w:tcW w:w="1168" w:type="dxa"/>
            <w:tcBorders>
              <w:top w:val="single" w:sz="18" w:space="0" w:color="auto"/>
              <w:bottom w:val="single" w:sz="18" w:space="0" w:color="auto"/>
              <w:right w:val="single" w:sz="18" w:space="0" w:color="auto"/>
            </w:tcBorders>
          </w:tcPr>
          <w:p w14:paraId="35D16ADF" w14:textId="77777777" w:rsidR="00C91A44" w:rsidRPr="00482CD6" w:rsidRDefault="00C91A44" w:rsidP="00C91A44">
            <w:pPr>
              <w:jc w:val="center"/>
            </w:pPr>
          </w:p>
        </w:tc>
      </w:tr>
    </w:tbl>
    <w:p w14:paraId="4A5DFAE7" w14:textId="77777777" w:rsidR="0082485C" w:rsidRPr="00482CD6" w:rsidRDefault="0082485C" w:rsidP="00B97DD5">
      <w:pPr>
        <w:autoSpaceDE w:val="0"/>
        <w:autoSpaceDN w:val="0"/>
        <w:adjustRightInd w:val="0"/>
        <w:ind w:right="-1497"/>
        <w:jc w:val="both"/>
        <w:rPr>
          <w:b/>
          <w:iCs/>
          <w:sz w:val="24"/>
          <w:szCs w:val="24"/>
          <w:highlight w:val="lightGray"/>
        </w:rPr>
      </w:pPr>
    </w:p>
    <w:p w14:paraId="60348CAC" w14:textId="77777777" w:rsidR="00CF2EB6" w:rsidRPr="00482CD6" w:rsidRDefault="00CF2EB6" w:rsidP="00B97DD5">
      <w:pPr>
        <w:autoSpaceDE w:val="0"/>
        <w:autoSpaceDN w:val="0"/>
        <w:adjustRightInd w:val="0"/>
        <w:ind w:right="-1497"/>
        <w:jc w:val="both"/>
        <w:rPr>
          <w:b/>
          <w:iCs/>
          <w:sz w:val="24"/>
          <w:szCs w:val="24"/>
          <w:highlight w:val="lightGray"/>
        </w:rPr>
      </w:pPr>
    </w:p>
    <w:p w14:paraId="126F5599" w14:textId="5BE0F56F" w:rsidR="004F73E4" w:rsidRPr="00482CD6" w:rsidRDefault="004F73E4" w:rsidP="00B97DD5">
      <w:pPr>
        <w:autoSpaceDE w:val="0"/>
        <w:autoSpaceDN w:val="0"/>
        <w:adjustRightInd w:val="0"/>
        <w:ind w:right="-1497"/>
        <w:jc w:val="both"/>
        <w:rPr>
          <w:b/>
          <w:iCs/>
          <w:sz w:val="24"/>
          <w:szCs w:val="24"/>
        </w:rPr>
      </w:pPr>
      <w:r w:rsidRPr="00482CD6">
        <w:rPr>
          <w:b/>
          <w:iCs/>
          <w:sz w:val="24"/>
          <w:szCs w:val="24"/>
          <w:highlight w:val="lightGray"/>
        </w:rPr>
        <w:t>Zadanie nr III: sukcesywne dostawy wędlin z mięsa czerwonego i wędlin drobiowych</w:t>
      </w:r>
    </w:p>
    <w:p w14:paraId="543394B7" w14:textId="77777777" w:rsidR="0082485C" w:rsidRPr="00482CD6" w:rsidRDefault="0082485C" w:rsidP="00B97DD5">
      <w:pPr>
        <w:autoSpaceDE w:val="0"/>
        <w:autoSpaceDN w:val="0"/>
        <w:adjustRightInd w:val="0"/>
        <w:jc w:val="both"/>
        <w:rPr>
          <w:b/>
          <w:iCs/>
          <w:sz w:val="24"/>
          <w:szCs w:val="24"/>
        </w:rPr>
      </w:pPr>
      <w:r w:rsidRPr="00482CD6">
        <w:rPr>
          <w:b/>
          <w:bCs/>
          <w:sz w:val="23"/>
          <w:szCs w:val="23"/>
        </w:rPr>
        <w:t>Tabela nr 3</w:t>
      </w:r>
    </w:p>
    <w:tbl>
      <w:tblPr>
        <w:tblStyle w:val="Tabela-Siatka"/>
        <w:tblpPr w:leftFromText="141" w:rightFromText="141" w:vertAnchor="text" w:horzAnchor="margin" w:tblpX="-601" w:tblpY="458"/>
        <w:tblW w:w="5374" w:type="pct"/>
        <w:tblLayout w:type="fixed"/>
        <w:tblLook w:val="04A0" w:firstRow="1" w:lastRow="0" w:firstColumn="1" w:lastColumn="0" w:noHBand="0" w:noVBand="1"/>
      </w:tblPr>
      <w:tblGrid>
        <w:gridCol w:w="674"/>
        <w:gridCol w:w="2233"/>
        <w:gridCol w:w="829"/>
        <w:gridCol w:w="829"/>
        <w:gridCol w:w="968"/>
        <w:gridCol w:w="689"/>
        <w:gridCol w:w="1238"/>
        <w:gridCol w:w="1241"/>
        <w:gridCol w:w="689"/>
        <w:gridCol w:w="1348"/>
        <w:gridCol w:w="998"/>
        <w:gridCol w:w="704"/>
        <w:gridCol w:w="992"/>
        <w:gridCol w:w="1417"/>
      </w:tblGrid>
      <w:tr w:rsidR="008B7F24" w:rsidRPr="00482CD6" w14:paraId="599C0BB0" w14:textId="77777777" w:rsidTr="008B7F24">
        <w:trPr>
          <w:trHeight w:val="450"/>
        </w:trPr>
        <w:tc>
          <w:tcPr>
            <w:tcW w:w="227" w:type="pct"/>
            <w:vMerge w:val="restart"/>
            <w:tcBorders>
              <w:top w:val="single" w:sz="18" w:space="0" w:color="auto"/>
              <w:left w:val="single" w:sz="18" w:space="0" w:color="auto"/>
              <w:bottom w:val="single" w:sz="2" w:space="0" w:color="auto"/>
              <w:right w:val="single" w:sz="2" w:space="0" w:color="auto"/>
            </w:tcBorders>
            <w:vAlign w:val="center"/>
          </w:tcPr>
          <w:p w14:paraId="59DD0AEB" w14:textId="77777777" w:rsidR="008B7F24" w:rsidRPr="00482CD6" w:rsidRDefault="008B7F24" w:rsidP="00B97DD5">
            <w:pPr>
              <w:jc w:val="center"/>
              <w:rPr>
                <w:b/>
              </w:rPr>
            </w:pPr>
          </w:p>
          <w:p w14:paraId="0FF8BC6E" w14:textId="77777777" w:rsidR="008B7F24" w:rsidRPr="00482CD6" w:rsidRDefault="008B7F24" w:rsidP="00B97DD5">
            <w:pPr>
              <w:jc w:val="center"/>
              <w:rPr>
                <w:b/>
              </w:rPr>
            </w:pPr>
            <w:r w:rsidRPr="00482CD6">
              <w:rPr>
                <w:b/>
              </w:rPr>
              <w:t>L.p.</w:t>
            </w:r>
          </w:p>
        </w:tc>
        <w:tc>
          <w:tcPr>
            <w:tcW w:w="752" w:type="pct"/>
            <w:vMerge w:val="restart"/>
            <w:tcBorders>
              <w:top w:val="single" w:sz="18" w:space="0" w:color="auto"/>
              <w:left w:val="single" w:sz="2" w:space="0" w:color="auto"/>
              <w:bottom w:val="single" w:sz="2" w:space="0" w:color="auto"/>
              <w:right w:val="single" w:sz="2" w:space="0" w:color="auto"/>
            </w:tcBorders>
            <w:vAlign w:val="center"/>
          </w:tcPr>
          <w:p w14:paraId="54618062" w14:textId="77777777" w:rsidR="008B7F24" w:rsidRPr="00482CD6" w:rsidRDefault="008B7F24" w:rsidP="00B97DD5">
            <w:pPr>
              <w:jc w:val="center"/>
              <w:rPr>
                <w:b/>
              </w:rPr>
            </w:pPr>
          </w:p>
          <w:p w14:paraId="3B8700D3" w14:textId="77777777" w:rsidR="008B7F24" w:rsidRPr="00482CD6" w:rsidRDefault="008B7F24" w:rsidP="00B97DD5">
            <w:pPr>
              <w:jc w:val="center"/>
              <w:rPr>
                <w:b/>
              </w:rPr>
            </w:pPr>
            <w:r w:rsidRPr="00482CD6">
              <w:rPr>
                <w:b/>
              </w:rPr>
              <w:t>Nazwa produktu</w:t>
            </w:r>
          </w:p>
        </w:tc>
        <w:tc>
          <w:tcPr>
            <w:tcW w:w="279" w:type="pct"/>
            <w:vMerge w:val="restart"/>
            <w:tcBorders>
              <w:top w:val="single" w:sz="18" w:space="0" w:color="auto"/>
              <w:left w:val="single" w:sz="2" w:space="0" w:color="auto"/>
              <w:bottom w:val="single" w:sz="2" w:space="0" w:color="auto"/>
              <w:right w:val="single" w:sz="2" w:space="0" w:color="auto"/>
            </w:tcBorders>
            <w:vAlign w:val="center"/>
          </w:tcPr>
          <w:p w14:paraId="45377498" w14:textId="77777777" w:rsidR="008B7F24" w:rsidRPr="00482CD6" w:rsidRDefault="008B7F24" w:rsidP="00B97DD5">
            <w:pPr>
              <w:jc w:val="center"/>
              <w:rPr>
                <w:b/>
              </w:rPr>
            </w:pPr>
          </w:p>
          <w:p w14:paraId="7B80D22B" w14:textId="77777777" w:rsidR="008B7F24" w:rsidRPr="00482CD6" w:rsidRDefault="008B7F24" w:rsidP="00B97DD5">
            <w:pPr>
              <w:jc w:val="center"/>
              <w:rPr>
                <w:b/>
              </w:rPr>
            </w:pPr>
            <w:r w:rsidRPr="00482CD6">
              <w:rPr>
                <w:b/>
              </w:rPr>
              <w:t>Jedn.</w:t>
            </w:r>
          </w:p>
          <w:p w14:paraId="180BAB7E" w14:textId="77777777" w:rsidR="008B7F24" w:rsidRPr="00482CD6" w:rsidRDefault="008B7F24" w:rsidP="00B97DD5">
            <w:pPr>
              <w:jc w:val="center"/>
              <w:rPr>
                <w:b/>
              </w:rPr>
            </w:pPr>
            <w:r w:rsidRPr="00482CD6">
              <w:rPr>
                <w:b/>
              </w:rPr>
              <w:t>miary</w:t>
            </w:r>
          </w:p>
        </w:tc>
        <w:tc>
          <w:tcPr>
            <w:tcW w:w="279" w:type="pct"/>
            <w:vMerge w:val="restart"/>
            <w:tcBorders>
              <w:top w:val="single" w:sz="18" w:space="0" w:color="auto"/>
              <w:left w:val="single" w:sz="2" w:space="0" w:color="auto"/>
              <w:bottom w:val="single" w:sz="2" w:space="0" w:color="auto"/>
              <w:right w:val="single" w:sz="2" w:space="0" w:color="auto"/>
            </w:tcBorders>
            <w:vAlign w:val="center"/>
          </w:tcPr>
          <w:p w14:paraId="12BEBB98" w14:textId="77777777" w:rsidR="008B7F24" w:rsidRPr="00482CD6" w:rsidRDefault="008B7F24" w:rsidP="00B97DD5">
            <w:pPr>
              <w:jc w:val="center"/>
              <w:rPr>
                <w:b/>
              </w:rPr>
            </w:pPr>
            <w:r w:rsidRPr="00482CD6">
              <w:rPr>
                <w:b/>
              </w:rPr>
              <w:t>Cena</w:t>
            </w:r>
          </w:p>
          <w:p w14:paraId="3A2F8040" w14:textId="77777777" w:rsidR="008B7F24" w:rsidRPr="00482CD6" w:rsidRDefault="008B7F24" w:rsidP="00B97DD5">
            <w:pPr>
              <w:jc w:val="center"/>
              <w:rPr>
                <w:b/>
              </w:rPr>
            </w:pPr>
            <w:r w:rsidRPr="00482CD6">
              <w:rPr>
                <w:b/>
              </w:rPr>
              <w:t>jedn.</w:t>
            </w:r>
          </w:p>
          <w:p w14:paraId="4B57DC69" w14:textId="77777777" w:rsidR="008B7F24" w:rsidRPr="00482CD6" w:rsidRDefault="008B7F24" w:rsidP="00B97DD5">
            <w:pPr>
              <w:jc w:val="center"/>
              <w:rPr>
                <w:b/>
              </w:rPr>
            </w:pPr>
            <w:r w:rsidRPr="00482CD6">
              <w:rPr>
                <w:b/>
              </w:rPr>
              <w:t>netto</w:t>
            </w:r>
          </w:p>
          <w:p w14:paraId="04AF74BA" w14:textId="77777777" w:rsidR="008B7F24" w:rsidRPr="00482CD6" w:rsidRDefault="008B7F24" w:rsidP="00B97DD5">
            <w:pPr>
              <w:jc w:val="center"/>
              <w:rPr>
                <w:b/>
              </w:rPr>
            </w:pPr>
            <w:r w:rsidRPr="00482CD6">
              <w:rPr>
                <w:b/>
              </w:rPr>
              <w:t>(zł/kg)</w:t>
            </w:r>
          </w:p>
        </w:tc>
        <w:tc>
          <w:tcPr>
            <w:tcW w:w="326" w:type="pct"/>
            <w:vMerge w:val="restart"/>
            <w:tcBorders>
              <w:top w:val="single" w:sz="18" w:space="0" w:color="auto"/>
              <w:left w:val="single" w:sz="2" w:space="0" w:color="auto"/>
              <w:bottom w:val="single" w:sz="2" w:space="0" w:color="auto"/>
              <w:right w:val="single" w:sz="18" w:space="0" w:color="auto"/>
            </w:tcBorders>
            <w:vAlign w:val="center"/>
          </w:tcPr>
          <w:p w14:paraId="5A1DA91C" w14:textId="77777777" w:rsidR="008B7F24" w:rsidRPr="00482CD6" w:rsidRDefault="008B7F24" w:rsidP="00B97DD5">
            <w:pPr>
              <w:jc w:val="center"/>
              <w:rPr>
                <w:b/>
              </w:rPr>
            </w:pPr>
            <w:r w:rsidRPr="00482CD6">
              <w:rPr>
                <w:b/>
              </w:rPr>
              <w:t>Stawka</w:t>
            </w:r>
          </w:p>
          <w:p w14:paraId="3EED7116" w14:textId="77777777" w:rsidR="008B7F24" w:rsidRPr="00482CD6" w:rsidRDefault="008B7F24" w:rsidP="00B97DD5">
            <w:pPr>
              <w:jc w:val="center"/>
              <w:rPr>
                <w:b/>
              </w:rPr>
            </w:pPr>
            <w:r w:rsidRPr="00482CD6">
              <w:rPr>
                <w:b/>
              </w:rPr>
              <w:t>podatku</w:t>
            </w:r>
          </w:p>
          <w:p w14:paraId="361831A2" w14:textId="77777777" w:rsidR="008B7F24" w:rsidRPr="00482CD6" w:rsidRDefault="008B7F24" w:rsidP="00B97DD5">
            <w:pPr>
              <w:jc w:val="center"/>
              <w:rPr>
                <w:b/>
                <w:vertAlign w:val="superscript"/>
              </w:rPr>
            </w:pPr>
            <w:r w:rsidRPr="00482CD6">
              <w:rPr>
                <w:b/>
              </w:rPr>
              <w:t>VAT (%)</w:t>
            </w:r>
            <w:r w:rsidRPr="00482CD6">
              <w:rPr>
                <w:b/>
                <w:vertAlign w:val="superscript"/>
              </w:rPr>
              <w:t>*</w:t>
            </w:r>
          </w:p>
        </w:tc>
        <w:tc>
          <w:tcPr>
            <w:tcW w:w="1067" w:type="pct"/>
            <w:gridSpan w:val="3"/>
            <w:tcBorders>
              <w:top w:val="single" w:sz="18" w:space="0" w:color="auto"/>
              <w:left w:val="single" w:sz="18" w:space="0" w:color="auto"/>
              <w:bottom w:val="single" w:sz="2" w:space="0" w:color="auto"/>
              <w:right w:val="single" w:sz="18" w:space="0" w:color="auto"/>
            </w:tcBorders>
            <w:vAlign w:val="center"/>
          </w:tcPr>
          <w:p w14:paraId="5934E91E" w14:textId="77777777" w:rsidR="008B7F24" w:rsidRPr="00482CD6" w:rsidRDefault="008B7F24" w:rsidP="00B97DD5">
            <w:pPr>
              <w:jc w:val="center"/>
              <w:rPr>
                <w:b/>
              </w:rPr>
            </w:pPr>
            <w:r w:rsidRPr="00482CD6">
              <w:rPr>
                <w:b/>
              </w:rPr>
              <w:t>ZAMÓWIENIE PODSTAWOWE</w:t>
            </w:r>
          </w:p>
        </w:tc>
        <w:tc>
          <w:tcPr>
            <w:tcW w:w="1022" w:type="pct"/>
            <w:gridSpan w:val="3"/>
            <w:tcBorders>
              <w:top w:val="single" w:sz="18" w:space="0" w:color="auto"/>
              <w:left w:val="single" w:sz="18" w:space="0" w:color="auto"/>
              <w:bottom w:val="single" w:sz="2" w:space="0" w:color="auto"/>
              <w:right w:val="single" w:sz="18" w:space="0" w:color="auto"/>
            </w:tcBorders>
            <w:vAlign w:val="center"/>
          </w:tcPr>
          <w:p w14:paraId="6E1A1B3E" w14:textId="5024A429" w:rsidR="008B7F24" w:rsidRPr="00482CD6" w:rsidRDefault="008B7F24" w:rsidP="00B97DD5">
            <w:pPr>
              <w:jc w:val="center"/>
              <w:rPr>
                <w:b/>
              </w:rPr>
            </w:pPr>
            <w:r w:rsidRPr="00482CD6">
              <w:rPr>
                <w:b/>
              </w:rPr>
              <w:t>ZAMÓWIENIE W RAMACH PRAWA OPCJI</w:t>
            </w:r>
          </w:p>
        </w:tc>
        <w:tc>
          <w:tcPr>
            <w:tcW w:w="1048" w:type="pct"/>
            <w:gridSpan w:val="3"/>
            <w:tcBorders>
              <w:top w:val="single" w:sz="18" w:space="0" w:color="auto"/>
              <w:left w:val="single" w:sz="18" w:space="0" w:color="auto"/>
              <w:bottom w:val="single" w:sz="2" w:space="0" w:color="auto"/>
              <w:right w:val="single" w:sz="18" w:space="0" w:color="auto"/>
            </w:tcBorders>
            <w:vAlign w:val="center"/>
          </w:tcPr>
          <w:p w14:paraId="79269E83" w14:textId="0C4FD7E5" w:rsidR="008B7F24" w:rsidRPr="00482CD6" w:rsidRDefault="008B7F24" w:rsidP="00B97DD5">
            <w:pPr>
              <w:jc w:val="center"/>
              <w:rPr>
                <w:b/>
              </w:rPr>
            </w:pPr>
            <w:r w:rsidRPr="00482CD6">
              <w:rPr>
                <w:b/>
              </w:rPr>
              <w:t>RAZEM: ZAMÓWIENIE PODSTAWOWE + OPCJA</w:t>
            </w:r>
          </w:p>
        </w:tc>
      </w:tr>
      <w:tr w:rsidR="00482CD6" w:rsidRPr="00482CD6" w14:paraId="677B7C73" w14:textId="77777777" w:rsidTr="008B7F24">
        <w:tc>
          <w:tcPr>
            <w:tcW w:w="227" w:type="pct"/>
            <w:vMerge/>
            <w:tcBorders>
              <w:top w:val="single" w:sz="2" w:space="0" w:color="auto"/>
              <w:left w:val="single" w:sz="18" w:space="0" w:color="auto"/>
              <w:bottom w:val="single" w:sz="18" w:space="0" w:color="auto"/>
              <w:right w:val="single" w:sz="2" w:space="0" w:color="auto"/>
            </w:tcBorders>
            <w:vAlign w:val="center"/>
          </w:tcPr>
          <w:p w14:paraId="527941C4" w14:textId="77777777" w:rsidR="002E4E3C" w:rsidRPr="00482CD6" w:rsidRDefault="002E4E3C" w:rsidP="00B97DD5">
            <w:pPr>
              <w:jc w:val="center"/>
              <w:rPr>
                <w:b/>
                <w:sz w:val="24"/>
                <w:szCs w:val="24"/>
              </w:rPr>
            </w:pPr>
          </w:p>
        </w:tc>
        <w:tc>
          <w:tcPr>
            <w:tcW w:w="752" w:type="pct"/>
            <w:vMerge/>
            <w:tcBorders>
              <w:top w:val="single" w:sz="2" w:space="0" w:color="auto"/>
              <w:left w:val="single" w:sz="2" w:space="0" w:color="auto"/>
              <w:bottom w:val="single" w:sz="18" w:space="0" w:color="auto"/>
              <w:right w:val="single" w:sz="2" w:space="0" w:color="auto"/>
            </w:tcBorders>
            <w:vAlign w:val="center"/>
          </w:tcPr>
          <w:p w14:paraId="10DCEC73" w14:textId="77777777" w:rsidR="002E4E3C" w:rsidRPr="00482CD6" w:rsidRDefault="002E4E3C" w:rsidP="00B97DD5">
            <w:pPr>
              <w:jc w:val="center"/>
              <w:rPr>
                <w:b/>
                <w:sz w:val="24"/>
                <w:szCs w:val="24"/>
              </w:rPr>
            </w:pPr>
          </w:p>
        </w:tc>
        <w:tc>
          <w:tcPr>
            <w:tcW w:w="279" w:type="pct"/>
            <w:vMerge/>
            <w:tcBorders>
              <w:top w:val="single" w:sz="2" w:space="0" w:color="auto"/>
              <w:left w:val="single" w:sz="2" w:space="0" w:color="auto"/>
              <w:bottom w:val="single" w:sz="18" w:space="0" w:color="auto"/>
              <w:right w:val="single" w:sz="2" w:space="0" w:color="auto"/>
            </w:tcBorders>
            <w:vAlign w:val="center"/>
          </w:tcPr>
          <w:p w14:paraId="0667AF01" w14:textId="77777777" w:rsidR="002E4E3C" w:rsidRPr="00482CD6" w:rsidRDefault="002E4E3C" w:rsidP="00B97DD5">
            <w:pPr>
              <w:jc w:val="center"/>
              <w:rPr>
                <w:b/>
                <w:sz w:val="24"/>
                <w:szCs w:val="24"/>
              </w:rPr>
            </w:pPr>
          </w:p>
        </w:tc>
        <w:tc>
          <w:tcPr>
            <w:tcW w:w="279" w:type="pct"/>
            <w:vMerge/>
            <w:tcBorders>
              <w:top w:val="single" w:sz="2" w:space="0" w:color="auto"/>
              <w:left w:val="single" w:sz="2" w:space="0" w:color="auto"/>
              <w:bottom w:val="single" w:sz="18" w:space="0" w:color="auto"/>
              <w:right w:val="single" w:sz="2" w:space="0" w:color="auto"/>
            </w:tcBorders>
            <w:vAlign w:val="center"/>
          </w:tcPr>
          <w:p w14:paraId="52B167D1" w14:textId="77777777" w:rsidR="002E4E3C" w:rsidRPr="00482CD6" w:rsidRDefault="002E4E3C" w:rsidP="00B97DD5">
            <w:pPr>
              <w:jc w:val="center"/>
              <w:rPr>
                <w:b/>
                <w:sz w:val="24"/>
                <w:szCs w:val="24"/>
              </w:rPr>
            </w:pPr>
          </w:p>
        </w:tc>
        <w:tc>
          <w:tcPr>
            <w:tcW w:w="326" w:type="pct"/>
            <w:vMerge/>
            <w:tcBorders>
              <w:top w:val="single" w:sz="2" w:space="0" w:color="auto"/>
              <w:left w:val="single" w:sz="2" w:space="0" w:color="auto"/>
              <w:bottom w:val="single" w:sz="18" w:space="0" w:color="auto"/>
              <w:right w:val="single" w:sz="18" w:space="0" w:color="auto"/>
            </w:tcBorders>
            <w:vAlign w:val="center"/>
          </w:tcPr>
          <w:p w14:paraId="7AE8AE70" w14:textId="77777777" w:rsidR="002E4E3C" w:rsidRPr="00482CD6" w:rsidRDefault="002E4E3C" w:rsidP="00B97DD5">
            <w:pPr>
              <w:jc w:val="center"/>
              <w:rPr>
                <w:b/>
                <w:sz w:val="24"/>
                <w:szCs w:val="24"/>
              </w:rPr>
            </w:pPr>
          </w:p>
        </w:tc>
        <w:tc>
          <w:tcPr>
            <w:tcW w:w="232" w:type="pct"/>
            <w:tcBorders>
              <w:top w:val="single" w:sz="2" w:space="0" w:color="auto"/>
              <w:left w:val="single" w:sz="18" w:space="0" w:color="auto"/>
              <w:bottom w:val="single" w:sz="18" w:space="0" w:color="auto"/>
              <w:right w:val="single" w:sz="2" w:space="0" w:color="auto"/>
            </w:tcBorders>
            <w:vAlign w:val="center"/>
          </w:tcPr>
          <w:p w14:paraId="4B790602" w14:textId="77777777" w:rsidR="002E4E3C" w:rsidRPr="00482CD6" w:rsidRDefault="002E4E3C" w:rsidP="00B97DD5">
            <w:pPr>
              <w:jc w:val="center"/>
              <w:rPr>
                <w:b/>
              </w:rPr>
            </w:pPr>
            <w:r w:rsidRPr="00482CD6">
              <w:rPr>
                <w:b/>
              </w:rPr>
              <w:t>ilość</w:t>
            </w:r>
          </w:p>
        </w:tc>
        <w:tc>
          <w:tcPr>
            <w:tcW w:w="417" w:type="pct"/>
            <w:tcBorders>
              <w:top w:val="single" w:sz="2" w:space="0" w:color="auto"/>
              <w:left w:val="single" w:sz="2" w:space="0" w:color="auto"/>
              <w:bottom w:val="single" w:sz="18" w:space="0" w:color="auto"/>
              <w:right w:val="single" w:sz="2" w:space="0" w:color="auto"/>
            </w:tcBorders>
            <w:vAlign w:val="center"/>
          </w:tcPr>
          <w:p w14:paraId="7CE8565C" w14:textId="77777777" w:rsidR="002E4E3C" w:rsidRPr="00482CD6" w:rsidRDefault="002E4E3C" w:rsidP="00B97DD5">
            <w:pPr>
              <w:jc w:val="center"/>
              <w:rPr>
                <w:b/>
              </w:rPr>
            </w:pPr>
            <w:r w:rsidRPr="00482CD6">
              <w:rPr>
                <w:b/>
              </w:rPr>
              <w:t>wartość</w:t>
            </w:r>
          </w:p>
          <w:p w14:paraId="78460D3E" w14:textId="77777777" w:rsidR="002E4E3C" w:rsidRPr="00482CD6" w:rsidRDefault="002E4E3C" w:rsidP="00B97DD5">
            <w:pPr>
              <w:jc w:val="center"/>
              <w:rPr>
                <w:b/>
              </w:rPr>
            </w:pPr>
            <w:r w:rsidRPr="00482CD6">
              <w:rPr>
                <w:b/>
              </w:rPr>
              <w:t>netto(zł)</w:t>
            </w:r>
          </w:p>
          <w:p w14:paraId="3276ED40" w14:textId="77777777" w:rsidR="002E4E3C" w:rsidRPr="00482CD6" w:rsidRDefault="002E4E3C" w:rsidP="00B97DD5">
            <w:pPr>
              <w:jc w:val="center"/>
              <w:rPr>
                <w:b/>
              </w:rPr>
            </w:pPr>
            <w:r w:rsidRPr="00482CD6">
              <w:rPr>
                <w:i/>
              </w:rPr>
              <w:t>/ilość x cena jednostkowa/</w:t>
            </w:r>
          </w:p>
        </w:tc>
        <w:tc>
          <w:tcPr>
            <w:tcW w:w="418" w:type="pct"/>
            <w:tcBorders>
              <w:top w:val="single" w:sz="2" w:space="0" w:color="auto"/>
              <w:left w:val="single" w:sz="2" w:space="0" w:color="auto"/>
              <w:bottom w:val="single" w:sz="18" w:space="0" w:color="auto"/>
              <w:right w:val="single" w:sz="18" w:space="0" w:color="auto"/>
            </w:tcBorders>
            <w:vAlign w:val="center"/>
          </w:tcPr>
          <w:p w14:paraId="17786F1E" w14:textId="77777777" w:rsidR="002E4E3C" w:rsidRPr="00482CD6" w:rsidRDefault="002E4E3C" w:rsidP="00B97DD5">
            <w:pPr>
              <w:jc w:val="center"/>
              <w:rPr>
                <w:b/>
              </w:rPr>
            </w:pPr>
            <w:r w:rsidRPr="00482CD6">
              <w:rPr>
                <w:b/>
              </w:rPr>
              <w:t>wartość</w:t>
            </w:r>
          </w:p>
          <w:p w14:paraId="024B9497" w14:textId="77777777" w:rsidR="002071B7" w:rsidRPr="00482CD6" w:rsidRDefault="002E4E3C" w:rsidP="00B97DD5">
            <w:pPr>
              <w:jc w:val="center"/>
              <w:rPr>
                <w:b/>
              </w:rPr>
            </w:pPr>
            <w:r w:rsidRPr="00482CD6">
              <w:rPr>
                <w:b/>
              </w:rPr>
              <w:t>brutto</w:t>
            </w:r>
          </w:p>
          <w:p w14:paraId="28900B4C" w14:textId="77777777" w:rsidR="002E4E3C" w:rsidRPr="00482CD6" w:rsidRDefault="002071B7" w:rsidP="00B97DD5">
            <w:pPr>
              <w:jc w:val="center"/>
              <w:rPr>
                <w:b/>
              </w:rPr>
            </w:pPr>
            <w:r w:rsidRPr="00482CD6">
              <w:rPr>
                <w:b/>
              </w:rPr>
              <w:t>(zł)</w:t>
            </w:r>
          </w:p>
        </w:tc>
        <w:tc>
          <w:tcPr>
            <w:tcW w:w="232" w:type="pct"/>
            <w:tcBorders>
              <w:top w:val="single" w:sz="2" w:space="0" w:color="auto"/>
              <w:left w:val="single" w:sz="18" w:space="0" w:color="auto"/>
              <w:bottom w:val="single" w:sz="18" w:space="0" w:color="auto"/>
              <w:right w:val="single" w:sz="2" w:space="0" w:color="auto"/>
            </w:tcBorders>
            <w:vAlign w:val="center"/>
          </w:tcPr>
          <w:p w14:paraId="390E1D0E" w14:textId="77777777" w:rsidR="002E4E3C" w:rsidRPr="00482CD6" w:rsidRDefault="002E4E3C" w:rsidP="00B97DD5">
            <w:pPr>
              <w:jc w:val="center"/>
              <w:rPr>
                <w:b/>
                <w:sz w:val="24"/>
                <w:szCs w:val="24"/>
              </w:rPr>
            </w:pPr>
            <w:r w:rsidRPr="00482CD6">
              <w:rPr>
                <w:b/>
              </w:rPr>
              <w:t>ilość</w:t>
            </w:r>
          </w:p>
        </w:tc>
        <w:tc>
          <w:tcPr>
            <w:tcW w:w="454" w:type="pct"/>
            <w:tcBorders>
              <w:top w:val="single" w:sz="2" w:space="0" w:color="auto"/>
              <w:left w:val="single" w:sz="2" w:space="0" w:color="auto"/>
              <w:bottom w:val="single" w:sz="18" w:space="0" w:color="auto"/>
              <w:right w:val="single" w:sz="4" w:space="0" w:color="auto"/>
            </w:tcBorders>
            <w:vAlign w:val="center"/>
          </w:tcPr>
          <w:p w14:paraId="6D7D86A3" w14:textId="77777777" w:rsidR="002E4E3C" w:rsidRPr="00482CD6" w:rsidRDefault="002E4E3C" w:rsidP="00B97DD5">
            <w:pPr>
              <w:jc w:val="center"/>
              <w:rPr>
                <w:b/>
              </w:rPr>
            </w:pPr>
            <w:r w:rsidRPr="00482CD6">
              <w:rPr>
                <w:b/>
              </w:rPr>
              <w:t>wartość</w:t>
            </w:r>
          </w:p>
          <w:p w14:paraId="03A31248" w14:textId="77777777" w:rsidR="002E4E3C" w:rsidRPr="00482CD6" w:rsidRDefault="002E4E3C" w:rsidP="00B97DD5">
            <w:pPr>
              <w:jc w:val="center"/>
              <w:rPr>
                <w:b/>
              </w:rPr>
            </w:pPr>
            <w:r w:rsidRPr="00482CD6">
              <w:rPr>
                <w:b/>
              </w:rPr>
              <w:t>netto(zł)</w:t>
            </w:r>
          </w:p>
          <w:p w14:paraId="2200F966" w14:textId="77777777" w:rsidR="002E4E3C" w:rsidRPr="00482CD6" w:rsidRDefault="002E4E3C" w:rsidP="00B97DD5">
            <w:pPr>
              <w:jc w:val="center"/>
              <w:rPr>
                <w:b/>
                <w:sz w:val="24"/>
                <w:szCs w:val="24"/>
              </w:rPr>
            </w:pPr>
            <w:r w:rsidRPr="00482CD6">
              <w:rPr>
                <w:i/>
              </w:rPr>
              <w:t>/ilość x cena jednostkowa/</w:t>
            </w:r>
          </w:p>
        </w:tc>
        <w:tc>
          <w:tcPr>
            <w:tcW w:w="336" w:type="pct"/>
            <w:tcBorders>
              <w:top w:val="single" w:sz="2" w:space="0" w:color="auto"/>
              <w:left w:val="single" w:sz="4" w:space="0" w:color="auto"/>
              <w:bottom w:val="single" w:sz="18" w:space="0" w:color="auto"/>
              <w:right w:val="single" w:sz="18" w:space="0" w:color="auto"/>
            </w:tcBorders>
            <w:vAlign w:val="center"/>
          </w:tcPr>
          <w:p w14:paraId="1A6C7C19" w14:textId="77777777" w:rsidR="002E4E3C" w:rsidRPr="00482CD6" w:rsidRDefault="002E4E3C" w:rsidP="00B97DD5">
            <w:pPr>
              <w:jc w:val="center"/>
              <w:rPr>
                <w:b/>
              </w:rPr>
            </w:pPr>
            <w:r w:rsidRPr="00482CD6">
              <w:rPr>
                <w:b/>
              </w:rPr>
              <w:t>wartość</w:t>
            </w:r>
          </w:p>
          <w:p w14:paraId="4EE18DD8" w14:textId="77777777" w:rsidR="002071B7" w:rsidRPr="00482CD6" w:rsidRDefault="002E4E3C" w:rsidP="00B97DD5">
            <w:pPr>
              <w:jc w:val="center"/>
              <w:rPr>
                <w:b/>
              </w:rPr>
            </w:pPr>
            <w:r w:rsidRPr="00482CD6">
              <w:rPr>
                <w:b/>
              </w:rPr>
              <w:t>brutto</w:t>
            </w:r>
          </w:p>
          <w:p w14:paraId="3E0B6B3D" w14:textId="77777777" w:rsidR="002E4E3C" w:rsidRPr="00482CD6" w:rsidRDefault="002071B7" w:rsidP="00B97DD5">
            <w:pPr>
              <w:jc w:val="center"/>
              <w:rPr>
                <w:b/>
                <w:sz w:val="24"/>
                <w:szCs w:val="24"/>
              </w:rPr>
            </w:pPr>
            <w:r w:rsidRPr="00482CD6">
              <w:rPr>
                <w:b/>
              </w:rPr>
              <w:t>(zł)</w:t>
            </w:r>
          </w:p>
        </w:tc>
        <w:tc>
          <w:tcPr>
            <w:tcW w:w="237" w:type="pct"/>
            <w:tcBorders>
              <w:top w:val="single" w:sz="2" w:space="0" w:color="auto"/>
              <w:left w:val="single" w:sz="18" w:space="0" w:color="auto"/>
              <w:bottom w:val="single" w:sz="18" w:space="0" w:color="auto"/>
              <w:right w:val="single" w:sz="2" w:space="0" w:color="auto"/>
            </w:tcBorders>
            <w:vAlign w:val="center"/>
          </w:tcPr>
          <w:p w14:paraId="571DDFD8" w14:textId="77777777" w:rsidR="002E4E3C" w:rsidRPr="00482CD6" w:rsidRDefault="002E4E3C" w:rsidP="00B97DD5">
            <w:pPr>
              <w:jc w:val="center"/>
              <w:rPr>
                <w:b/>
                <w:sz w:val="24"/>
                <w:szCs w:val="24"/>
              </w:rPr>
            </w:pPr>
            <w:r w:rsidRPr="00482CD6">
              <w:rPr>
                <w:b/>
              </w:rPr>
              <w:t>ilość</w:t>
            </w:r>
          </w:p>
        </w:tc>
        <w:tc>
          <w:tcPr>
            <w:tcW w:w="334" w:type="pct"/>
            <w:tcBorders>
              <w:top w:val="single" w:sz="2" w:space="0" w:color="auto"/>
              <w:left w:val="single" w:sz="2" w:space="0" w:color="auto"/>
              <w:bottom w:val="single" w:sz="18" w:space="0" w:color="auto"/>
              <w:right w:val="single" w:sz="2" w:space="0" w:color="auto"/>
            </w:tcBorders>
            <w:vAlign w:val="center"/>
          </w:tcPr>
          <w:p w14:paraId="302155C2" w14:textId="77777777" w:rsidR="002E4E3C" w:rsidRPr="00482CD6" w:rsidRDefault="002E4E3C" w:rsidP="00B97DD5">
            <w:pPr>
              <w:jc w:val="center"/>
              <w:rPr>
                <w:b/>
              </w:rPr>
            </w:pPr>
            <w:r w:rsidRPr="00482CD6">
              <w:rPr>
                <w:b/>
              </w:rPr>
              <w:t>wartość</w:t>
            </w:r>
          </w:p>
          <w:p w14:paraId="09E3C9B9" w14:textId="77777777" w:rsidR="002E4E3C" w:rsidRPr="00482CD6" w:rsidRDefault="002E4E3C" w:rsidP="00B97DD5">
            <w:pPr>
              <w:jc w:val="center"/>
              <w:rPr>
                <w:b/>
                <w:sz w:val="24"/>
                <w:szCs w:val="24"/>
              </w:rPr>
            </w:pPr>
            <w:r w:rsidRPr="00482CD6">
              <w:rPr>
                <w:b/>
              </w:rPr>
              <w:t>netto(zł)</w:t>
            </w:r>
          </w:p>
        </w:tc>
        <w:tc>
          <w:tcPr>
            <w:tcW w:w="477" w:type="pct"/>
            <w:tcBorders>
              <w:top w:val="single" w:sz="2" w:space="0" w:color="auto"/>
              <w:left w:val="single" w:sz="2" w:space="0" w:color="auto"/>
              <w:bottom w:val="single" w:sz="18" w:space="0" w:color="auto"/>
              <w:right w:val="single" w:sz="18" w:space="0" w:color="auto"/>
            </w:tcBorders>
            <w:vAlign w:val="center"/>
          </w:tcPr>
          <w:p w14:paraId="02BE744F" w14:textId="77777777" w:rsidR="002E4E3C" w:rsidRPr="00482CD6" w:rsidRDefault="002E4E3C" w:rsidP="00B97DD5">
            <w:pPr>
              <w:jc w:val="center"/>
              <w:rPr>
                <w:b/>
              </w:rPr>
            </w:pPr>
            <w:r w:rsidRPr="00482CD6">
              <w:rPr>
                <w:b/>
              </w:rPr>
              <w:t>wartość</w:t>
            </w:r>
          </w:p>
          <w:p w14:paraId="5F80B3B8" w14:textId="77777777" w:rsidR="002E4E3C" w:rsidRPr="00482CD6" w:rsidRDefault="002E4E3C" w:rsidP="00B97DD5">
            <w:pPr>
              <w:jc w:val="center"/>
              <w:rPr>
                <w:b/>
                <w:sz w:val="24"/>
                <w:szCs w:val="24"/>
              </w:rPr>
            </w:pPr>
            <w:r w:rsidRPr="00482CD6">
              <w:rPr>
                <w:b/>
              </w:rPr>
              <w:t>brutto</w:t>
            </w:r>
            <w:r w:rsidR="002071B7" w:rsidRPr="00482CD6">
              <w:rPr>
                <w:b/>
              </w:rPr>
              <w:t>(zł)</w:t>
            </w:r>
          </w:p>
        </w:tc>
      </w:tr>
      <w:tr w:rsidR="00482CD6" w:rsidRPr="00482CD6" w14:paraId="731E5144" w14:textId="77777777" w:rsidTr="008B7F24">
        <w:tc>
          <w:tcPr>
            <w:tcW w:w="227" w:type="pct"/>
            <w:tcBorders>
              <w:top w:val="single" w:sz="18" w:space="0" w:color="auto"/>
              <w:left w:val="single" w:sz="18" w:space="0" w:color="auto"/>
              <w:bottom w:val="single" w:sz="18" w:space="0" w:color="auto"/>
              <w:right w:val="single" w:sz="2" w:space="0" w:color="auto"/>
            </w:tcBorders>
          </w:tcPr>
          <w:p w14:paraId="07623A1F" w14:textId="77777777" w:rsidR="002E4E3C" w:rsidRPr="00482CD6" w:rsidRDefault="002E4E3C" w:rsidP="00B97DD5">
            <w:pPr>
              <w:jc w:val="center"/>
            </w:pPr>
            <w:r w:rsidRPr="00482CD6">
              <w:t>1.</w:t>
            </w:r>
          </w:p>
        </w:tc>
        <w:tc>
          <w:tcPr>
            <w:tcW w:w="752" w:type="pct"/>
            <w:tcBorders>
              <w:top w:val="single" w:sz="18" w:space="0" w:color="auto"/>
              <w:left w:val="single" w:sz="2" w:space="0" w:color="auto"/>
              <w:bottom w:val="single" w:sz="18" w:space="0" w:color="auto"/>
              <w:right w:val="single" w:sz="2" w:space="0" w:color="auto"/>
            </w:tcBorders>
          </w:tcPr>
          <w:p w14:paraId="5E5C71C7" w14:textId="77777777" w:rsidR="002E4E3C" w:rsidRPr="00482CD6" w:rsidRDefault="002E4E3C" w:rsidP="00B97DD5">
            <w:pPr>
              <w:jc w:val="center"/>
            </w:pPr>
            <w:r w:rsidRPr="00482CD6">
              <w:t>2.</w:t>
            </w:r>
          </w:p>
        </w:tc>
        <w:tc>
          <w:tcPr>
            <w:tcW w:w="279" w:type="pct"/>
            <w:tcBorders>
              <w:top w:val="single" w:sz="18" w:space="0" w:color="auto"/>
              <w:left w:val="single" w:sz="2" w:space="0" w:color="auto"/>
              <w:bottom w:val="single" w:sz="18" w:space="0" w:color="auto"/>
              <w:right w:val="single" w:sz="2" w:space="0" w:color="auto"/>
            </w:tcBorders>
          </w:tcPr>
          <w:p w14:paraId="1B85DA2E" w14:textId="77777777" w:rsidR="002E4E3C" w:rsidRPr="00482CD6" w:rsidRDefault="002E4E3C" w:rsidP="00B97DD5">
            <w:pPr>
              <w:jc w:val="center"/>
            </w:pPr>
            <w:r w:rsidRPr="00482CD6">
              <w:t>3.</w:t>
            </w:r>
          </w:p>
        </w:tc>
        <w:tc>
          <w:tcPr>
            <w:tcW w:w="279" w:type="pct"/>
            <w:tcBorders>
              <w:top w:val="single" w:sz="18" w:space="0" w:color="auto"/>
              <w:left w:val="single" w:sz="2" w:space="0" w:color="auto"/>
              <w:bottom w:val="single" w:sz="18" w:space="0" w:color="auto"/>
              <w:right w:val="single" w:sz="2" w:space="0" w:color="auto"/>
            </w:tcBorders>
          </w:tcPr>
          <w:p w14:paraId="790FC5FD" w14:textId="77777777" w:rsidR="002E4E3C" w:rsidRPr="00482CD6" w:rsidRDefault="002E4E3C" w:rsidP="00B97DD5">
            <w:pPr>
              <w:jc w:val="center"/>
            </w:pPr>
            <w:r w:rsidRPr="00482CD6">
              <w:t>4.</w:t>
            </w:r>
          </w:p>
        </w:tc>
        <w:tc>
          <w:tcPr>
            <w:tcW w:w="326" w:type="pct"/>
            <w:tcBorders>
              <w:top w:val="single" w:sz="18" w:space="0" w:color="auto"/>
              <w:left w:val="single" w:sz="2" w:space="0" w:color="auto"/>
              <w:bottom w:val="single" w:sz="18" w:space="0" w:color="auto"/>
              <w:right w:val="single" w:sz="2" w:space="0" w:color="auto"/>
            </w:tcBorders>
          </w:tcPr>
          <w:p w14:paraId="6D2B6C59" w14:textId="77777777" w:rsidR="002E4E3C" w:rsidRPr="00482CD6" w:rsidRDefault="002E4E3C" w:rsidP="00B97DD5">
            <w:pPr>
              <w:jc w:val="center"/>
            </w:pPr>
            <w:r w:rsidRPr="00482CD6">
              <w:t>5.</w:t>
            </w:r>
          </w:p>
        </w:tc>
        <w:tc>
          <w:tcPr>
            <w:tcW w:w="232" w:type="pct"/>
            <w:tcBorders>
              <w:top w:val="single" w:sz="18" w:space="0" w:color="auto"/>
              <w:left w:val="single" w:sz="2" w:space="0" w:color="auto"/>
              <w:bottom w:val="single" w:sz="18" w:space="0" w:color="auto"/>
              <w:right w:val="single" w:sz="2" w:space="0" w:color="auto"/>
            </w:tcBorders>
          </w:tcPr>
          <w:p w14:paraId="35E892D6" w14:textId="77777777" w:rsidR="002E4E3C" w:rsidRPr="00482CD6" w:rsidRDefault="002E4E3C" w:rsidP="00B97DD5">
            <w:pPr>
              <w:jc w:val="center"/>
            </w:pPr>
            <w:r w:rsidRPr="00482CD6">
              <w:t>6.</w:t>
            </w:r>
          </w:p>
        </w:tc>
        <w:tc>
          <w:tcPr>
            <w:tcW w:w="417" w:type="pct"/>
            <w:tcBorders>
              <w:top w:val="single" w:sz="18" w:space="0" w:color="auto"/>
              <w:left w:val="single" w:sz="2" w:space="0" w:color="auto"/>
              <w:bottom w:val="single" w:sz="18" w:space="0" w:color="auto"/>
              <w:right w:val="single" w:sz="2" w:space="0" w:color="auto"/>
            </w:tcBorders>
          </w:tcPr>
          <w:p w14:paraId="3655E300" w14:textId="77777777" w:rsidR="002E4E3C" w:rsidRPr="00482CD6" w:rsidRDefault="002E4E3C" w:rsidP="00B97DD5">
            <w:pPr>
              <w:jc w:val="center"/>
            </w:pPr>
            <w:r w:rsidRPr="00482CD6">
              <w:t>7.</w:t>
            </w:r>
          </w:p>
        </w:tc>
        <w:tc>
          <w:tcPr>
            <w:tcW w:w="418" w:type="pct"/>
            <w:tcBorders>
              <w:top w:val="single" w:sz="18" w:space="0" w:color="auto"/>
              <w:left w:val="single" w:sz="2" w:space="0" w:color="auto"/>
              <w:bottom w:val="single" w:sz="18" w:space="0" w:color="auto"/>
              <w:right w:val="single" w:sz="2" w:space="0" w:color="auto"/>
            </w:tcBorders>
          </w:tcPr>
          <w:p w14:paraId="17F246E0" w14:textId="77777777" w:rsidR="002E4E3C" w:rsidRPr="00482CD6" w:rsidRDefault="002E4E3C" w:rsidP="00B97DD5">
            <w:pPr>
              <w:jc w:val="center"/>
            </w:pPr>
            <w:r w:rsidRPr="00482CD6">
              <w:t>8.</w:t>
            </w:r>
          </w:p>
        </w:tc>
        <w:tc>
          <w:tcPr>
            <w:tcW w:w="232" w:type="pct"/>
            <w:tcBorders>
              <w:top w:val="single" w:sz="18" w:space="0" w:color="auto"/>
              <w:left w:val="single" w:sz="2" w:space="0" w:color="auto"/>
              <w:bottom w:val="single" w:sz="18" w:space="0" w:color="auto"/>
              <w:right w:val="single" w:sz="2" w:space="0" w:color="auto"/>
            </w:tcBorders>
          </w:tcPr>
          <w:p w14:paraId="4495CAFA" w14:textId="77777777" w:rsidR="002E4E3C" w:rsidRPr="00482CD6" w:rsidRDefault="002E4E3C" w:rsidP="00B97DD5">
            <w:pPr>
              <w:jc w:val="center"/>
            </w:pPr>
            <w:r w:rsidRPr="00482CD6">
              <w:t>9.</w:t>
            </w:r>
          </w:p>
        </w:tc>
        <w:tc>
          <w:tcPr>
            <w:tcW w:w="454" w:type="pct"/>
            <w:tcBorders>
              <w:top w:val="single" w:sz="18" w:space="0" w:color="auto"/>
              <w:left w:val="single" w:sz="2" w:space="0" w:color="auto"/>
              <w:bottom w:val="single" w:sz="18" w:space="0" w:color="auto"/>
              <w:right w:val="single" w:sz="4" w:space="0" w:color="auto"/>
            </w:tcBorders>
          </w:tcPr>
          <w:p w14:paraId="4198BD39" w14:textId="77777777" w:rsidR="002E4E3C" w:rsidRPr="00482CD6" w:rsidRDefault="002E4E3C" w:rsidP="00B97DD5">
            <w:pPr>
              <w:jc w:val="center"/>
            </w:pPr>
            <w:r w:rsidRPr="00482CD6">
              <w:t>10.</w:t>
            </w:r>
          </w:p>
        </w:tc>
        <w:tc>
          <w:tcPr>
            <w:tcW w:w="336" w:type="pct"/>
            <w:tcBorders>
              <w:top w:val="single" w:sz="18" w:space="0" w:color="auto"/>
              <w:left w:val="single" w:sz="4" w:space="0" w:color="auto"/>
              <w:bottom w:val="single" w:sz="18" w:space="0" w:color="auto"/>
              <w:right w:val="single" w:sz="2" w:space="0" w:color="auto"/>
            </w:tcBorders>
          </w:tcPr>
          <w:p w14:paraId="1BA01CD5" w14:textId="77777777" w:rsidR="002E4E3C" w:rsidRPr="00482CD6" w:rsidRDefault="002E4E3C" w:rsidP="00B97DD5">
            <w:pPr>
              <w:jc w:val="center"/>
            </w:pPr>
            <w:r w:rsidRPr="00482CD6">
              <w:t>11.</w:t>
            </w:r>
          </w:p>
        </w:tc>
        <w:tc>
          <w:tcPr>
            <w:tcW w:w="237" w:type="pct"/>
            <w:tcBorders>
              <w:top w:val="single" w:sz="18" w:space="0" w:color="auto"/>
              <w:left w:val="single" w:sz="2" w:space="0" w:color="auto"/>
              <w:bottom w:val="single" w:sz="18" w:space="0" w:color="auto"/>
              <w:right w:val="single" w:sz="2" w:space="0" w:color="auto"/>
            </w:tcBorders>
          </w:tcPr>
          <w:p w14:paraId="687EEB26" w14:textId="77777777" w:rsidR="002E4E3C" w:rsidRPr="00482CD6" w:rsidRDefault="002E4E3C" w:rsidP="00B97DD5">
            <w:pPr>
              <w:jc w:val="center"/>
            </w:pPr>
            <w:r w:rsidRPr="00482CD6">
              <w:t>12.</w:t>
            </w:r>
          </w:p>
        </w:tc>
        <w:tc>
          <w:tcPr>
            <w:tcW w:w="334" w:type="pct"/>
            <w:tcBorders>
              <w:top w:val="single" w:sz="18" w:space="0" w:color="auto"/>
              <w:left w:val="single" w:sz="2" w:space="0" w:color="auto"/>
              <w:bottom w:val="single" w:sz="18" w:space="0" w:color="auto"/>
              <w:right w:val="single" w:sz="2" w:space="0" w:color="auto"/>
            </w:tcBorders>
          </w:tcPr>
          <w:p w14:paraId="680FED7D" w14:textId="77777777" w:rsidR="002E4E3C" w:rsidRPr="00482CD6" w:rsidRDefault="002E4E3C" w:rsidP="00B97DD5">
            <w:pPr>
              <w:jc w:val="center"/>
            </w:pPr>
            <w:r w:rsidRPr="00482CD6">
              <w:t>13.</w:t>
            </w:r>
          </w:p>
        </w:tc>
        <w:tc>
          <w:tcPr>
            <w:tcW w:w="477" w:type="pct"/>
            <w:tcBorders>
              <w:top w:val="single" w:sz="18" w:space="0" w:color="auto"/>
              <w:left w:val="single" w:sz="2" w:space="0" w:color="auto"/>
              <w:bottom w:val="single" w:sz="18" w:space="0" w:color="auto"/>
              <w:right w:val="single" w:sz="18" w:space="0" w:color="auto"/>
            </w:tcBorders>
          </w:tcPr>
          <w:p w14:paraId="4616C8B3" w14:textId="77777777" w:rsidR="002E4E3C" w:rsidRPr="00482CD6" w:rsidRDefault="002E4E3C" w:rsidP="00B97DD5">
            <w:pPr>
              <w:jc w:val="center"/>
            </w:pPr>
            <w:r w:rsidRPr="00482CD6">
              <w:t>14.</w:t>
            </w:r>
          </w:p>
        </w:tc>
      </w:tr>
      <w:tr w:rsidR="002C3479" w:rsidRPr="00482CD6" w14:paraId="181D18BC" w14:textId="77777777" w:rsidTr="008B7F24">
        <w:tc>
          <w:tcPr>
            <w:tcW w:w="227" w:type="pct"/>
            <w:tcBorders>
              <w:top w:val="single" w:sz="18" w:space="0" w:color="auto"/>
              <w:left w:val="single" w:sz="18" w:space="0" w:color="auto"/>
              <w:bottom w:val="single" w:sz="2" w:space="0" w:color="auto"/>
              <w:right w:val="single" w:sz="2" w:space="0" w:color="auto"/>
            </w:tcBorders>
          </w:tcPr>
          <w:p w14:paraId="6D20A087" w14:textId="77777777" w:rsidR="002C3479" w:rsidRPr="00482CD6" w:rsidRDefault="002C3479" w:rsidP="002C3479">
            <w:pPr>
              <w:jc w:val="center"/>
              <w:rPr>
                <w:b/>
              </w:rPr>
            </w:pPr>
            <w:r w:rsidRPr="00482CD6">
              <w:rPr>
                <w:b/>
              </w:rPr>
              <w:t>1.</w:t>
            </w:r>
          </w:p>
        </w:tc>
        <w:tc>
          <w:tcPr>
            <w:tcW w:w="752" w:type="pct"/>
            <w:tcBorders>
              <w:top w:val="single" w:sz="4" w:space="0" w:color="auto"/>
              <w:left w:val="single" w:sz="4" w:space="0" w:color="auto"/>
              <w:right w:val="single" w:sz="4" w:space="0" w:color="auto"/>
            </w:tcBorders>
          </w:tcPr>
          <w:p w14:paraId="17BB3A94" w14:textId="3EA9685F" w:rsidR="002C3479" w:rsidRPr="00482CD6" w:rsidRDefault="002C3479" w:rsidP="002C3479">
            <w:pPr>
              <w:rPr>
                <w:b/>
                <w:bCs/>
              </w:rPr>
            </w:pPr>
            <w:r w:rsidRPr="00482CD6">
              <w:rPr>
                <w:b/>
              </w:rPr>
              <w:t>Pasztetowa</w:t>
            </w:r>
          </w:p>
        </w:tc>
        <w:tc>
          <w:tcPr>
            <w:tcW w:w="279" w:type="pct"/>
            <w:tcBorders>
              <w:top w:val="single" w:sz="18" w:space="0" w:color="auto"/>
              <w:left w:val="single" w:sz="2" w:space="0" w:color="auto"/>
              <w:bottom w:val="single" w:sz="2" w:space="0" w:color="auto"/>
              <w:right w:val="single" w:sz="2" w:space="0" w:color="auto"/>
            </w:tcBorders>
            <w:vAlign w:val="center"/>
          </w:tcPr>
          <w:p w14:paraId="04C30A06" w14:textId="77777777" w:rsidR="002C3479" w:rsidRPr="00482CD6" w:rsidRDefault="002C3479" w:rsidP="002C3479">
            <w:pPr>
              <w:jc w:val="center"/>
              <w:rPr>
                <w:b/>
                <w:bCs/>
              </w:rPr>
            </w:pPr>
            <w:r w:rsidRPr="00482CD6">
              <w:rPr>
                <w:b/>
                <w:bCs/>
              </w:rPr>
              <w:t xml:space="preserve"> kg </w:t>
            </w:r>
          </w:p>
        </w:tc>
        <w:tc>
          <w:tcPr>
            <w:tcW w:w="279" w:type="pct"/>
            <w:tcBorders>
              <w:top w:val="single" w:sz="18" w:space="0" w:color="auto"/>
              <w:left w:val="single" w:sz="2" w:space="0" w:color="auto"/>
              <w:bottom w:val="single" w:sz="2" w:space="0" w:color="auto"/>
              <w:right w:val="single" w:sz="2" w:space="0" w:color="auto"/>
            </w:tcBorders>
            <w:vAlign w:val="center"/>
          </w:tcPr>
          <w:p w14:paraId="49643BE1" w14:textId="77777777" w:rsidR="002C3479" w:rsidRPr="00482CD6" w:rsidRDefault="002C3479" w:rsidP="002C3479">
            <w:pPr>
              <w:jc w:val="center"/>
              <w:rPr>
                <w:b/>
              </w:rPr>
            </w:pPr>
          </w:p>
        </w:tc>
        <w:tc>
          <w:tcPr>
            <w:tcW w:w="326" w:type="pct"/>
            <w:tcBorders>
              <w:top w:val="single" w:sz="18" w:space="0" w:color="auto"/>
              <w:left w:val="single" w:sz="2" w:space="0" w:color="auto"/>
              <w:bottom w:val="single" w:sz="2" w:space="0" w:color="auto"/>
              <w:right w:val="single" w:sz="18" w:space="0" w:color="auto"/>
            </w:tcBorders>
            <w:vAlign w:val="center"/>
          </w:tcPr>
          <w:p w14:paraId="255A0D51" w14:textId="4581394B" w:rsidR="002C3479" w:rsidRPr="00482CD6" w:rsidRDefault="002C3479" w:rsidP="002C3479">
            <w:pPr>
              <w:jc w:val="right"/>
              <w:rPr>
                <w:b/>
              </w:rPr>
            </w:pPr>
          </w:p>
        </w:tc>
        <w:tc>
          <w:tcPr>
            <w:tcW w:w="232" w:type="pct"/>
            <w:tcBorders>
              <w:top w:val="single" w:sz="4" w:space="0" w:color="auto"/>
              <w:left w:val="single" w:sz="18" w:space="0" w:color="auto"/>
              <w:right w:val="single" w:sz="18" w:space="0" w:color="auto"/>
            </w:tcBorders>
            <w:vAlign w:val="center"/>
          </w:tcPr>
          <w:p w14:paraId="0ABDA975" w14:textId="5803B37C" w:rsidR="002C3479" w:rsidRPr="00482CD6" w:rsidRDefault="002C3479" w:rsidP="002C3479">
            <w:pPr>
              <w:jc w:val="right"/>
              <w:rPr>
                <w:b/>
              </w:rPr>
            </w:pPr>
            <w:r w:rsidRPr="00482CD6">
              <w:rPr>
                <w:b/>
              </w:rPr>
              <w:t>500</w:t>
            </w:r>
          </w:p>
        </w:tc>
        <w:tc>
          <w:tcPr>
            <w:tcW w:w="417" w:type="pct"/>
            <w:tcBorders>
              <w:top w:val="single" w:sz="18" w:space="0" w:color="auto"/>
              <w:left w:val="single" w:sz="18" w:space="0" w:color="auto"/>
              <w:bottom w:val="single" w:sz="2" w:space="0" w:color="auto"/>
              <w:right w:val="single" w:sz="2" w:space="0" w:color="auto"/>
            </w:tcBorders>
            <w:vAlign w:val="center"/>
          </w:tcPr>
          <w:p w14:paraId="291A967E" w14:textId="77777777" w:rsidR="002C3479" w:rsidRPr="00482CD6" w:rsidRDefault="002C3479" w:rsidP="002C3479">
            <w:pPr>
              <w:jc w:val="right"/>
              <w:rPr>
                <w:b/>
              </w:rPr>
            </w:pPr>
          </w:p>
        </w:tc>
        <w:tc>
          <w:tcPr>
            <w:tcW w:w="418" w:type="pct"/>
            <w:tcBorders>
              <w:top w:val="single" w:sz="18" w:space="0" w:color="auto"/>
              <w:left w:val="single" w:sz="2" w:space="0" w:color="auto"/>
              <w:bottom w:val="single" w:sz="2" w:space="0" w:color="auto"/>
              <w:right w:val="single" w:sz="18" w:space="0" w:color="auto"/>
            </w:tcBorders>
            <w:vAlign w:val="center"/>
          </w:tcPr>
          <w:p w14:paraId="7C0C20F5" w14:textId="77777777" w:rsidR="002C3479" w:rsidRPr="00482CD6" w:rsidRDefault="002C3479" w:rsidP="002C3479">
            <w:pPr>
              <w:jc w:val="right"/>
              <w:rPr>
                <w:b/>
              </w:rPr>
            </w:pPr>
          </w:p>
        </w:tc>
        <w:tc>
          <w:tcPr>
            <w:tcW w:w="232" w:type="pct"/>
            <w:tcBorders>
              <w:top w:val="single" w:sz="4" w:space="0" w:color="auto"/>
              <w:left w:val="single" w:sz="18" w:space="0" w:color="auto"/>
              <w:right w:val="single" w:sz="18" w:space="0" w:color="auto"/>
            </w:tcBorders>
            <w:vAlign w:val="center"/>
          </w:tcPr>
          <w:p w14:paraId="78595841" w14:textId="0A62F424" w:rsidR="002C3479" w:rsidRPr="00482CD6" w:rsidRDefault="002C3479" w:rsidP="002C3479">
            <w:pPr>
              <w:jc w:val="right"/>
              <w:rPr>
                <w:b/>
              </w:rPr>
            </w:pPr>
            <w:r w:rsidRPr="00482CD6">
              <w:rPr>
                <w:b/>
              </w:rPr>
              <w:t>450</w:t>
            </w:r>
          </w:p>
        </w:tc>
        <w:tc>
          <w:tcPr>
            <w:tcW w:w="454" w:type="pct"/>
            <w:tcBorders>
              <w:top w:val="single" w:sz="18" w:space="0" w:color="auto"/>
              <w:left w:val="single" w:sz="18" w:space="0" w:color="auto"/>
              <w:bottom w:val="single" w:sz="2" w:space="0" w:color="auto"/>
              <w:right w:val="single" w:sz="4" w:space="0" w:color="auto"/>
            </w:tcBorders>
            <w:vAlign w:val="center"/>
          </w:tcPr>
          <w:p w14:paraId="169B9C31" w14:textId="31F839AA" w:rsidR="002C3479" w:rsidRPr="00482CD6" w:rsidRDefault="002C3479" w:rsidP="002C3479">
            <w:pPr>
              <w:jc w:val="right"/>
              <w:rPr>
                <w:b/>
              </w:rPr>
            </w:pPr>
          </w:p>
        </w:tc>
        <w:tc>
          <w:tcPr>
            <w:tcW w:w="336" w:type="pct"/>
            <w:tcBorders>
              <w:top w:val="single" w:sz="18" w:space="0" w:color="auto"/>
              <w:left w:val="single" w:sz="4" w:space="0" w:color="auto"/>
              <w:bottom w:val="single" w:sz="2" w:space="0" w:color="auto"/>
              <w:right w:val="single" w:sz="18" w:space="0" w:color="auto"/>
            </w:tcBorders>
          </w:tcPr>
          <w:p w14:paraId="6AC3D0E6" w14:textId="7BA4FF63" w:rsidR="002C3479" w:rsidRPr="00482CD6" w:rsidRDefault="002C3479" w:rsidP="002C3479">
            <w:pPr>
              <w:jc w:val="right"/>
              <w:rPr>
                <w:b/>
              </w:rPr>
            </w:pPr>
          </w:p>
        </w:tc>
        <w:tc>
          <w:tcPr>
            <w:tcW w:w="237" w:type="pct"/>
            <w:tcBorders>
              <w:top w:val="single" w:sz="18" w:space="0" w:color="auto"/>
              <w:left w:val="single" w:sz="18" w:space="0" w:color="auto"/>
              <w:bottom w:val="single" w:sz="2" w:space="0" w:color="auto"/>
              <w:right w:val="single" w:sz="18" w:space="0" w:color="auto"/>
            </w:tcBorders>
            <w:vAlign w:val="center"/>
          </w:tcPr>
          <w:p w14:paraId="7532043C" w14:textId="27FD6530" w:rsidR="002C3479" w:rsidRPr="00482CD6" w:rsidRDefault="002C3479" w:rsidP="002C3479">
            <w:pPr>
              <w:jc w:val="right"/>
              <w:rPr>
                <w:b/>
              </w:rPr>
            </w:pPr>
            <w:r w:rsidRPr="00482CD6">
              <w:rPr>
                <w:b/>
              </w:rPr>
              <w:t>950</w:t>
            </w:r>
          </w:p>
        </w:tc>
        <w:tc>
          <w:tcPr>
            <w:tcW w:w="334" w:type="pct"/>
            <w:tcBorders>
              <w:top w:val="single" w:sz="18" w:space="0" w:color="auto"/>
              <w:left w:val="single" w:sz="18" w:space="0" w:color="auto"/>
              <w:bottom w:val="single" w:sz="2" w:space="0" w:color="auto"/>
              <w:right w:val="single" w:sz="2" w:space="0" w:color="auto"/>
            </w:tcBorders>
          </w:tcPr>
          <w:p w14:paraId="1AD9553B" w14:textId="77777777" w:rsidR="002C3479" w:rsidRPr="00482CD6" w:rsidRDefault="002C3479" w:rsidP="002C3479">
            <w:pPr>
              <w:rPr>
                <w:b/>
              </w:rPr>
            </w:pPr>
          </w:p>
        </w:tc>
        <w:tc>
          <w:tcPr>
            <w:tcW w:w="477" w:type="pct"/>
            <w:tcBorders>
              <w:top w:val="single" w:sz="18" w:space="0" w:color="auto"/>
              <w:left w:val="single" w:sz="2" w:space="0" w:color="auto"/>
              <w:bottom w:val="single" w:sz="2" w:space="0" w:color="auto"/>
              <w:right w:val="single" w:sz="18" w:space="0" w:color="auto"/>
            </w:tcBorders>
          </w:tcPr>
          <w:p w14:paraId="1EA76D69" w14:textId="77777777" w:rsidR="002C3479" w:rsidRPr="00482CD6" w:rsidRDefault="002C3479" w:rsidP="002C3479">
            <w:pPr>
              <w:jc w:val="center"/>
              <w:rPr>
                <w:b/>
                <w:sz w:val="24"/>
                <w:szCs w:val="24"/>
              </w:rPr>
            </w:pPr>
          </w:p>
        </w:tc>
      </w:tr>
      <w:tr w:rsidR="002C3479" w:rsidRPr="00482CD6" w14:paraId="53BEF108" w14:textId="77777777" w:rsidTr="008B7F24">
        <w:tc>
          <w:tcPr>
            <w:tcW w:w="227" w:type="pct"/>
            <w:tcBorders>
              <w:top w:val="single" w:sz="2" w:space="0" w:color="auto"/>
              <w:left w:val="single" w:sz="18" w:space="0" w:color="auto"/>
              <w:bottom w:val="single" w:sz="2" w:space="0" w:color="auto"/>
              <w:right w:val="single" w:sz="2" w:space="0" w:color="auto"/>
            </w:tcBorders>
          </w:tcPr>
          <w:p w14:paraId="2F4A91A1" w14:textId="77777777" w:rsidR="002C3479" w:rsidRPr="00482CD6" w:rsidRDefault="002C3479" w:rsidP="002C3479">
            <w:pPr>
              <w:jc w:val="center"/>
              <w:rPr>
                <w:b/>
              </w:rPr>
            </w:pPr>
            <w:r w:rsidRPr="00482CD6">
              <w:rPr>
                <w:b/>
              </w:rPr>
              <w:t>2.</w:t>
            </w:r>
          </w:p>
        </w:tc>
        <w:tc>
          <w:tcPr>
            <w:tcW w:w="752" w:type="pct"/>
            <w:tcBorders>
              <w:left w:val="single" w:sz="4" w:space="0" w:color="auto"/>
              <w:right w:val="single" w:sz="4" w:space="0" w:color="auto"/>
            </w:tcBorders>
          </w:tcPr>
          <w:p w14:paraId="5AC1A334" w14:textId="571C8790" w:rsidR="002C3479" w:rsidRPr="00482CD6" w:rsidRDefault="002C3479" w:rsidP="002C3479">
            <w:pPr>
              <w:rPr>
                <w:b/>
                <w:bCs/>
              </w:rPr>
            </w:pPr>
            <w:r w:rsidRPr="00482CD6">
              <w:rPr>
                <w:b/>
              </w:rPr>
              <w:t>Salceson ozorkowy</w:t>
            </w:r>
          </w:p>
        </w:tc>
        <w:tc>
          <w:tcPr>
            <w:tcW w:w="279" w:type="pct"/>
            <w:tcBorders>
              <w:top w:val="single" w:sz="2" w:space="0" w:color="auto"/>
              <w:left w:val="single" w:sz="2" w:space="0" w:color="auto"/>
              <w:bottom w:val="single" w:sz="2" w:space="0" w:color="auto"/>
              <w:right w:val="single" w:sz="2" w:space="0" w:color="auto"/>
            </w:tcBorders>
            <w:vAlign w:val="center"/>
          </w:tcPr>
          <w:p w14:paraId="519EFA4D"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5AF531D7"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0B85E518" w14:textId="097FBF4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2AB270FC" w14:textId="060A33F7" w:rsidR="002C3479" w:rsidRPr="00482CD6" w:rsidRDefault="002C3479" w:rsidP="002C3479">
            <w:pPr>
              <w:jc w:val="right"/>
              <w:rPr>
                <w:b/>
              </w:rPr>
            </w:pPr>
            <w:r w:rsidRPr="00482CD6">
              <w:rPr>
                <w:b/>
              </w:rPr>
              <w:t>200</w:t>
            </w:r>
          </w:p>
        </w:tc>
        <w:tc>
          <w:tcPr>
            <w:tcW w:w="417" w:type="pct"/>
            <w:tcBorders>
              <w:top w:val="single" w:sz="2" w:space="0" w:color="auto"/>
              <w:left w:val="single" w:sz="18" w:space="0" w:color="auto"/>
              <w:bottom w:val="single" w:sz="2" w:space="0" w:color="auto"/>
              <w:right w:val="single" w:sz="2" w:space="0" w:color="auto"/>
            </w:tcBorders>
            <w:vAlign w:val="center"/>
          </w:tcPr>
          <w:p w14:paraId="1AA52DEB"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4DDF56F4"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0C17AC87" w14:textId="65256235" w:rsidR="002C3479" w:rsidRPr="00482CD6" w:rsidRDefault="002C3479" w:rsidP="002C3479">
            <w:pPr>
              <w:jc w:val="right"/>
              <w:rPr>
                <w:b/>
              </w:rPr>
            </w:pPr>
            <w:r w:rsidRPr="00482CD6">
              <w:rPr>
                <w:b/>
              </w:rPr>
              <w:t>180</w:t>
            </w:r>
          </w:p>
        </w:tc>
        <w:tc>
          <w:tcPr>
            <w:tcW w:w="454" w:type="pct"/>
            <w:tcBorders>
              <w:top w:val="single" w:sz="2" w:space="0" w:color="auto"/>
              <w:left w:val="single" w:sz="18" w:space="0" w:color="auto"/>
              <w:bottom w:val="single" w:sz="4" w:space="0" w:color="auto"/>
              <w:right w:val="single" w:sz="4" w:space="0" w:color="auto"/>
            </w:tcBorders>
            <w:vAlign w:val="center"/>
          </w:tcPr>
          <w:p w14:paraId="03428160" w14:textId="1AC90C1F"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2969FA8C" w14:textId="393C758B"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61BD88F4" w14:textId="3F1FA280" w:rsidR="002C3479" w:rsidRPr="00482CD6" w:rsidRDefault="002C3479" w:rsidP="002C3479">
            <w:pPr>
              <w:jc w:val="right"/>
              <w:rPr>
                <w:b/>
              </w:rPr>
            </w:pPr>
            <w:r w:rsidRPr="00482CD6">
              <w:rPr>
                <w:b/>
              </w:rPr>
              <w:t>380</w:t>
            </w:r>
          </w:p>
        </w:tc>
        <w:tc>
          <w:tcPr>
            <w:tcW w:w="334" w:type="pct"/>
            <w:tcBorders>
              <w:top w:val="single" w:sz="2" w:space="0" w:color="auto"/>
              <w:left w:val="single" w:sz="18" w:space="0" w:color="auto"/>
              <w:bottom w:val="single" w:sz="2" w:space="0" w:color="auto"/>
              <w:right w:val="single" w:sz="2" w:space="0" w:color="auto"/>
            </w:tcBorders>
          </w:tcPr>
          <w:p w14:paraId="3F3BDD0B"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769BD81E" w14:textId="77777777" w:rsidR="002C3479" w:rsidRPr="00482CD6" w:rsidRDefault="002C3479" w:rsidP="002C3479">
            <w:pPr>
              <w:jc w:val="center"/>
              <w:rPr>
                <w:b/>
                <w:sz w:val="24"/>
                <w:szCs w:val="24"/>
              </w:rPr>
            </w:pPr>
          </w:p>
        </w:tc>
      </w:tr>
      <w:tr w:rsidR="002C3479" w:rsidRPr="00482CD6" w14:paraId="0167943C" w14:textId="77777777" w:rsidTr="008B7F24">
        <w:tc>
          <w:tcPr>
            <w:tcW w:w="227" w:type="pct"/>
            <w:tcBorders>
              <w:top w:val="single" w:sz="2" w:space="0" w:color="auto"/>
              <w:left w:val="single" w:sz="18" w:space="0" w:color="auto"/>
              <w:bottom w:val="single" w:sz="2" w:space="0" w:color="auto"/>
              <w:right w:val="single" w:sz="2" w:space="0" w:color="auto"/>
            </w:tcBorders>
          </w:tcPr>
          <w:p w14:paraId="5F319CBE" w14:textId="77777777" w:rsidR="002C3479" w:rsidRPr="00482CD6" w:rsidRDefault="002C3479" w:rsidP="002C3479">
            <w:pPr>
              <w:jc w:val="center"/>
              <w:rPr>
                <w:b/>
              </w:rPr>
            </w:pPr>
            <w:r w:rsidRPr="00482CD6">
              <w:rPr>
                <w:b/>
              </w:rPr>
              <w:t>3.</w:t>
            </w:r>
          </w:p>
        </w:tc>
        <w:tc>
          <w:tcPr>
            <w:tcW w:w="752" w:type="pct"/>
            <w:tcBorders>
              <w:left w:val="single" w:sz="4" w:space="0" w:color="auto"/>
              <w:right w:val="single" w:sz="4" w:space="0" w:color="auto"/>
            </w:tcBorders>
          </w:tcPr>
          <w:p w14:paraId="0D5700E4" w14:textId="4301E76F" w:rsidR="002C3479" w:rsidRPr="00482CD6" w:rsidRDefault="002C3479" w:rsidP="002C3479">
            <w:pPr>
              <w:rPr>
                <w:b/>
                <w:bCs/>
              </w:rPr>
            </w:pPr>
            <w:r w:rsidRPr="00482CD6">
              <w:rPr>
                <w:b/>
              </w:rPr>
              <w:t>Kaszanka z kaszy gryczanej</w:t>
            </w:r>
          </w:p>
        </w:tc>
        <w:tc>
          <w:tcPr>
            <w:tcW w:w="279" w:type="pct"/>
            <w:tcBorders>
              <w:top w:val="single" w:sz="2" w:space="0" w:color="auto"/>
              <w:left w:val="single" w:sz="2" w:space="0" w:color="auto"/>
              <w:bottom w:val="single" w:sz="2" w:space="0" w:color="auto"/>
              <w:right w:val="single" w:sz="2" w:space="0" w:color="auto"/>
            </w:tcBorders>
            <w:vAlign w:val="center"/>
          </w:tcPr>
          <w:p w14:paraId="5DC9D277"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229BFC72"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55305364" w14:textId="04D9AFC8"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39FC0316" w14:textId="2EA41830" w:rsidR="002C3479" w:rsidRPr="00482CD6" w:rsidRDefault="002C3479" w:rsidP="002C3479">
            <w:pPr>
              <w:jc w:val="right"/>
              <w:rPr>
                <w:b/>
              </w:rPr>
            </w:pPr>
            <w:r w:rsidRPr="00482CD6">
              <w:rPr>
                <w:b/>
              </w:rPr>
              <w:t>400</w:t>
            </w:r>
          </w:p>
        </w:tc>
        <w:tc>
          <w:tcPr>
            <w:tcW w:w="417" w:type="pct"/>
            <w:tcBorders>
              <w:top w:val="single" w:sz="2" w:space="0" w:color="auto"/>
              <w:left w:val="single" w:sz="18" w:space="0" w:color="auto"/>
              <w:bottom w:val="single" w:sz="2" w:space="0" w:color="auto"/>
              <w:right w:val="single" w:sz="2" w:space="0" w:color="auto"/>
            </w:tcBorders>
            <w:vAlign w:val="center"/>
          </w:tcPr>
          <w:p w14:paraId="140F4214"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2866C000"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08E08576" w14:textId="2E7EC153" w:rsidR="002C3479" w:rsidRPr="00482CD6" w:rsidRDefault="002C3479" w:rsidP="002C3479">
            <w:pPr>
              <w:jc w:val="right"/>
              <w:rPr>
                <w:b/>
              </w:rPr>
            </w:pPr>
            <w:r w:rsidRPr="00482CD6">
              <w:rPr>
                <w:b/>
              </w:rPr>
              <w:t>360</w:t>
            </w:r>
          </w:p>
        </w:tc>
        <w:tc>
          <w:tcPr>
            <w:tcW w:w="454" w:type="pct"/>
            <w:tcBorders>
              <w:top w:val="single" w:sz="4" w:space="0" w:color="auto"/>
              <w:left w:val="single" w:sz="18" w:space="0" w:color="auto"/>
              <w:bottom w:val="single" w:sz="2" w:space="0" w:color="auto"/>
              <w:right w:val="single" w:sz="4" w:space="0" w:color="auto"/>
            </w:tcBorders>
            <w:vAlign w:val="center"/>
          </w:tcPr>
          <w:p w14:paraId="286CC1F5" w14:textId="2DE2C12D"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6F598F6B" w14:textId="51428799"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59DFFDA5" w14:textId="3BA9EDF4" w:rsidR="002C3479" w:rsidRPr="00482CD6" w:rsidRDefault="002C3479" w:rsidP="002C3479">
            <w:pPr>
              <w:jc w:val="right"/>
              <w:rPr>
                <w:b/>
              </w:rPr>
            </w:pPr>
            <w:r w:rsidRPr="00482CD6">
              <w:rPr>
                <w:b/>
              </w:rPr>
              <w:t>760</w:t>
            </w:r>
          </w:p>
        </w:tc>
        <w:tc>
          <w:tcPr>
            <w:tcW w:w="334" w:type="pct"/>
            <w:tcBorders>
              <w:top w:val="single" w:sz="2" w:space="0" w:color="auto"/>
              <w:left w:val="single" w:sz="18" w:space="0" w:color="auto"/>
              <w:bottom w:val="single" w:sz="2" w:space="0" w:color="auto"/>
              <w:right w:val="single" w:sz="2" w:space="0" w:color="auto"/>
            </w:tcBorders>
          </w:tcPr>
          <w:p w14:paraId="011293DD"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40BF2E7F" w14:textId="77777777" w:rsidR="002C3479" w:rsidRPr="00482CD6" w:rsidRDefault="002C3479" w:rsidP="002C3479">
            <w:pPr>
              <w:jc w:val="center"/>
              <w:rPr>
                <w:b/>
                <w:sz w:val="24"/>
                <w:szCs w:val="24"/>
              </w:rPr>
            </w:pPr>
          </w:p>
        </w:tc>
      </w:tr>
      <w:tr w:rsidR="002C3479" w:rsidRPr="00482CD6" w14:paraId="524E858B" w14:textId="77777777" w:rsidTr="008B7F24">
        <w:tc>
          <w:tcPr>
            <w:tcW w:w="227" w:type="pct"/>
            <w:tcBorders>
              <w:top w:val="single" w:sz="2" w:space="0" w:color="auto"/>
              <w:left w:val="single" w:sz="18" w:space="0" w:color="auto"/>
              <w:bottom w:val="single" w:sz="2" w:space="0" w:color="auto"/>
              <w:right w:val="single" w:sz="2" w:space="0" w:color="auto"/>
            </w:tcBorders>
          </w:tcPr>
          <w:p w14:paraId="7DAE756B" w14:textId="77777777" w:rsidR="002C3479" w:rsidRPr="00482CD6" w:rsidRDefault="002C3479" w:rsidP="002C3479">
            <w:pPr>
              <w:jc w:val="center"/>
              <w:rPr>
                <w:b/>
              </w:rPr>
            </w:pPr>
            <w:r w:rsidRPr="00482CD6">
              <w:rPr>
                <w:b/>
              </w:rPr>
              <w:t>4.</w:t>
            </w:r>
          </w:p>
        </w:tc>
        <w:tc>
          <w:tcPr>
            <w:tcW w:w="752" w:type="pct"/>
            <w:tcBorders>
              <w:left w:val="single" w:sz="4" w:space="0" w:color="auto"/>
              <w:right w:val="single" w:sz="4" w:space="0" w:color="auto"/>
            </w:tcBorders>
          </w:tcPr>
          <w:p w14:paraId="28DB8FD9" w14:textId="2F9FA5EF" w:rsidR="002C3479" w:rsidRPr="00482CD6" w:rsidRDefault="002C3479" w:rsidP="002C3479">
            <w:pPr>
              <w:rPr>
                <w:b/>
                <w:bCs/>
              </w:rPr>
            </w:pPr>
            <w:r w:rsidRPr="00482CD6">
              <w:rPr>
                <w:b/>
              </w:rPr>
              <w:t>Salami</w:t>
            </w:r>
          </w:p>
        </w:tc>
        <w:tc>
          <w:tcPr>
            <w:tcW w:w="279" w:type="pct"/>
            <w:tcBorders>
              <w:top w:val="single" w:sz="2" w:space="0" w:color="auto"/>
              <w:left w:val="single" w:sz="2" w:space="0" w:color="auto"/>
              <w:bottom w:val="single" w:sz="2" w:space="0" w:color="auto"/>
              <w:right w:val="single" w:sz="2" w:space="0" w:color="auto"/>
            </w:tcBorders>
            <w:vAlign w:val="center"/>
          </w:tcPr>
          <w:p w14:paraId="0A2A2E29"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0F398276"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2C4E98BF" w14:textId="2E394CD8"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5E46B3D9" w14:textId="15A1E2B6" w:rsidR="002C3479" w:rsidRPr="00482CD6" w:rsidRDefault="002C3479" w:rsidP="002C3479">
            <w:pPr>
              <w:jc w:val="right"/>
              <w:rPr>
                <w:b/>
              </w:rPr>
            </w:pPr>
            <w:r w:rsidRPr="00482CD6">
              <w:rPr>
                <w:b/>
              </w:rPr>
              <w:t>400</w:t>
            </w:r>
          </w:p>
        </w:tc>
        <w:tc>
          <w:tcPr>
            <w:tcW w:w="417" w:type="pct"/>
            <w:tcBorders>
              <w:top w:val="single" w:sz="2" w:space="0" w:color="auto"/>
              <w:left w:val="single" w:sz="18" w:space="0" w:color="auto"/>
              <w:bottom w:val="single" w:sz="2" w:space="0" w:color="auto"/>
              <w:right w:val="single" w:sz="2" w:space="0" w:color="auto"/>
            </w:tcBorders>
            <w:vAlign w:val="center"/>
          </w:tcPr>
          <w:p w14:paraId="596E6B37"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7C13FF95"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2640F8D5" w14:textId="47D3A01C" w:rsidR="002C3479" w:rsidRPr="00482CD6" w:rsidRDefault="002C3479" w:rsidP="002C3479">
            <w:pPr>
              <w:jc w:val="right"/>
              <w:rPr>
                <w:b/>
              </w:rPr>
            </w:pPr>
            <w:r w:rsidRPr="00482CD6">
              <w:rPr>
                <w:b/>
              </w:rPr>
              <w:t>360</w:t>
            </w:r>
          </w:p>
        </w:tc>
        <w:tc>
          <w:tcPr>
            <w:tcW w:w="454" w:type="pct"/>
            <w:tcBorders>
              <w:top w:val="single" w:sz="2" w:space="0" w:color="auto"/>
              <w:left w:val="single" w:sz="18" w:space="0" w:color="auto"/>
              <w:bottom w:val="single" w:sz="4" w:space="0" w:color="auto"/>
              <w:right w:val="single" w:sz="4" w:space="0" w:color="auto"/>
            </w:tcBorders>
            <w:vAlign w:val="center"/>
          </w:tcPr>
          <w:p w14:paraId="2596C70B" w14:textId="6F19B2DD"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245EA54C" w14:textId="6C50969A"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5DF82634" w14:textId="011A813C" w:rsidR="002C3479" w:rsidRPr="00482CD6" w:rsidRDefault="002C3479" w:rsidP="002C3479">
            <w:pPr>
              <w:jc w:val="right"/>
              <w:rPr>
                <w:b/>
              </w:rPr>
            </w:pPr>
            <w:r w:rsidRPr="00482CD6">
              <w:rPr>
                <w:b/>
              </w:rPr>
              <w:t>760</w:t>
            </w:r>
          </w:p>
        </w:tc>
        <w:tc>
          <w:tcPr>
            <w:tcW w:w="334" w:type="pct"/>
            <w:tcBorders>
              <w:top w:val="single" w:sz="2" w:space="0" w:color="auto"/>
              <w:left w:val="single" w:sz="18" w:space="0" w:color="auto"/>
              <w:bottom w:val="single" w:sz="2" w:space="0" w:color="auto"/>
              <w:right w:val="single" w:sz="2" w:space="0" w:color="auto"/>
            </w:tcBorders>
          </w:tcPr>
          <w:p w14:paraId="13DE91AE"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5C876C31" w14:textId="77777777" w:rsidR="002C3479" w:rsidRPr="00482CD6" w:rsidRDefault="002C3479" w:rsidP="002C3479">
            <w:pPr>
              <w:jc w:val="center"/>
              <w:rPr>
                <w:b/>
                <w:sz w:val="24"/>
                <w:szCs w:val="24"/>
              </w:rPr>
            </w:pPr>
          </w:p>
        </w:tc>
      </w:tr>
      <w:tr w:rsidR="002C3479" w:rsidRPr="00482CD6" w14:paraId="2B5EDBE6" w14:textId="77777777" w:rsidTr="008B7F24">
        <w:tc>
          <w:tcPr>
            <w:tcW w:w="227" w:type="pct"/>
            <w:tcBorders>
              <w:top w:val="single" w:sz="2" w:space="0" w:color="auto"/>
              <w:left w:val="single" w:sz="18" w:space="0" w:color="auto"/>
              <w:bottom w:val="single" w:sz="2" w:space="0" w:color="auto"/>
              <w:right w:val="single" w:sz="2" w:space="0" w:color="auto"/>
            </w:tcBorders>
          </w:tcPr>
          <w:p w14:paraId="2965F4FF" w14:textId="77777777" w:rsidR="002C3479" w:rsidRPr="00482CD6" w:rsidRDefault="002C3479" w:rsidP="002C3479">
            <w:pPr>
              <w:jc w:val="center"/>
              <w:rPr>
                <w:b/>
              </w:rPr>
            </w:pPr>
            <w:r w:rsidRPr="00482CD6">
              <w:rPr>
                <w:b/>
              </w:rPr>
              <w:t>5.</w:t>
            </w:r>
          </w:p>
        </w:tc>
        <w:tc>
          <w:tcPr>
            <w:tcW w:w="752" w:type="pct"/>
            <w:tcBorders>
              <w:left w:val="single" w:sz="4" w:space="0" w:color="auto"/>
              <w:right w:val="single" w:sz="4" w:space="0" w:color="auto"/>
            </w:tcBorders>
          </w:tcPr>
          <w:p w14:paraId="4774A9C3" w14:textId="10B56062" w:rsidR="002C3479" w:rsidRPr="00482CD6" w:rsidRDefault="002C3479" w:rsidP="002C3479">
            <w:pPr>
              <w:rPr>
                <w:b/>
                <w:bCs/>
              </w:rPr>
            </w:pPr>
            <w:r w:rsidRPr="00482CD6">
              <w:rPr>
                <w:b/>
              </w:rPr>
              <w:t>Kiełbasa myśliwska</w:t>
            </w:r>
          </w:p>
        </w:tc>
        <w:tc>
          <w:tcPr>
            <w:tcW w:w="279" w:type="pct"/>
            <w:tcBorders>
              <w:top w:val="single" w:sz="2" w:space="0" w:color="auto"/>
              <w:left w:val="single" w:sz="2" w:space="0" w:color="auto"/>
              <w:bottom w:val="single" w:sz="2" w:space="0" w:color="auto"/>
              <w:right w:val="single" w:sz="2" w:space="0" w:color="auto"/>
            </w:tcBorders>
            <w:vAlign w:val="center"/>
          </w:tcPr>
          <w:p w14:paraId="61A1707C"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09652C4D"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096144FE" w14:textId="6745D55B"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73A06E88" w14:textId="083FA11D" w:rsidR="002C3479" w:rsidRPr="00482CD6" w:rsidRDefault="002C3479" w:rsidP="002C3479">
            <w:pPr>
              <w:jc w:val="right"/>
              <w:rPr>
                <w:b/>
              </w:rPr>
            </w:pPr>
            <w:r w:rsidRPr="00482CD6">
              <w:rPr>
                <w:b/>
              </w:rPr>
              <w:t>800</w:t>
            </w:r>
          </w:p>
        </w:tc>
        <w:tc>
          <w:tcPr>
            <w:tcW w:w="417" w:type="pct"/>
            <w:tcBorders>
              <w:top w:val="single" w:sz="2" w:space="0" w:color="auto"/>
              <w:left w:val="single" w:sz="18" w:space="0" w:color="auto"/>
              <w:bottom w:val="single" w:sz="2" w:space="0" w:color="auto"/>
              <w:right w:val="single" w:sz="2" w:space="0" w:color="auto"/>
            </w:tcBorders>
            <w:vAlign w:val="center"/>
          </w:tcPr>
          <w:p w14:paraId="6CBD4254"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33A67226"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1375E95C" w14:textId="7CB38536" w:rsidR="002C3479" w:rsidRPr="00482CD6" w:rsidRDefault="002C3479" w:rsidP="002C3479">
            <w:pPr>
              <w:jc w:val="right"/>
              <w:rPr>
                <w:b/>
              </w:rPr>
            </w:pPr>
            <w:r w:rsidRPr="00482CD6">
              <w:rPr>
                <w:b/>
              </w:rPr>
              <w:t>720</w:t>
            </w:r>
          </w:p>
        </w:tc>
        <w:tc>
          <w:tcPr>
            <w:tcW w:w="454" w:type="pct"/>
            <w:tcBorders>
              <w:top w:val="single" w:sz="4" w:space="0" w:color="auto"/>
              <w:left w:val="single" w:sz="18" w:space="0" w:color="auto"/>
              <w:bottom w:val="single" w:sz="2" w:space="0" w:color="auto"/>
              <w:right w:val="single" w:sz="4" w:space="0" w:color="auto"/>
            </w:tcBorders>
            <w:vAlign w:val="center"/>
          </w:tcPr>
          <w:p w14:paraId="2D8621D3" w14:textId="47EFA81E"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0DCC665C" w14:textId="411EF5EE"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757F8E91" w14:textId="70DC9B3C" w:rsidR="002C3479" w:rsidRPr="00482CD6" w:rsidRDefault="002C3479" w:rsidP="002C3479">
            <w:pPr>
              <w:jc w:val="right"/>
              <w:rPr>
                <w:b/>
              </w:rPr>
            </w:pPr>
            <w:r w:rsidRPr="00482CD6">
              <w:rPr>
                <w:b/>
              </w:rPr>
              <w:t>1520</w:t>
            </w:r>
          </w:p>
        </w:tc>
        <w:tc>
          <w:tcPr>
            <w:tcW w:w="334" w:type="pct"/>
            <w:tcBorders>
              <w:top w:val="single" w:sz="2" w:space="0" w:color="auto"/>
              <w:left w:val="single" w:sz="18" w:space="0" w:color="auto"/>
              <w:bottom w:val="single" w:sz="2" w:space="0" w:color="auto"/>
              <w:right w:val="single" w:sz="2" w:space="0" w:color="auto"/>
            </w:tcBorders>
          </w:tcPr>
          <w:p w14:paraId="398D44E4"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7B98AE2D" w14:textId="77777777" w:rsidR="002C3479" w:rsidRPr="00482CD6" w:rsidRDefault="002C3479" w:rsidP="002C3479">
            <w:pPr>
              <w:jc w:val="center"/>
              <w:rPr>
                <w:b/>
                <w:sz w:val="24"/>
                <w:szCs w:val="24"/>
              </w:rPr>
            </w:pPr>
          </w:p>
        </w:tc>
      </w:tr>
      <w:tr w:rsidR="002C3479" w:rsidRPr="00482CD6" w14:paraId="4DB869D8" w14:textId="77777777" w:rsidTr="008B7F24">
        <w:tc>
          <w:tcPr>
            <w:tcW w:w="227" w:type="pct"/>
            <w:tcBorders>
              <w:top w:val="single" w:sz="2" w:space="0" w:color="auto"/>
              <w:left w:val="single" w:sz="18" w:space="0" w:color="auto"/>
              <w:bottom w:val="single" w:sz="2" w:space="0" w:color="auto"/>
              <w:right w:val="single" w:sz="2" w:space="0" w:color="auto"/>
            </w:tcBorders>
          </w:tcPr>
          <w:p w14:paraId="7126E197" w14:textId="77777777" w:rsidR="002C3479" w:rsidRPr="00482CD6" w:rsidRDefault="002C3479" w:rsidP="002C3479">
            <w:pPr>
              <w:jc w:val="center"/>
              <w:rPr>
                <w:b/>
              </w:rPr>
            </w:pPr>
            <w:r w:rsidRPr="00482CD6">
              <w:rPr>
                <w:b/>
              </w:rPr>
              <w:t>6.</w:t>
            </w:r>
          </w:p>
        </w:tc>
        <w:tc>
          <w:tcPr>
            <w:tcW w:w="752" w:type="pct"/>
            <w:tcBorders>
              <w:left w:val="single" w:sz="4" w:space="0" w:color="auto"/>
              <w:right w:val="single" w:sz="4" w:space="0" w:color="auto"/>
            </w:tcBorders>
          </w:tcPr>
          <w:p w14:paraId="7BA9524A" w14:textId="2A95AC98" w:rsidR="002C3479" w:rsidRPr="00482CD6" w:rsidRDefault="002C3479" w:rsidP="002C3479">
            <w:pPr>
              <w:rPr>
                <w:b/>
                <w:bCs/>
              </w:rPr>
            </w:pPr>
            <w:r w:rsidRPr="00482CD6">
              <w:rPr>
                <w:b/>
              </w:rPr>
              <w:t>Kiełbasa jałowcowa</w:t>
            </w:r>
          </w:p>
        </w:tc>
        <w:tc>
          <w:tcPr>
            <w:tcW w:w="279" w:type="pct"/>
            <w:tcBorders>
              <w:top w:val="single" w:sz="2" w:space="0" w:color="auto"/>
              <w:left w:val="single" w:sz="2" w:space="0" w:color="auto"/>
              <w:bottom w:val="single" w:sz="2" w:space="0" w:color="auto"/>
              <w:right w:val="single" w:sz="2" w:space="0" w:color="auto"/>
            </w:tcBorders>
            <w:vAlign w:val="center"/>
          </w:tcPr>
          <w:p w14:paraId="29C6EB94"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4F4848A2"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23174DB6" w14:textId="7D16EA8F"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500D174F" w14:textId="0D45EDD5" w:rsidR="002C3479" w:rsidRPr="00482CD6" w:rsidRDefault="002C3479" w:rsidP="002C3479">
            <w:pPr>
              <w:jc w:val="right"/>
              <w:rPr>
                <w:b/>
              </w:rPr>
            </w:pPr>
            <w:r w:rsidRPr="00482CD6">
              <w:rPr>
                <w:b/>
              </w:rPr>
              <w:t>800</w:t>
            </w:r>
          </w:p>
        </w:tc>
        <w:tc>
          <w:tcPr>
            <w:tcW w:w="417" w:type="pct"/>
            <w:tcBorders>
              <w:top w:val="single" w:sz="2" w:space="0" w:color="auto"/>
              <w:left w:val="single" w:sz="18" w:space="0" w:color="auto"/>
              <w:bottom w:val="single" w:sz="4" w:space="0" w:color="auto"/>
              <w:right w:val="single" w:sz="2" w:space="0" w:color="auto"/>
            </w:tcBorders>
            <w:vAlign w:val="center"/>
          </w:tcPr>
          <w:p w14:paraId="21440386" w14:textId="77777777" w:rsidR="002C3479" w:rsidRPr="00482CD6" w:rsidRDefault="002C3479" w:rsidP="002C3479">
            <w:pPr>
              <w:jc w:val="right"/>
              <w:rPr>
                <w:b/>
              </w:rPr>
            </w:pPr>
          </w:p>
        </w:tc>
        <w:tc>
          <w:tcPr>
            <w:tcW w:w="418" w:type="pct"/>
            <w:tcBorders>
              <w:top w:val="single" w:sz="2" w:space="0" w:color="auto"/>
              <w:left w:val="single" w:sz="2" w:space="0" w:color="auto"/>
              <w:bottom w:val="single" w:sz="4" w:space="0" w:color="auto"/>
              <w:right w:val="single" w:sz="18" w:space="0" w:color="auto"/>
            </w:tcBorders>
            <w:vAlign w:val="center"/>
          </w:tcPr>
          <w:p w14:paraId="4947ECA4"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674E3BEC" w14:textId="41022B00" w:rsidR="002C3479" w:rsidRPr="00482CD6" w:rsidRDefault="002C3479" w:rsidP="002C3479">
            <w:pPr>
              <w:jc w:val="right"/>
              <w:rPr>
                <w:b/>
              </w:rPr>
            </w:pPr>
            <w:r w:rsidRPr="00482CD6">
              <w:rPr>
                <w:b/>
              </w:rPr>
              <w:t>720</w:t>
            </w:r>
          </w:p>
        </w:tc>
        <w:tc>
          <w:tcPr>
            <w:tcW w:w="454" w:type="pct"/>
            <w:tcBorders>
              <w:top w:val="single" w:sz="2" w:space="0" w:color="auto"/>
              <w:left w:val="single" w:sz="18" w:space="0" w:color="auto"/>
              <w:bottom w:val="single" w:sz="4" w:space="0" w:color="auto"/>
              <w:right w:val="single" w:sz="4" w:space="0" w:color="auto"/>
            </w:tcBorders>
            <w:vAlign w:val="center"/>
          </w:tcPr>
          <w:p w14:paraId="3F5DBF9A" w14:textId="50116D06" w:rsidR="002C3479" w:rsidRPr="00482CD6" w:rsidRDefault="002C3479" w:rsidP="002C3479">
            <w:pPr>
              <w:jc w:val="right"/>
              <w:rPr>
                <w:b/>
              </w:rPr>
            </w:pPr>
          </w:p>
        </w:tc>
        <w:tc>
          <w:tcPr>
            <w:tcW w:w="336" w:type="pct"/>
            <w:tcBorders>
              <w:top w:val="single" w:sz="2" w:space="0" w:color="auto"/>
              <w:left w:val="single" w:sz="4" w:space="0" w:color="auto"/>
              <w:bottom w:val="single" w:sz="4" w:space="0" w:color="auto"/>
              <w:right w:val="single" w:sz="18" w:space="0" w:color="auto"/>
            </w:tcBorders>
          </w:tcPr>
          <w:p w14:paraId="0A8C3BE2" w14:textId="770C864E" w:rsidR="002C3479" w:rsidRPr="00482CD6" w:rsidRDefault="002C3479" w:rsidP="002C3479">
            <w:pPr>
              <w:jc w:val="right"/>
              <w:rPr>
                <w:b/>
              </w:rPr>
            </w:pPr>
          </w:p>
        </w:tc>
        <w:tc>
          <w:tcPr>
            <w:tcW w:w="237" w:type="pct"/>
            <w:tcBorders>
              <w:top w:val="single" w:sz="2" w:space="0" w:color="auto"/>
              <w:left w:val="single" w:sz="18" w:space="0" w:color="auto"/>
              <w:bottom w:val="single" w:sz="4" w:space="0" w:color="auto"/>
              <w:right w:val="single" w:sz="18" w:space="0" w:color="auto"/>
            </w:tcBorders>
            <w:vAlign w:val="center"/>
          </w:tcPr>
          <w:p w14:paraId="40E204C6" w14:textId="5A3C2EBA" w:rsidR="002C3479" w:rsidRPr="00482CD6" w:rsidRDefault="002C3479" w:rsidP="002C3479">
            <w:pPr>
              <w:jc w:val="right"/>
              <w:rPr>
                <w:b/>
              </w:rPr>
            </w:pPr>
            <w:r w:rsidRPr="00482CD6">
              <w:rPr>
                <w:b/>
              </w:rPr>
              <w:t>1520</w:t>
            </w:r>
          </w:p>
        </w:tc>
        <w:tc>
          <w:tcPr>
            <w:tcW w:w="334" w:type="pct"/>
            <w:tcBorders>
              <w:top w:val="single" w:sz="2" w:space="0" w:color="auto"/>
              <w:left w:val="single" w:sz="18" w:space="0" w:color="auto"/>
              <w:bottom w:val="single" w:sz="2" w:space="0" w:color="auto"/>
              <w:right w:val="single" w:sz="2" w:space="0" w:color="auto"/>
            </w:tcBorders>
          </w:tcPr>
          <w:p w14:paraId="39DDF832"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13876EF5" w14:textId="77777777" w:rsidR="002C3479" w:rsidRPr="00482CD6" w:rsidRDefault="002C3479" w:rsidP="002C3479">
            <w:pPr>
              <w:jc w:val="center"/>
              <w:rPr>
                <w:b/>
                <w:sz w:val="24"/>
                <w:szCs w:val="24"/>
              </w:rPr>
            </w:pPr>
          </w:p>
        </w:tc>
      </w:tr>
      <w:tr w:rsidR="002C3479" w:rsidRPr="00482CD6" w14:paraId="698ED954" w14:textId="77777777" w:rsidTr="008B7F24">
        <w:tc>
          <w:tcPr>
            <w:tcW w:w="227" w:type="pct"/>
            <w:tcBorders>
              <w:top w:val="single" w:sz="2" w:space="0" w:color="auto"/>
              <w:left w:val="single" w:sz="18" w:space="0" w:color="auto"/>
              <w:bottom w:val="single" w:sz="2" w:space="0" w:color="auto"/>
              <w:right w:val="single" w:sz="2" w:space="0" w:color="auto"/>
            </w:tcBorders>
          </w:tcPr>
          <w:p w14:paraId="36C17031" w14:textId="77777777" w:rsidR="002C3479" w:rsidRPr="00482CD6" w:rsidRDefault="002C3479" w:rsidP="002C3479">
            <w:pPr>
              <w:jc w:val="center"/>
              <w:rPr>
                <w:b/>
              </w:rPr>
            </w:pPr>
            <w:r w:rsidRPr="00482CD6">
              <w:rPr>
                <w:b/>
              </w:rPr>
              <w:t>7.</w:t>
            </w:r>
          </w:p>
        </w:tc>
        <w:tc>
          <w:tcPr>
            <w:tcW w:w="752" w:type="pct"/>
            <w:tcBorders>
              <w:left w:val="single" w:sz="4" w:space="0" w:color="auto"/>
              <w:right w:val="single" w:sz="4" w:space="0" w:color="auto"/>
            </w:tcBorders>
          </w:tcPr>
          <w:p w14:paraId="35F9D0C8" w14:textId="0391E3B2" w:rsidR="002C3479" w:rsidRPr="00482CD6" w:rsidRDefault="002C3479" w:rsidP="002C3479">
            <w:pPr>
              <w:rPr>
                <w:b/>
                <w:bCs/>
              </w:rPr>
            </w:pPr>
            <w:r w:rsidRPr="00482CD6">
              <w:rPr>
                <w:b/>
              </w:rPr>
              <w:t xml:space="preserve">Kiełbasa parówkowa </w:t>
            </w:r>
          </w:p>
        </w:tc>
        <w:tc>
          <w:tcPr>
            <w:tcW w:w="279" w:type="pct"/>
            <w:tcBorders>
              <w:top w:val="single" w:sz="2" w:space="0" w:color="auto"/>
              <w:left w:val="single" w:sz="2" w:space="0" w:color="auto"/>
              <w:bottom w:val="single" w:sz="2" w:space="0" w:color="auto"/>
              <w:right w:val="single" w:sz="2" w:space="0" w:color="auto"/>
            </w:tcBorders>
            <w:vAlign w:val="center"/>
          </w:tcPr>
          <w:p w14:paraId="4BCB5F59"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5415B93D" w14:textId="77777777" w:rsidR="002C3479" w:rsidRPr="00482CD6" w:rsidRDefault="002C3479" w:rsidP="002C3479">
            <w:pPr>
              <w:jc w:val="center"/>
              <w:rPr>
                <w:b/>
              </w:rPr>
            </w:pPr>
          </w:p>
        </w:tc>
        <w:tc>
          <w:tcPr>
            <w:tcW w:w="326" w:type="pct"/>
            <w:tcBorders>
              <w:top w:val="single" w:sz="2" w:space="0" w:color="auto"/>
              <w:left w:val="single" w:sz="2" w:space="0" w:color="auto"/>
              <w:bottom w:val="single" w:sz="4" w:space="0" w:color="auto"/>
              <w:right w:val="single" w:sz="18" w:space="0" w:color="auto"/>
            </w:tcBorders>
            <w:vAlign w:val="center"/>
          </w:tcPr>
          <w:p w14:paraId="6070462E" w14:textId="73315C5E" w:rsidR="002C3479" w:rsidRPr="00482CD6" w:rsidRDefault="002C3479" w:rsidP="002C3479">
            <w:pPr>
              <w:jc w:val="right"/>
              <w:rPr>
                <w:b/>
              </w:rPr>
            </w:pPr>
          </w:p>
        </w:tc>
        <w:tc>
          <w:tcPr>
            <w:tcW w:w="232" w:type="pct"/>
            <w:tcBorders>
              <w:left w:val="single" w:sz="18" w:space="0" w:color="auto"/>
              <w:right w:val="single" w:sz="18" w:space="0" w:color="auto"/>
            </w:tcBorders>
            <w:shd w:val="clear" w:color="auto" w:fill="auto"/>
            <w:vAlign w:val="center"/>
          </w:tcPr>
          <w:p w14:paraId="4E413790" w14:textId="777AEC74" w:rsidR="002C3479" w:rsidRPr="00482CD6" w:rsidRDefault="002C3479" w:rsidP="002C3479">
            <w:pPr>
              <w:jc w:val="right"/>
              <w:rPr>
                <w:b/>
              </w:rPr>
            </w:pPr>
            <w:r w:rsidRPr="00482CD6">
              <w:rPr>
                <w:b/>
              </w:rPr>
              <w:t>1500</w:t>
            </w:r>
          </w:p>
        </w:tc>
        <w:tc>
          <w:tcPr>
            <w:tcW w:w="417" w:type="pct"/>
            <w:tcBorders>
              <w:top w:val="single" w:sz="4" w:space="0" w:color="auto"/>
              <w:left w:val="single" w:sz="18" w:space="0" w:color="auto"/>
              <w:bottom w:val="single" w:sz="4" w:space="0" w:color="auto"/>
              <w:right w:val="single" w:sz="2" w:space="0" w:color="auto"/>
            </w:tcBorders>
            <w:vAlign w:val="center"/>
          </w:tcPr>
          <w:p w14:paraId="36FD7BE2" w14:textId="77777777" w:rsidR="002C3479" w:rsidRPr="00482CD6" w:rsidRDefault="002C3479" w:rsidP="002C3479">
            <w:pPr>
              <w:jc w:val="right"/>
              <w:rPr>
                <w:b/>
              </w:rPr>
            </w:pPr>
          </w:p>
        </w:tc>
        <w:tc>
          <w:tcPr>
            <w:tcW w:w="418" w:type="pct"/>
            <w:tcBorders>
              <w:top w:val="single" w:sz="4" w:space="0" w:color="auto"/>
              <w:left w:val="single" w:sz="2" w:space="0" w:color="auto"/>
              <w:bottom w:val="single" w:sz="4" w:space="0" w:color="auto"/>
              <w:right w:val="single" w:sz="18" w:space="0" w:color="auto"/>
            </w:tcBorders>
            <w:vAlign w:val="center"/>
          </w:tcPr>
          <w:p w14:paraId="35866E82"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014A502A" w14:textId="0D4D66A3" w:rsidR="002C3479" w:rsidRPr="00482CD6" w:rsidRDefault="002C3479" w:rsidP="002C3479">
            <w:pPr>
              <w:jc w:val="right"/>
              <w:rPr>
                <w:b/>
              </w:rPr>
            </w:pPr>
            <w:r w:rsidRPr="00482CD6">
              <w:rPr>
                <w:b/>
              </w:rPr>
              <w:t>1350</w:t>
            </w:r>
          </w:p>
        </w:tc>
        <w:tc>
          <w:tcPr>
            <w:tcW w:w="454" w:type="pct"/>
            <w:tcBorders>
              <w:top w:val="single" w:sz="4" w:space="0" w:color="auto"/>
              <w:left w:val="single" w:sz="18" w:space="0" w:color="auto"/>
              <w:bottom w:val="single" w:sz="4" w:space="0" w:color="auto"/>
              <w:right w:val="single" w:sz="4" w:space="0" w:color="auto"/>
            </w:tcBorders>
            <w:vAlign w:val="center"/>
          </w:tcPr>
          <w:p w14:paraId="1AF2140E" w14:textId="47906F1F" w:rsidR="002C3479" w:rsidRPr="00482CD6" w:rsidRDefault="002C3479" w:rsidP="002C3479">
            <w:pPr>
              <w:jc w:val="right"/>
              <w:rPr>
                <w:b/>
              </w:rPr>
            </w:pPr>
          </w:p>
        </w:tc>
        <w:tc>
          <w:tcPr>
            <w:tcW w:w="336" w:type="pct"/>
            <w:tcBorders>
              <w:top w:val="single" w:sz="4" w:space="0" w:color="auto"/>
              <w:left w:val="single" w:sz="4" w:space="0" w:color="auto"/>
              <w:bottom w:val="single" w:sz="4" w:space="0" w:color="auto"/>
              <w:right w:val="single" w:sz="18" w:space="0" w:color="auto"/>
            </w:tcBorders>
          </w:tcPr>
          <w:p w14:paraId="53F82AC9" w14:textId="4D675830" w:rsidR="002C3479" w:rsidRPr="00482CD6" w:rsidRDefault="002C3479" w:rsidP="002C3479">
            <w:pPr>
              <w:jc w:val="right"/>
              <w:rPr>
                <w:b/>
              </w:rPr>
            </w:pPr>
          </w:p>
        </w:tc>
        <w:tc>
          <w:tcPr>
            <w:tcW w:w="237" w:type="pct"/>
            <w:tcBorders>
              <w:top w:val="single" w:sz="4" w:space="0" w:color="auto"/>
              <w:left w:val="single" w:sz="18" w:space="0" w:color="auto"/>
              <w:bottom w:val="single" w:sz="4" w:space="0" w:color="auto"/>
              <w:right w:val="single" w:sz="18" w:space="0" w:color="auto"/>
            </w:tcBorders>
            <w:vAlign w:val="center"/>
          </w:tcPr>
          <w:p w14:paraId="728E5438" w14:textId="51D98A88" w:rsidR="002C3479" w:rsidRPr="00482CD6" w:rsidRDefault="002C3479" w:rsidP="002C3479">
            <w:pPr>
              <w:jc w:val="right"/>
              <w:rPr>
                <w:b/>
              </w:rPr>
            </w:pPr>
            <w:r w:rsidRPr="00482CD6">
              <w:rPr>
                <w:b/>
              </w:rPr>
              <w:t>2850</w:t>
            </w:r>
          </w:p>
        </w:tc>
        <w:tc>
          <w:tcPr>
            <w:tcW w:w="334" w:type="pct"/>
            <w:tcBorders>
              <w:top w:val="single" w:sz="2" w:space="0" w:color="auto"/>
              <w:left w:val="single" w:sz="18" w:space="0" w:color="auto"/>
              <w:bottom w:val="single" w:sz="4" w:space="0" w:color="auto"/>
              <w:right w:val="single" w:sz="2" w:space="0" w:color="auto"/>
            </w:tcBorders>
          </w:tcPr>
          <w:p w14:paraId="5941DFC7" w14:textId="77777777" w:rsidR="002C3479" w:rsidRPr="00482CD6" w:rsidRDefault="002C3479" w:rsidP="002C3479">
            <w:pPr>
              <w:jc w:val="center"/>
              <w:rPr>
                <w:b/>
              </w:rPr>
            </w:pPr>
          </w:p>
        </w:tc>
        <w:tc>
          <w:tcPr>
            <w:tcW w:w="477" w:type="pct"/>
            <w:tcBorders>
              <w:top w:val="single" w:sz="2" w:space="0" w:color="auto"/>
              <w:left w:val="single" w:sz="2" w:space="0" w:color="auto"/>
              <w:bottom w:val="single" w:sz="4" w:space="0" w:color="auto"/>
              <w:right w:val="single" w:sz="18" w:space="0" w:color="auto"/>
            </w:tcBorders>
          </w:tcPr>
          <w:p w14:paraId="4F32C3D0" w14:textId="77777777" w:rsidR="002C3479" w:rsidRPr="00482CD6" w:rsidRDefault="002C3479" w:rsidP="002C3479">
            <w:pPr>
              <w:jc w:val="center"/>
              <w:rPr>
                <w:b/>
                <w:sz w:val="24"/>
                <w:szCs w:val="24"/>
              </w:rPr>
            </w:pPr>
          </w:p>
        </w:tc>
      </w:tr>
      <w:tr w:rsidR="002C3479" w:rsidRPr="00482CD6" w14:paraId="7F054CB2" w14:textId="77777777" w:rsidTr="008B7F24">
        <w:tc>
          <w:tcPr>
            <w:tcW w:w="227" w:type="pct"/>
            <w:tcBorders>
              <w:top w:val="single" w:sz="2" w:space="0" w:color="auto"/>
              <w:left w:val="single" w:sz="18" w:space="0" w:color="auto"/>
              <w:bottom w:val="single" w:sz="2" w:space="0" w:color="auto"/>
              <w:right w:val="single" w:sz="2" w:space="0" w:color="auto"/>
            </w:tcBorders>
          </w:tcPr>
          <w:p w14:paraId="28345265" w14:textId="77777777" w:rsidR="002C3479" w:rsidRPr="00482CD6" w:rsidRDefault="002C3479" w:rsidP="002C3479">
            <w:pPr>
              <w:jc w:val="center"/>
              <w:rPr>
                <w:b/>
              </w:rPr>
            </w:pPr>
            <w:r w:rsidRPr="00482CD6">
              <w:rPr>
                <w:b/>
              </w:rPr>
              <w:t>8.</w:t>
            </w:r>
          </w:p>
        </w:tc>
        <w:tc>
          <w:tcPr>
            <w:tcW w:w="752" w:type="pct"/>
            <w:tcBorders>
              <w:left w:val="single" w:sz="4" w:space="0" w:color="auto"/>
              <w:right w:val="single" w:sz="4" w:space="0" w:color="auto"/>
            </w:tcBorders>
          </w:tcPr>
          <w:p w14:paraId="7A49AF39" w14:textId="2F6655E4" w:rsidR="002C3479" w:rsidRPr="00482CD6" w:rsidRDefault="002C3479" w:rsidP="002C3479">
            <w:pPr>
              <w:rPr>
                <w:b/>
                <w:bCs/>
              </w:rPr>
            </w:pPr>
            <w:r w:rsidRPr="00482CD6">
              <w:rPr>
                <w:b/>
              </w:rPr>
              <w:t>Parówki z szynki</w:t>
            </w:r>
          </w:p>
        </w:tc>
        <w:tc>
          <w:tcPr>
            <w:tcW w:w="279" w:type="pct"/>
            <w:tcBorders>
              <w:top w:val="single" w:sz="2" w:space="0" w:color="auto"/>
              <w:left w:val="single" w:sz="2" w:space="0" w:color="auto"/>
              <w:bottom w:val="single" w:sz="2" w:space="0" w:color="auto"/>
              <w:right w:val="single" w:sz="2" w:space="0" w:color="auto"/>
            </w:tcBorders>
            <w:vAlign w:val="center"/>
          </w:tcPr>
          <w:p w14:paraId="77D4294C"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214131BC" w14:textId="77777777" w:rsidR="002C3479" w:rsidRPr="00482CD6" w:rsidRDefault="002C3479" w:rsidP="002C3479">
            <w:pPr>
              <w:jc w:val="center"/>
              <w:rPr>
                <w:b/>
              </w:rPr>
            </w:pPr>
          </w:p>
        </w:tc>
        <w:tc>
          <w:tcPr>
            <w:tcW w:w="326" w:type="pct"/>
            <w:tcBorders>
              <w:top w:val="single" w:sz="4" w:space="0" w:color="auto"/>
              <w:left w:val="single" w:sz="2" w:space="0" w:color="auto"/>
              <w:bottom w:val="single" w:sz="2" w:space="0" w:color="auto"/>
              <w:right w:val="single" w:sz="18" w:space="0" w:color="auto"/>
            </w:tcBorders>
            <w:vAlign w:val="center"/>
          </w:tcPr>
          <w:p w14:paraId="5D1DCD24" w14:textId="47B17C0E"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5B53C1BB" w14:textId="1A4F74A7" w:rsidR="002C3479" w:rsidRPr="00482CD6" w:rsidRDefault="002C3479" w:rsidP="002C3479">
            <w:pPr>
              <w:jc w:val="right"/>
              <w:rPr>
                <w:b/>
              </w:rPr>
            </w:pPr>
            <w:r w:rsidRPr="00482CD6">
              <w:rPr>
                <w:b/>
              </w:rPr>
              <w:t>1500</w:t>
            </w:r>
          </w:p>
        </w:tc>
        <w:tc>
          <w:tcPr>
            <w:tcW w:w="417" w:type="pct"/>
            <w:tcBorders>
              <w:top w:val="single" w:sz="4" w:space="0" w:color="auto"/>
              <w:left w:val="single" w:sz="18" w:space="0" w:color="auto"/>
              <w:bottom w:val="single" w:sz="2" w:space="0" w:color="auto"/>
              <w:right w:val="single" w:sz="2" w:space="0" w:color="auto"/>
            </w:tcBorders>
            <w:vAlign w:val="center"/>
          </w:tcPr>
          <w:p w14:paraId="373C131A" w14:textId="77777777" w:rsidR="002C3479" w:rsidRPr="00482CD6" w:rsidRDefault="002C3479" w:rsidP="002C3479">
            <w:pPr>
              <w:jc w:val="right"/>
              <w:rPr>
                <w:b/>
              </w:rPr>
            </w:pPr>
          </w:p>
        </w:tc>
        <w:tc>
          <w:tcPr>
            <w:tcW w:w="418" w:type="pct"/>
            <w:tcBorders>
              <w:top w:val="single" w:sz="4" w:space="0" w:color="auto"/>
              <w:left w:val="single" w:sz="2" w:space="0" w:color="auto"/>
              <w:bottom w:val="single" w:sz="2" w:space="0" w:color="auto"/>
              <w:right w:val="single" w:sz="18" w:space="0" w:color="auto"/>
            </w:tcBorders>
            <w:vAlign w:val="center"/>
          </w:tcPr>
          <w:p w14:paraId="16B5A311"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513D75C0" w14:textId="2DEF4603" w:rsidR="002C3479" w:rsidRPr="00482CD6" w:rsidRDefault="002C3479" w:rsidP="002C3479">
            <w:pPr>
              <w:jc w:val="right"/>
              <w:rPr>
                <w:b/>
              </w:rPr>
            </w:pPr>
            <w:r w:rsidRPr="00482CD6">
              <w:rPr>
                <w:b/>
              </w:rPr>
              <w:t>1350</w:t>
            </w:r>
          </w:p>
        </w:tc>
        <w:tc>
          <w:tcPr>
            <w:tcW w:w="454" w:type="pct"/>
            <w:tcBorders>
              <w:top w:val="single" w:sz="4" w:space="0" w:color="auto"/>
              <w:left w:val="single" w:sz="18" w:space="0" w:color="auto"/>
              <w:bottom w:val="single" w:sz="2" w:space="0" w:color="auto"/>
              <w:right w:val="single" w:sz="4" w:space="0" w:color="auto"/>
            </w:tcBorders>
            <w:vAlign w:val="center"/>
          </w:tcPr>
          <w:p w14:paraId="3DDB37E4" w14:textId="0B03E057" w:rsidR="002C3479" w:rsidRPr="00482CD6" w:rsidRDefault="002C3479" w:rsidP="002C3479">
            <w:pPr>
              <w:jc w:val="right"/>
              <w:rPr>
                <w:b/>
              </w:rPr>
            </w:pPr>
          </w:p>
        </w:tc>
        <w:tc>
          <w:tcPr>
            <w:tcW w:w="336" w:type="pct"/>
            <w:tcBorders>
              <w:top w:val="single" w:sz="4" w:space="0" w:color="auto"/>
              <w:left w:val="single" w:sz="4" w:space="0" w:color="auto"/>
              <w:bottom w:val="single" w:sz="2" w:space="0" w:color="auto"/>
              <w:right w:val="single" w:sz="18" w:space="0" w:color="auto"/>
            </w:tcBorders>
          </w:tcPr>
          <w:p w14:paraId="1DFC0A4F" w14:textId="27FA8B7D" w:rsidR="002C3479" w:rsidRPr="00482CD6" w:rsidRDefault="002C3479" w:rsidP="002C3479">
            <w:pPr>
              <w:jc w:val="right"/>
              <w:rPr>
                <w:b/>
              </w:rPr>
            </w:pPr>
          </w:p>
        </w:tc>
        <w:tc>
          <w:tcPr>
            <w:tcW w:w="237" w:type="pct"/>
            <w:tcBorders>
              <w:top w:val="single" w:sz="4" w:space="0" w:color="auto"/>
              <w:left w:val="single" w:sz="18" w:space="0" w:color="auto"/>
              <w:bottom w:val="single" w:sz="2" w:space="0" w:color="auto"/>
              <w:right w:val="single" w:sz="18" w:space="0" w:color="auto"/>
            </w:tcBorders>
            <w:vAlign w:val="center"/>
          </w:tcPr>
          <w:p w14:paraId="6924426D" w14:textId="21A47201" w:rsidR="002C3479" w:rsidRPr="00482CD6" w:rsidRDefault="002C3479" w:rsidP="002C3479">
            <w:pPr>
              <w:jc w:val="right"/>
              <w:rPr>
                <w:b/>
              </w:rPr>
            </w:pPr>
            <w:r w:rsidRPr="00482CD6">
              <w:rPr>
                <w:b/>
              </w:rPr>
              <w:t>2850</w:t>
            </w:r>
          </w:p>
        </w:tc>
        <w:tc>
          <w:tcPr>
            <w:tcW w:w="334" w:type="pct"/>
            <w:tcBorders>
              <w:top w:val="single" w:sz="4" w:space="0" w:color="auto"/>
              <w:left w:val="single" w:sz="18" w:space="0" w:color="auto"/>
              <w:bottom w:val="single" w:sz="2" w:space="0" w:color="auto"/>
              <w:right w:val="single" w:sz="2" w:space="0" w:color="auto"/>
            </w:tcBorders>
          </w:tcPr>
          <w:p w14:paraId="2F15459C" w14:textId="77777777" w:rsidR="002C3479" w:rsidRPr="00482CD6" w:rsidRDefault="002C3479" w:rsidP="002C3479">
            <w:pPr>
              <w:jc w:val="center"/>
              <w:rPr>
                <w:b/>
              </w:rPr>
            </w:pPr>
          </w:p>
        </w:tc>
        <w:tc>
          <w:tcPr>
            <w:tcW w:w="477" w:type="pct"/>
            <w:tcBorders>
              <w:top w:val="single" w:sz="4" w:space="0" w:color="auto"/>
              <w:left w:val="single" w:sz="2" w:space="0" w:color="auto"/>
              <w:bottom w:val="single" w:sz="2" w:space="0" w:color="auto"/>
              <w:right w:val="single" w:sz="18" w:space="0" w:color="auto"/>
            </w:tcBorders>
          </w:tcPr>
          <w:p w14:paraId="5E1C4EBB" w14:textId="77777777" w:rsidR="002C3479" w:rsidRPr="00482CD6" w:rsidRDefault="002C3479" w:rsidP="002C3479">
            <w:pPr>
              <w:jc w:val="center"/>
              <w:rPr>
                <w:b/>
                <w:sz w:val="24"/>
                <w:szCs w:val="24"/>
              </w:rPr>
            </w:pPr>
          </w:p>
        </w:tc>
      </w:tr>
      <w:tr w:rsidR="002C3479" w:rsidRPr="00482CD6" w14:paraId="48288DE4" w14:textId="77777777" w:rsidTr="008B7F24">
        <w:tc>
          <w:tcPr>
            <w:tcW w:w="227" w:type="pct"/>
            <w:tcBorders>
              <w:top w:val="single" w:sz="2" w:space="0" w:color="auto"/>
              <w:left w:val="single" w:sz="18" w:space="0" w:color="auto"/>
              <w:bottom w:val="single" w:sz="2" w:space="0" w:color="auto"/>
              <w:right w:val="single" w:sz="2" w:space="0" w:color="auto"/>
            </w:tcBorders>
          </w:tcPr>
          <w:p w14:paraId="095C5708" w14:textId="77777777" w:rsidR="002C3479" w:rsidRPr="00482CD6" w:rsidRDefault="002C3479" w:rsidP="002C3479">
            <w:pPr>
              <w:jc w:val="center"/>
              <w:rPr>
                <w:b/>
              </w:rPr>
            </w:pPr>
            <w:r w:rsidRPr="00482CD6">
              <w:rPr>
                <w:b/>
              </w:rPr>
              <w:t>9.</w:t>
            </w:r>
          </w:p>
        </w:tc>
        <w:tc>
          <w:tcPr>
            <w:tcW w:w="752" w:type="pct"/>
            <w:tcBorders>
              <w:left w:val="single" w:sz="4" w:space="0" w:color="auto"/>
              <w:right w:val="single" w:sz="4" w:space="0" w:color="auto"/>
            </w:tcBorders>
          </w:tcPr>
          <w:p w14:paraId="368385E1" w14:textId="219F88D1" w:rsidR="002C3479" w:rsidRPr="00482CD6" w:rsidRDefault="002C3479" w:rsidP="002C3479">
            <w:pPr>
              <w:rPr>
                <w:b/>
                <w:bCs/>
              </w:rPr>
            </w:pPr>
            <w:r w:rsidRPr="00482CD6">
              <w:rPr>
                <w:b/>
              </w:rPr>
              <w:t>Mortadela</w:t>
            </w:r>
          </w:p>
        </w:tc>
        <w:tc>
          <w:tcPr>
            <w:tcW w:w="279" w:type="pct"/>
            <w:tcBorders>
              <w:top w:val="single" w:sz="2" w:space="0" w:color="auto"/>
              <w:left w:val="single" w:sz="2" w:space="0" w:color="auto"/>
              <w:bottom w:val="single" w:sz="2" w:space="0" w:color="auto"/>
              <w:right w:val="single" w:sz="2" w:space="0" w:color="auto"/>
            </w:tcBorders>
            <w:vAlign w:val="center"/>
          </w:tcPr>
          <w:p w14:paraId="6EB3D683"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04394E43" w14:textId="77777777" w:rsidR="002C3479" w:rsidRPr="00482CD6" w:rsidRDefault="002C3479" w:rsidP="002C3479">
            <w:pPr>
              <w:jc w:val="center"/>
              <w:rPr>
                <w:b/>
              </w:rPr>
            </w:pPr>
          </w:p>
        </w:tc>
        <w:tc>
          <w:tcPr>
            <w:tcW w:w="326" w:type="pct"/>
            <w:tcBorders>
              <w:top w:val="single" w:sz="2" w:space="0" w:color="auto"/>
              <w:left w:val="single" w:sz="2" w:space="0" w:color="auto"/>
              <w:bottom w:val="single" w:sz="4" w:space="0" w:color="auto"/>
              <w:right w:val="single" w:sz="18" w:space="0" w:color="auto"/>
            </w:tcBorders>
            <w:vAlign w:val="center"/>
          </w:tcPr>
          <w:p w14:paraId="257C1EC2" w14:textId="7EF1134D"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25B4B7B8" w14:textId="6DE7A8EE" w:rsidR="002C3479" w:rsidRPr="00482CD6" w:rsidRDefault="002C3479" w:rsidP="002C3479">
            <w:pPr>
              <w:jc w:val="right"/>
              <w:rPr>
                <w:b/>
              </w:rPr>
            </w:pPr>
            <w:r w:rsidRPr="00482CD6">
              <w:rPr>
                <w:b/>
              </w:rPr>
              <w:t>300</w:t>
            </w:r>
          </w:p>
        </w:tc>
        <w:tc>
          <w:tcPr>
            <w:tcW w:w="417" w:type="pct"/>
            <w:tcBorders>
              <w:top w:val="single" w:sz="2" w:space="0" w:color="auto"/>
              <w:left w:val="single" w:sz="18" w:space="0" w:color="auto"/>
              <w:bottom w:val="single" w:sz="2" w:space="0" w:color="auto"/>
              <w:right w:val="single" w:sz="2" w:space="0" w:color="auto"/>
            </w:tcBorders>
            <w:vAlign w:val="center"/>
          </w:tcPr>
          <w:p w14:paraId="20F8CD03"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03DDA44A"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68F46733" w14:textId="58AE1B95" w:rsidR="002C3479" w:rsidRPr="00482CD6" w:rsidRDefault="002C3479" w:rsidP="002C3479">
            <w:pPr>
              <w:jc w:val="right"/>
              <w:rPr>
                <w:b/>
              </w:rPr>
            </w:pPr>
            <w:r w:rsidRPr="00482CD6">
              <w:rPr>
                <w:b/>
              </w:rPr>
              <w:t>270</w:t>
            </w:r>
          </w:p>
        </w:tc>
        <w:tc>
          <w:tcPr>
            <w:tcW w:w="454" w:type="pct"/>
            <w:tcBorders>
              <w:top w:val="single" w:sz="2" w:space="0" w:color="auto"/>
              <w:left w:val="single" w:sz="18" w:space="0" w:color="auto"/>
              <w:bottom w:val="single" w:sz="2" w:space="0" w:color="auto"/>
              <w:right w:val="single" w:sz="4" w:space="0" w:color="auto"/>
            </w:tcBorders>
            <w:vAlign w:val="center"/>
          </w:tcPr>
          <w:p w14:paraId="0327F1D6" w14:textId="2EC2288C"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2E755E35" w14:textId="34B0A7B1"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67ABEB53" w14:textId="3CB647BC" w:rsidR="002C3479" w:rsidRPr="00482CD6" w:rsidRDefault="002C3479" w:rsidP="002C3479">
            <w:pPr>
              <w:jc w:val="right"/>
              <w:rPr>
                <w:b/>
              </w:rPr>
            </w:pPr>
            <w:r w:rsidRPr="00482CD6">
              <w:rPr>
                <w:b/>
              </w:rPr>
              <w:t>570</w:t>
            </w:r>
          </w:p>
        </w:tc>
        <w:tc>
          <w:tcPr>
            <w:tcW w:w="334" w:type="pct"/>
            <w:tcBorders>
              <w:top w:val="single" w:sz="2" w:space="0" w:color="auto"/>
              <w:left w:val="single" w:sz="18" w:space="0" w:color="auto"/>
              <w:bottom w:val="single" w:sz="2" w:space="0" w:color="auto"/>
              <w:right w:val="single" w:sz="2" w:space="0" w:color="auto"/>
            </w:tcBorders>
          </w:tcPr>
          <w:p w14:paraId="496FB85A"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5E002F6F" w14:textId="77777777" w:rsidR="002C3479" w:rsidRPr="00482CD6" w:rsidRDefault="002C3479" w:rsidP="002C3479">
            <w:pPr>
              <w:jc w:val="center"/>
              <w:rPr>
                <w:b/>
                <w:sz w:val="24"/>
                <w:szCs w:val="24"/>
              </w:rPr>
            </w:pPr>
          </w:p>
        </w:tc>
      </w:tr>
      <w:tr w:rsidR="002C3479" w:rsidRPr="00482CD6" w14:paraId="28EDD9BF" w14:textId="77777777" w:rsidTr="008B7F24">
        <w:tc>
          <w:tcPr>
            <w:tcW w:w="227" w:type="pct"/>
            <w:tcBorders>
              <w:top w:val="single" w:sz="2" w:space="0" w:color="auto"/>
              <w:left w:val="single" w:sz="18" w:space="0" w:color="auto"/>
              <w:bottom w:val="single" w:sz="2" w:space="0" w:color="auto"/>
              <w:right w:val="single" w:sz="2" w:space="0" w:color="auto"/>
            </w:tcBorders>
          </w:tcPr>
          <w:p w14:paraId="56D83221" w14:textId="77777777" w:rsidR="002C3479" w:rsidRPr="00482CD6" w:rsidRDefault="002C3479" w:rsidP="002C3479">
            <w:pPr>
              <w:jc w:val="center"/>
              <w:rPr>
                <w:b/>
              </w:rPr>
            </w:pPr>
            <w:r w:rsidRPr="00482CD6">
              <w:rPr>
                <w:b/>
              </w:rPr>
              <w:t>10.</w:t>
            </w:r>
          </w:p>
        </w:tc>
        <w:tc>
          <w:tcPr>
            <w:tcW w:w="752" w:type="pct"/>
            <w:tcBorders>
              <w:left w:val="single" w:sz="4" w:space="0" w:color="auto"/>
              <w:bottom w:val="single" w:sz="4" w:space="0" w:color="auto"/>
              <w:right w:val="single" w:sz="4" w:space="0" w:color="auto"/>
            </w:tcBorders>
          </w:tcPr>
          <w:p w14:paraId="3F07EEB6" w14:textId="2BC93454" w:rsidR="002C3479" w:rsidRPr="00482CD6" w:rsidRDefault="002C3479" w:rsidP="002C3479">
            <w:pPr>
              <w:rPr>
                <w:b/>
                <w:bCs/>
              </w:rPr>
            </w:pPr>
            <w:r w:rsidRPr="00482CD6">
              <w:rPr>
                <w:b/>
              </w:rPr>
              <w:t>Kiełbasa biała parzona</w:t>
            </w:r>
          </w:p>
        </w:tc>
        <w:tc>
          <w:tcPr>
            <w:tcW w:w="279" w:type="pct"/>
            <w:tcBorders>
              <w:top w:val="single" w:sz="2" w:space="0" w:color="auto"/>
              <w:left w:val="single" w:sz="2" w:space="0" w:color="auto"/>
              <w:bottom w:val="single" w:sz="2" w:space="0" w:color="auto"/>
              <w:right w:val="single" w:sz="2" w:space="0" w:color="auto"/>
            </w:tcBorders>
            <w:vAlign w:val="center"/>
          </w:tcPr>
          <w:p w14:paraId="2E5D83FA"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549CC8B7" w14:textId="77777777" w:rsidR="002C3479" w:rsidRPr="00482CD6" w:rsidRDefault="002C3479" w:rsidP="002C3479">
            <w:pPr>
              <w:jc w:val="center"/>
              <w:rPr>
                <w:b/>
              </w:rPr>
            </w:pPr>
          </w:p>
        </w:tc>
        <w:tc>
          <w:tcPr>
            <w:tcW w:w="326" w:type="pct"/>
            <w:tcBorders>
              <w:top w:val="single" w:sz="4" w:space="0" w:color="auto"/>
              <w:left w:val="single" w:sz="4" w:space="0" w:color="auto"/>
              <w:bottom w:val="single" w:sz="4" w:space="0" w:color="auto"/>
              <w:right w:val="single" w:sz="18" w:space="0" w:color="auto"/>
            </w:tcBorders>
            <w:vAlign w:val="center"/>
          </w:tcPr>
          <w:p w14:paraId="1DCCE57B" w14:textId="017E7899" w:rsidR="002C3479" w:rsidRPr="00482CD6" w:rsidRDefault="002C3479" w:rsidP="002C3479">
            <w:pPr>
              <w:jc w:val="right"/>
              <w:rPr>
                <w:b/>
              </w:rPr>
            </w:pPr>
          </w:p>
        </w:tc>
        <w:tc>
          <w:tcPr>
            <w:tcW w:w="232" w:type="pct"/>
            <w:tcBorders>
              <w:left w:val="single" w:sz="18" w:space="0" w:color="auto"/>
              <w:bottom w:val="single" w:sz="4" w:space="0" w:color="auto"/>
              <w:right w:val="single" w:sz="18" w:space="0" w:color="auto"/>
            </w:tcBorders>
            <w:vAlign w:val="center"/>
          </w:tcPr>
          <w:p w14:paraId="588C60B8" w14:textId="5DF84124" w:rsidR="002C3479" w:rsidRPr="00482CD6" w:rsidRDefault="002C3479" w:rsidP="002C3479">
            <w:pPr>
              <w:jc w:val="right"/>
              <w:rPr>
                <w:b/>
              </w:rPr>
            </w:pPr>
            <w:r w:rsidRPr="00482CD6">
              <w:rPr>
                <w:b/>
              </w:rPr>
              <w:t>600</w:t>
            </w:r>
          </w:p>
        </w:tc>
        <w:tc>
          <w:tcPr>
            <w:tcW w:w="417" w:type="pct"/>
            <w:tcBorders>
              <w:top w:val="single" w:sz="2" w:space="0" w:color="auto"/>
              <w:left w:val="single" w:sz="18" w:space="0" w:color="auto"/>
              <w:bottom w:val="single" w:sz="2" w:space="0" w:color="auto"/>
              <w:right w:val="single" w:sz="2" w:space="0" w:color="auto"/>
            </w:tcBorders>
            <w:vAlign w:val="center"/>
          </w:tcPr>
          <w:p w14:paraId="1C676629"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45C6FB46" w14:textId="77777777" w:rsidR="002C3479" w:rsidRPr="00482CD6" w:rsidRDefault="002C3479" w:rsidP="002C3479">
            <w:pPr>
              <w:jc w:val="right"/>
              <w:rPr>
                <w:b/>
              </w:rPr>
            </w:pPr>
          </w:p>
        </w:tc>
        <w:tc>
          <w:tcPr>
            <w:tcW w:w="232" w:type="pct"/>
            <w:tcBorders>
              <w:left w:val="single" w:sz="18" w:space="0" w:color="auto"/>
              <w:bottom w:val="single" w:sz="4" w:space="0" w:color="auto"/>
              <w:right w:val="single" w:sz="18" w:space="0" w:color="auto"/>
            </w:tcBorders>
            <w:vAlign w:val="center"/>
          </w:tcPr>
          <w:p w14:paraId="7DA29819" w14:textId="00353D2A" w:rsidR="002C3479" w:rsidRPr="00482CD6" w:rsidRDefault="002C3479" w:rsidP="002C3479">
            <w:pPr>
              <w:jc w:val="right"/>
              <w:rPr>
                <w:b/>
              </w:rPr>
            </w:pPr>
            <w:r w:rsidRPr="00482CD6">
              <w:rPr>
                <w:b/>
              </w:rPr>
              <w:t>540</w:t>
            </w:r>
          </w:p>
        </w:tc>
        <w:tc>
          <w:tcPr>
            <w:tcW w:w="454" w:type="pct"/>
            <w:tcBorders>
              <w:top w:val="single" w:sz="2" w:space="0" w:color="auto"/>
              <w:left w:val="single" w:sz="18" w:space="0" w:color="auto"/>
              <w:bottom w:val="single" w:sz="2" w:space="0" w:color="auto"/>
              <w:right w:val="single" w:sz="4" w:space="0" w:color="auto"/>
            </w:tcBorders>
            <w:vAlign w:val="center"/>
          </w:tcPr>
          <w:p w14:paraId="61B1F7F5" w14:textId="699A4C83"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03825C08" w14:textId="34E8C6E1"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3B115335" w14:textId="37EADA0E" w:rsidR="002C3479" w:rsidRPr="00482CD6" w:rsidRDefault="002C3479" w:rsidP="002C3479">
            <w:pPr>
              <w:jc w:val="right"/>
              <w:rPr>
                <w:b/>
              </w:rPr>
            </w:pPr>
            <w:r w:rsidRPr="00482CD6">
              <w:rPr>
                <w:b/>
              </w:rPr>
              <w:t>1140</w:t>
            </w:r>
          </w:p>
        </w:tc>
        <w:tc>
          <w:tcPr>
            <w:tcW w:w="334" w:type="pct"/>
            <w:tcBorders>
              <w:top w:val="single" w:sz="2" w:space="0" w:color="auto"/>
              <w:left w:val="single" w:sz="18" w:space="0" w:color="auto"/>
              <w:bottom w:val="single" w:sz="2" w:space="0" w:color="auto"/>
              <w:right w:val="single" w:sz="2" w:space="0" w:color="auto"/>
            </w:tcBorders>
          </w:tcPr>
          <w:p w14:paraId="22B1E9DA"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1E65229E" w14:textId="77777777" w:rsidR="002C3479" w:rsidRPr="00482CD6" w:rsidRDefault="002C3479" w:rsidP="002C3479">
            <w:pPr>
              <w:jc w:val="center"/>
              <w:rPr>
                <w:b/>
                <w:sz w:val="24"/>
                <w:szCs w:val="24"/>
              </w:rPr>
            </w:pPr>
          </w:p>
        </w:tc>
      </w:tr>
      <w:tr w:rsidR="002C3479" w:rsidRPr="00482CD6" w14:paraId="514E3D3B" w14:textId="77777777" w:rsidTr="008B7F24">
        <w:tc>
          <w:tcPr>
            <w:tcW w:w="227" w:type="pct"/>
            <w:tcBorders>
              <w:top w:val="single" w:sz="2" w:space="0" w:color="auto"/>
              <w:left w:val="single" w:sz="18" w:space="0" w:color="auto"/>
              <w:bottom w:val="single" w:sz="2" w:space="0" w:color="auto"/>
              <w:right w:val="single" w:sz="2" w:space="0" w:color="auto"/>
            </w:tcBorders>
          </w:tcPr>
          <w:p w14:paraId="47C73FC4" w14:textId="77777777" w:rsidR="002C3479" w:rsidRPr="00482CD6" w:rsidRDefault="002C3479" w:rsidP="002C3479">
            <w:pPr>
              <w:jc w:val="center"/>
              <w:rPr>
                <w:b/>
              </w:rPr>
            </w:pPr>
            <w:r w:rsidRPr="00482CD6">
              <w:rPr>
                <w:b/>
              </w:rPr>
              <w:t>11.</w:t>
            </w:r>
          </w:p>
        </w:tc>
        <w:tc>
          <w:tcPr>
            <w:tcW w:w="752" w:type="pct"/>
            <w:tcBorders>
              <w:left w:val="single" w:sz="4" w:space="0" w:color="auto"/>
              <w:right w:val="single" w:sz="4" w:space="0" w:color="auto"/>
            </w:tcBorders>
          </w:tcPr>
          <w:p w14:paraId="41E611B4" w14:textId="70286034" w:rsidR="002C3479" w:rsidRPr="00482CD6" w:rsidRDefault="002C3479" w:rsidP="002C3479">
            <w:pPr>
              <w:rPr>
                <w:b/>
                <w:bCs/>
              </w:rPr>
            </w:pPr>
            <w:r w:rsidRPr="00482CD6">
              <w:rPr>
                <w:b/>
              </w:rPr>
              <w:t>Kiełbasa podlaska</w:t>
            </w:r>
          </w:p>
        </w:tc>
        <w:tc>
          <w:tcPr>
            <w:tcW w:w="279" w:type="pct"/>
            <w:tcBorders>
              <w:top w:val="single" w:sz="2" w:space="0" w:color="auto"/>
              <w:left w:val="single" w:sz="2" w:space="0" w:color="auto"/>
              <w:bottom w:val="single" w:sz="2" w:space="0" w:color="auto"/>
              <w:right w:val="single" w:sz="2" w:space="0" w:color="auto"/>
            </w:tcBorders>
            <w:vAlign w:val="center"/>
          </w:tcPr>
          <w:p w14:paraId="3241F584"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27749B9A" w14:textId="77777777" w:rsidR="002C3479" w:rsidRPr="00482CD6" w:rsidRDefault="002C3479" w:rsidP="002C3479">
            <w:pPr>
              <w:jc w:val="center"/>
              <w:rPr>
                <w:b/>
              </w:rPr>
            </w:pPr>
          </w:p>
        </w:tc>
        <w:tc>
          <w:tcPr>
            <w:tcW w:w="326" w:type="pct"/>
            <w:tcBorders>
              <w:top w:val="single" w:sz="4" w:space="0" w:color="auto"/>
              <w:left w:val="single" w:sz="2" w:space="0" w:color="auto"/>
              <w:bottom w:val="single" w:sz="2" w:space="0" w:color="auto"/>
              <w:right w:val="single" w:sz="18" w:space="0" w:color="auto"/>
            </w:tcBorders>
            <w:vAlign w:val="center"/>
          </w:tcPr>
          <w:p w14:paraId="3F8223D5" w14:textId="6BE5305D"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7EA587C1" w14:textId="39C0A06F" w:rsidR="002C3479" w:rsidRPr="00482CD6" w:rsidRDefault="002C3479" w:rsidP="002C3479">
            <w:pPr>
              <w:jc w:val="right"/>
              <w:rPr>
                <w:b/>
              </w:rPr>
            </w:pPr>
            <w:r w:rsidRPr="00482CD6">
              <w:rPr>
                <w:b/>
              </w:rPr>
              <w:t>1800</w:t>
            </w:r>
          </w:p>
        </w:tc>
        <w:tc>
          <w:tcPr>
            <w:tcW w:w="417" w:type="pct"/>
            <w:tcBorders>
              <w:top w:val="single" w:sz="2" w:space="0" w:color="auto"/>
              <w:left w:val="single" w:sz="18" w:space="0" w:color="auto"/>
              <w:bottom w:val="single" w:sz="2" w:space="0" w:color="auto"/>
              <w:right w:val="single" w:sz="2" w:space="0" w:color="auto"/>
            </w:tcBorders>
            <w:vAlign w:val="center"/>
          </w:tcPr>
          <w:p w14:paraId="2F55EE1A"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0E9C2002"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1684A7EC" w14:textId="3EA19D13" w:rsidR="002C3479" w:rsidRPr="00482CD6" w:rsidRDefault="002C3479" w:rsidP="002C3479">
            <w:pPr>
              <w:jc w:val="right"/>
              <w:rPr>
                <w:b/>
              </w:rPr>
            </w:pPr>
            <w:r w:rsidRPr="00482CD6">
              <w:rPr>
                <w:b/>
              </w:rPr>
              <w:t>1620</w:t>
            </w:r>
          </w:p>
        </w:tc>
        <w:tc>
          <w:tcPr>
            <w:tcW w:w="454" w:type="pct"/>
            <w:tcBorders>
              <w:top w:val="single" w:sz="2" w:space="0" w:color="auto"/>
              <w:left w:val="single" w:sz="18" w:space="0" w:color="auto"/>
              <w:bottom w:val="single" w:sz="2" w:space="0" w:color="auto"/>
              <w:right w:val="single" w:sz="4" w:space="0" w:color="auto"/>
            </w:tcBorders>
            <w:vAlign w:val="center"/>
          </w:tcPr>
          <w:p w14:paraId="7A2ACF3D" w14:textId="5F762CA2"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575D5470" w14:textId="016E7A7F"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327D4180" w14:textId="47BC0DFF" w:rsidR="002C3479" w:rsidRPr="00482CD6" w:rsidRDefault="002C3479" w:rsidP="002C3479">
            <w:pPr>
              <w:jc w:val="right"/>
              <w:rPr>
                <w:b/>
              </w:rPr>
            </w:pPr>
            <w:r w:rsidRPr="00482CD6">
              <w:rPr>
                <w:b/>
              </w:rPr>
              <w:t>3420</w:t>
            </w:r>
          </w:p>
        </w:tc>
        <w:tc>
          <w:tcPr>
            <w:tcW w:w="334" w:type="pct"/>
            <w:tcBorders>
              <w:top w:val="single" w:sz="2" w:space="0" w:color="auto"/>
              <w:left w:val="single" w:sz="18" w:space="0" w:color="auto"/>
              <w:bottom w:val="single" w:sz="2" w:space="0" w:color="auto"/>
              <w:right w:val="single" w:sz="2" w:space="0" w:color="auto"/>
            </w:tcBorders>
          </w:tcPr>
          <w:p w14:paraId="0A46AC29"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54476082" w14:textId="77777777" w:rsidR="002C3479" w:rsidRPr="00482CD6" w:rsidRDefault="002C3479" w:rsidP="002C3479">
            <w:pPr>
              <w:jc w:val="center"/>
              <w:rPr>
                <w:b/>
                <w:sz w:val="24"/>
                <w:szCs w:val="24"/>
              </w:rPr>
            </w:pPr>
          </w:p>
        </w:tc>
      </w:tr>
      <w:tr w:rsidR="002C3479" w:rsidRPr="00482CD6" w14:paraId="76F03C12" w14:textId="77777777" w:rsidTr="008B7F24">
        <w:tc>
          <w:tcPr>
            <w:tcW w:w="227" w:type="pct"/>
            <w:tcBorders>
              <w:top w:val="single" w:sz="2" w:space="0" w:color="auto"/>
              <w:left w:val="single" w:sz="18" w:space="0" w:color="auto"/>
              <w:bottom w:val="single" w:sz="2" w:space="0" w:color="auto"/>
              <w:right w:val="single" w:sz="2" w:space="0" w:color="auto"/>
            </w:tcBorders>
          </w:tcPr>
          <w:p w14:paraId="418FF0C0" w14:textId="77777777" w:rsidR="002C3479" w:rsidRPr="00482CD6" w:rsidRDefault="002C3479" w:rsidP="002C3479">
            <w:pPr>
              <w:jc w:val="center"/>
              <w:rPr>
                <w:b/>
              </w:rPr>
            </w:pPr>
            <w:r w:rsidRPr="00482CD6">
              <w:rPr>
                <w:b/>
              </w:rPr>
              <w:t>12.</w:t>
            </w:r>
          </w:p>
        </w:tc>
        <w:tc>
          <w:tcPr>
            <w:tcW w:w="752" w:type="pct"/>
            <w:tcBorders>
              <w:left w:val="single" w:sz="4" w:space="0" w:color="auto"/>
              <w:right w:val="single" w:sz="4" w:space="0" w:color="auto"/>
            </w:tcBorders>
          </w:tcPr>
          <w:p w14:paraId="4A13DA4E" w14:textId="049E9D21" w:rsidR="002C3479" w:rsidRPr="00482CD6" w:rsidRDefault="002C3479" w:rsidP="002C3479">
            <w:pPr>
              <w:rPr>
                <w:b/>
                <w:bCs/>
              </w:rPr>
            </w:pPr>
            <w:r w:rsidRPr="00482CD6">
              <w:rPr>
                <w:b/>
              </w:rPr>
              <w:t>Kiełbasa wiejska</w:t>
            </w:r>
          </w:p>
        </w:tc>
        <w:tc>
          <w:tcPr>
            <w:tcW w:w="279" w:type="pct"/>
            <w:tcBorders>
              <w:top w:val="single" w:sz="2" w:space="0" w:color="auto"/>
              <w:left w:val="single" w:sz="2" w:space="0" w:color="auto"/>
              <w:bottom w:val="single" w:sz="2" w:space="0" w:color="auto"/>
              <w:right w:val="single" w:sz="2" w:space="0" w:color="auto"/>
            </w:tcBorders>
            <w:vAlign w:val="center"/>
          </w:tcPr>
          <w:p w14:paraId="76AAB308"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0DA32BCD"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47D40E8B" w14:textId="527D5520"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2D3ED7BE" w14:textId="4263D661" w:rsidR="002C3479" w:rsidRPr="00482CD6" w:rsidRDefault="002C3479" w:rsidP="002C3479">
            <w:pPr>
              <w:jc w:val="right"/>
              <w:rPr>
                <w:b/>
              </w:rPr>
            </w:pPr>
            <w:r w:rsidRPr="00482CD6">
              <w:rPr>
                <w:b/>
              </w:rPr>
              <w:t>700</w:t>
            </w:r>
          </w:p>
        </w:tc>
        <w:tc>
          <w:tcPr>
            <w:tcW w:w="417" w:type="pct"/>
            <w:tcBorders>
              <w:top w:val="single" w:sz="2" w:space="0" w:color="auto"/>
              <w:left w:val="single" w:sz="18" w:space="0" w:color="auto"/>
              <w:bottom w:val="single" w:sz="2" w:space="0" w:color="auto"/>
              <w:right w:val="single" w:sz="2" w:space="0" w:color="auto"/>
            </w:tcBorders>
            <w:vAlign w:val="center"/>
          </w:tcPr>
          <w:p w14:paraId="5EE7676B"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6E775414"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72E165CB" w14:textId="6218E425" w:rsidR="002C3479" w:rsidRPr="00482CD6" w:rsidRDefault="002C3479" w:rsidP="002C3479">
            <w:pPr>
              <w:jc w:val="right"/>
              <w:rPr>
                <w:b/>
              </w:rPr>
            </w:pPr>
            <w:r w:rsidRPr="00482CD6">
              <w:rPr>
                <w:b/>
              </w:rPr>
              <w:t>630</w:t>
            </w:r>
          </w:p>
        </w:tc>
        <w:tc>
          <w:tcPr>
            <w:tcW w:w="454" w:type="pct"/>
            <w:tcBorders>
              <w:top w:val="single" w:sz="2" w:space="0" w:color="auto"/>
              <w:left w:val="single" w:sz="18" w:space="0" w:color="auto"/>
              <w:bottom w:val="single" w:sz="2" w:space="0" w:color="auto"/>
              <w:right w:val="single" w:sz="4" w:space="0" w:color="auto"/>
            </w:tcBorders>
            <w:vAlign w:val="center"/>
          </w:tcPr>
          <w:p w14:paraId="4C0B178E" w14:textId="539B2408"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60937155" w14:textId="610F13C7"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136FC66A" w14:textId="1471D159" w:rsidR="002C3479" w:rsidRPr="00482CD6" w:rsidRDefault="002C3479" w:rsidP="002C3479">
            <w:pPr>
              <w:jc w:val="right"/>
              <w:rPr>
                <w:b/>
              </w:rPr>
            </w:pPr>
            <w:r w:rsidRPr="00482CD6">
              <w:rPr>
                <w:b/>
              </w:rPr>
              <w:t>1330</w:t>
            </w:r>
          </w:p>
        </w:tc>
        <w:tc>
          <w:tcPr>
            <w:tcW w:w="334" w:type="pct"/>
            <w:tcBorders>
              <w:top w:val="single" w:sz="2" w:space="0" w:color="auto"/>
              <w:left w:val="single" w:sz="18" w:space="0" w:color="auto"/>
              <w:bottom w:val="single" w:sz="2" w:space="0" w:color="auto"/>
              <w:right w:val="single" w:sz="2" w:space="0" w:color="auto"/>
            </w:tcBorders>
          </w:tcPr>
          <w:p w14:paraId="421B7FA3"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33FC73B8" w14:textId="77777777" w:rsidR="002C3479" w:rsidRPr="00482CD6" w:rsidRDefault="002C3479" w:rsidP="002C3479">
            <w:pPr>
              <w:jc w:val="center"/>
              <w:rPr>
                <w:b/>
                <w:sz w:val="24"/>
                <w:szCs w:val="24"/>
              </w:rPr>
            </w:pPr>
          </w:p>
        </w:tc>
      </w:tr>
      <w:tr w:rsidR="002C3479" w:rsidRPr="00482CD6" w14:paraId="1ABFDD7B" w14:textId="77777777" w:rsidTr="008B7F24">
        <w:tc>
          <w:tcPr>
            <w:tcW w:w="227" w:type="pct"/>
            <w:tcBorders>
              <w:top w:val="single" w:sz="2" w:space="0" w:color="auto"/>
              <w:left w:val="single" w:sz="18" w:space="0" w:color="auto"/>
              <w:bottom w:val="single" w:sz="2" w:space="0" w:color="auto"/>
              <w:right w:val="single" w:sz="2" w:space="0" w:color="auto"/>
            </w:tcBorders>
          </w:tcPr>
          <w:p w14:paraId="793D83C2" w14:textId="77777777" w:rsidR="002C3479" w:rsidRPr="00482CD6" w:rsidRDefault="002C3479" w:rsidP="002C3479">
            <w:pPr>
              <w:jc w:val="center"/>
              <w:rPr>
                <w:b/>
              </w:rPr>
            </w:pPr>
            <w:r w:rsidRPr="00482CD6">
              <w:rPr>
                <w:b/>
              </w:rPr>
              <w:t>13.</w:t>
            </w:r>
          </w:p>
        </w:tc>
        <w:tc>
          <w:tcPr>
            <w:tcW w:w="752" w:type="pct"/>
            <w:tcBorders>
              <w:left w:val="single" w:sz="4" w:space="0" w:color="auto"/>
              <w:right w:val="single" w:sz="4" w:space="0" w:color="auto"/>
            </w:tcBorders>
          </w:tcPr>
          <w:p w14:paraId="47F4A82E" w14:textId="69951E23" w:rsidR="002C3479" w:rsidRPr="00482CD6" w:rsidRDefault="002C3479" w:rsidP="002C3479">
            <w:pPr>
              <w:rPr>
                <w:b/>
                <w:bCs/>
              </w:rPr>
            </w:pPr>
            <w:r w:rsidRPr="00482CD6">
              <w:rPr>
                <w:b/>
              </w:rPr>
              <w:t>Kiełbasa śląska</w:t>
            </w:r>
          </w:p>
        </w:tc>
        <w:tc>
          <w:tcPr>
            <w:tcW w:w="279" w:type="pct"/>
            <w:tcBorders>
              <w:top w:val="single" w:sz="2" w:space="0" w:color="auto"/>
              <w:left w:val="single" w:sz="2" w:space="0" w:color="auto"/>
              <w:bottom w:val="single" w:sz="2" w:space="0" w:color="auto"/>
              <w:right w:val="single" w:sz="2" w:space="0" w:color="auto"/>
            </w:tcBorders>
            <w:vAlign w:val="center"/>
          </w:tcPr>
          <w:p w14:paraId="0FE4CC8C"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5787D68C"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113EA1D6" w14:textId="2D377CE0"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2AD35494" w14:textId="05018356" w:rsidR="002C3479" w:rsidRPr="00482CD6" w:rsidRDefault="002C3479" w:rsidP="002C3479">
            <w:pPr>
              <w:jc w:val="right"/>
              <w:rPr>
                <w:b/>
              </w:rPr>
            </w:pPr>
            <w:r w:rsidRPr="00482CD6">
              <w:rPr>
                <w:b/>
              </w:rPr>
              <w:t>2100</w:t>
            </w:r>
          </w:p>
        </w:tc>
        <w:tc>
          <w:tcPr>
            <w:tcW w:w="417" w:type="pct"/>
            <w:tcBorders>
              <w:top w:val="single" w:sz="2" w:space="0" w:color="auto"/>
              <w:left w:val="single" w:sz="18" w:space="0" w:color="auto"/>
              <w:bottom w:val="single" w:sz="2" w:space="0" w:color="auto"/>
              <w:right w:val="single" w:sz="2" w:space="0" w:color="auto"/>
            </w:tcBorders>
            <w:vAlign w:val="center"/>
          </w:tcPr>
          <w:p w14:paraId="08607056"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76C23A0D"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143A0860" w14:textId="314986CC" w:rsidR="002C3479" w:rsidRPr="00482CD6" w:rsidRDefault="002C3479" w:rsidP="002C3479">
            <w:pPr>
              <w:jc w:val="right"/>
              <w:rPr>
                <w:b/>
              </w:rPr>
            </w:pPr>
            <w:r w:rsidRPr="00482CD6">
              <w:rPr>
                <w:b/>
              </w:rPr>
              <w:t>1890</w:t>
            </w:r>
          </w:p>
        </w:tc>
        <w:tc>
          <w:tcPr>
            <w:tcW w:w="454" w:type="pct"/>
            <w:tcBorders>
              <w:top w:val="single" w:sz="2" w:space="0" w:color="auto"/>
              <w:left w:val="single" w:sz="18" w:space="0" w:color="auto"/>
              <w:bottom w:val="single" w:sz="2" w:space="0" w:color="auto"/>
              <w:right w:val="single" w:sz="4" w:space="0" w:color="auto"/>
            </w:tcBorders>
            <w:vAlign w:val="center"/>
          </w:tcPr>
          <w:p w14:paraId="116003E6" w14:textId="01C2374E"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2B824ACC" w14:textId="5201329A"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407C4F72" w14:textId="6D78F169" w:rsidR="002C3479" w:rsidRPr="00482CD6" w:rsidRDefault="002C3479" w:rsidP="002C3479">
            <w:pPr>
              <w:jc w:val="right"/>
              <w:rPr>
                <w:b/>
              </w:rPr>
            </w:pPr>
            <w:r w:rsidRPr="00482CD6">
              <w:rPr>
                <w:b/>
              </w:rPr>
              <w:t>3990</w:t>
            </w:r>
          </w:p>
        </w:tc>
        <w:tc>
          <w:tcPr>
            <w:tcW w:w="334" w:type="pct"/>
            <w:tcBorders>
              <w:top w:val="single" w:sz="2" w:space="0" w:color="auto"/>
              <w:left w:val="single" w:sz="18" w:space="0" w:color="auto"/>
              <w:bottom w:val="single" w:sz="2" w:space="0" w:color="auto"/>
              <w:right w:val="single" w:sz="2" w:space="0" w:color="auto"/>
            </w:tcBorders>
          </w:tcPr>
          <w:p w14:paraId="7C00B25C"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41C76D7B" w14:textId="77777777" w:rsidR="002C3479" w:rsidRPr="00482CD6" w:rsidRDefault="002C3479" w:rsidP="002C3479">
            <w:pPr>
              <w:jc w:val="center"/>
              <w:rPr>
                <w:b/>
                <w:sz w:val="24"/>
                <w:szCs w:val="24"/>
              </w:rPr>
            </w:pPr>
          </w:p>
        </w:tc>
      </w:tr>
      <w:tr w:rsidR="002C3479" w:rsidRPr="00482CD6" w14:paraId="700A5041" w14:textId="77777777" w:rsidTr="008B7F24">
        <w:tc>
          <w:tcPr>
            <w:tcW w:w="227" w:type="pct"/>
            <w:tcBorders>
              <w:top w:val="single" w:sz="2" w:space="0" w:color="auto"/>
              <w:left w:val="single" w:sz="18" w:space="0" w:color="auto"/>
              <w:bottom w:val="single" w:sz="2" w:space="0" w:color="auto"/>
              <w:right w:val="single" w:sz="2" w:space="0" w:color="auto"/>
            </w:tcBorders>
          </w:tcPr>
          <w:p w14:paraId="4DA06A56" w14:textId="77777777" w:rsidR="002C3479" w:rsidRPr="00482CD6" w:rsidRDefault="002C3479" w:rsidP="002C3479">
            <w:pPr>
              <w:jc w:val="center"/>
              <w:rPr>
                <w:b/>
              </w:rPr>
            </w:pPr>
            <w:r w:rsidRPr="00482CD6">
              <w:rPr>
                <w:b/>
              </w:rPr>
              <w:t>14.</w:t>
            </w:r>
          </w:p>
        </w:tc>
        <w:tc>
          <w:tcPr>
            <w:tcW w:w="752" w:type="pct"/>
            <w:tcBorders>
              <w:left w:val="single" w:sz="4" w:space="0" w:color="auto"/>
              <w:right w:val="single" w:sz="4" w:space="0" w:color="auto"/>
            </w:tcBorders>
          </w:tcPr>
          <w:p w14:paraId="1E1C36FE" w14:textId="02EC17D1" w:rsidR="002C3479" w:rsidRPr="00482CD6" w:rsidRDefault="002C3479" w:rsidP="002C3479">
            <w:pPr>
              <w:rPr>
                <w:b/>
                <w:bCs/>
              </w:rPr>
            </w:pPr>
            <w:r w:rsidRPr="00482CD6">
              <w:rPr>
                <w:b/>
              </w:rPr>
              <w:t>Kiełbasa toruńska</w:t>
            </w:r>
          </w:p>
        </w:tc>
        <w:tc>
          <w:tcPr>
            <w:tcW w:w="279" w:type="pct"/>
            <w:tcBorders>
              <w:top w:val="single" w:sz="2" w:space="0" w:color="auto"/>
              <w:left w:val="single" w:sz="2" w:space="0" w:color="auto"/>
              <w:bottom w:val="single" w:sz="2" w:space="0" w:color="auto"/>
              <w:right w:val="single" w:sz="2" w:space="0" w:color="auto"/>
            </w:tcBorders>
            <w:vAlign w:val="center"/>
          </w:tcPr>
          <w:p w14:paraId="3B766845"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488AE92C"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1420091D" w14:textId="44BE6575"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2C0A65FE" w14:textId="09A7319F" w:rsidR="002C3479" w:rsidRPr="00482CD6" w:rsidRDefault="002C3479" w:rsidP="002C3479">
            <w:pPr>
              <w:jc w:val="right"/>
              <w:rPr>
                <w:b/>
              </w:rPr>
            </w:pPr>
            <w:r w:rsidRPr="00482CD6">
              <w:rPr>
                <w:b/>
              </w:rPr>
              <w:t>2800</w:t>
            </w:r>
          </w:p>
        </w:tc>
        <w:tc>
          <w:tcPr>
            <w:tcW w:w="417" w:type="pct"/>
            <w:tcBorders>
              <w:top w:val="single" w:sz="2" w:space="0" w:color="auto"/>
              <w:left w:val="single" w:sz="18" w:space="0" w:color="auto"/>
              <w:bottom w:val="single" w:sz="2" w:space="0" w:color="auto"/>
              <w:right w:val="single" w:sz="2" w:space="0" w:color="auto"/>
            </w:tcBorders>
            <w:vAlign w:val="center"/>
          </w:tcPr>
          <w:p w14:paraId="25F78D8D"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24FE309E"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469BE16F" w14:textId="60F44BC6" w:rsidR="002C3479" w:rsidRPr="00482CD6" w:rsidRDefault="002C3479" w:rsidP="002C3479">
            <w:pPr>
              <w:jc w:val="right"/>
              <w:rPr>
                <w:b/>
              </w:rPr>
            </w:pPr>
            <w:r w:rsidRPr="00482CD6">
              <w:rPr>
                <w:b/>
              </w:rPr>
              <w:t>2520</w:t>
            </w:r>
          </w:p>
        </w:tc>
        <w:tc>
          <w:tcPr>
            <w:tcW w:w="454" w:type="pct"/>
            <w:tcBorders>
              <w:top w:val="single" w:sz="2" w:space="0" w:color="auto"/>
              <w:left w:val="single" w:sz="18" w:space="0" w:color="auto"/>
              <w:bottom w:val="single" w:sz="2" w:space="0" w:color="auto"/>
              <w:right w:val="single" w:sz="4" w:space="0" w:color="auto"/>
            </w:tcBorders>
            <w:vAlign w:val="center"/>
          </w:tcPr>
          <w:p w14:paraId="65243677" w14:textId="12D04A22"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394A5696" w14:textId="6043000D"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73E88CC9" w14:textId="53D23E2F" w:rsidR="002C3479" w:rsidRPr="00482CD6" w:rsidRDefault="002C3479" w:rsidP="002C3479">
            <w:pPr>
              <w:jc w:val="right"/>
              <w:rPr>
                <w:b/>
              </w:rPr>
            </w:pPr>
            <w:r w:rsidRPr="00482CD6">
              <w:rPr>
                <w:b/>
              </w:rPr>
              <w:t>5320</w:t>
            </w:r>
          </w:p>
        </w:tc>
        <w:tc>
          <w:tcPr>
            <w:tcW w:w="334" w:type="pct"/>
            <w:tcBorders>
              <w:top w:val="single" w:sz="2" w:space="0" w:color="auto"/>
              <w:left w:val="single" w:sz="18" w:space="0" w:color="auto"/>
              <w:bottom w:val="single" w:sz="2" w:space="0" w:color="auto"/>
              <w:right w:val="single" w:sz="2" w:space="0" w:color="auto"/>
            </w:tcBorders>
          </w:tcPr>
          <w:p w14:paraId="3B6DE21F"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018896B5" w14:textId="77777777" w:rsidR="002C3479" w:rsidRPr="00482CD6" w:rsidRDefault="002C3479" w:rsidP="002C3479">
            <w:pPr>
              <w:jc w:val="center"/>
              <w:rPr>
                <w:b/>
                <w:sz w:val="24"/>
                <w:szCs w:val="24"/>
              </w:rPr>
            </w:pPr>
          </w:p>
        </w:tc>
      </w:tr>
      <w:tr w:rsidR="002C3479" w:rsidRPr="00482CD6" w14:paraId="4D2C63D8" w14:textId="77777777" w:rsidTr="008B7F24">
        <w:tc>
          <w:tcPr>
            <w:tcW w:w="227" w:type="pct"/>
            <w:tcBorders>
              <w:top w:val="single" w:sz="2" w:space="0" w:color="auto"/>
              <w:left w:val="single" w:sz="18" w:space="0" w:color="auto"/>
              <w:bottom w:val="single" w:sz="2" w:space="0" w:color="auto"/>
              <w:right w:val="single" w:sz="2" w:space="0" w:color="auto"/>
            </w:tcBorders>
          </w:tcPr>
          <w:p w14:paraId="56B5B7C9" w14:textId="77777777" w:rsidR="002C3479" w:rsidRPr="00482CD6" w:rsidRDefault="002C3479" w:rsidP="002C3479">
            <w:pPr>
              <w:jc w:val="center"/>
              <w:rPr>
                <w:b/>
              </w:rPr>
            </w:pPr>
            <w:r w:rsidRPr="00482CD6">
              <w:rPr>
                <w:b/>
              </w:rPr>
              <w:t>15.</w:t>
            </w:r>
          </w:p>
        </w:tc>
        <w:tc>
          <w:tcPr>
            <w:tcW w:w="752" w:type="pct"/>
            <w:tcBorders>
              <w:left w:val="single" w:sz="4" w:space="0" w:color="auto"/>
              <w:right w:val="single" w:sz="4" w:space="0" w:color="auto"/>
            </w:tcBorders>
          </w:tcPr>
          <w:p w14:paraId="14588E3C" w14:textId="457BB238" w:rsidR="002C3479" w:rsidRPr="00482CD6" w:rsidRDefault="002C3479" w:rsidP="002C3479">
            <w:pPr>
              <w:rPr>
                <w:b/>
                <w:bCs/>
              </w:rPr>
            </w:pPr>
            <w:r w:rsidRPr="00482CD6">
              <w:rPr>
                <w:b/>
              </w:rPr>
              <w:t>Kiełbasa zwyczajna</w:t>
            </w:r>
          </w:p>
        </w:tc>
        <w:tc>
          <w:tcPr>
            <w:tcW w:w="279" w:type="pct"/>
            <w:tcBorders>
              <w:top w:val="single" w:sz="2" w:space="0" w:color="auto"/>
              <w:left w:val="single" w:sz="2" w:space="0" w:color="auto"/>
              <w:bottom w:val="single" w:sz="2" w:space="0" w:color="auto"/>
              <w:right w:val="single" w:sz="2" w:space="0" w:color="auto"/>
            </w:tcBorders>
            <w:vAlign w:val="center"/>
          </w:tcPr>
          <w:p w14:paraId="24556313"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7AC68A1E"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2DADA646" w14:textId="5747094D"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79D08B31" w14:textId="7672B2D8" w:rsidR="002C3479" w:rsidRPr="00482CD6" w:rsidRDefault="002C3479" w:rsidP="002C3479">
            <w:pPr>
              <w:jc w:val="right"/>
              <w:rPr>
                <w:b/>
              </w:rPr>
            </w:pPr>
            <w:r w:rsidRPr="00482CD6">
              <w:rPr>
                <w:b/>
              </w:rPr>
              <w:t>1300</w:t>
            </w:r>
          </w:p>
        </w:tc>
        <w:tc>
          <w:tcPr>
            <w:tcW w:w="417" w:type="pct"/>
            <w:tcBorders>
              <w:top w:val="single" w:sz="2" w:space="0" w:color="auto"/>
              <w:left w:val="single" w:sz="18" w:space="0" w:color="auto"/>
              <w:bottom w:val="single" w:sz="2" w:space="0" w:color="auto"/>
              <w:right w:val="single" w:sz="2" w:space="0" w:color="auto"/>
            </w:tcBorders>
            <w:vAlign w:val="center"/>
          </w:tcPr>
          <w:p w14:paraId="5078C6BE"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446D4F40"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30861721" w14:textId="3D87DD33" w:rsidR="002C3479" w:rsidRPr="00482CD6" w:rsidRDefault="002C3479" w:rsidP="002C3479">
            <w:pPr>
              <w:jc w:val="right"/>
              <w:rPr>
                <w:b/>
              </w:rPr>
            </w:pPr>
            <w:r w:rsidRPr="00482CD6">
              <w:rPr>
                <w:b/>
              </w:rPr>
              <w:t>1170</w:t>
            </w:r>
          </w:p>
        </w:tc>
        <w:tc>
          <w:tcPr>
            <w:tcW w:w="454" w:type="pct"/>
            <w:tcBorders>
              <w:top w:val="single" w:sz="2" w:space="0" w:color="auto"/>
              <w:left w:val="single" w:sz="18" w:space="0" w:color="auto"/>
              <w:bottom w:val="single" w:sz="2" w:space="0" w:color="auto"/>
              <w:right w:val="single" w:sz="4" w:space="0" w:color="auto"/>
            </w:tcBorders>
            <w:vAlign w:val="center"/>
          </w:tcPr>
          <w:p w14:paraId="23320E67" w14:textId="5BB8C6EE"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525F4ED9" w14:textId="2F3CECC7"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2D60B4F9" w14:textId="43A8606C" w:rsidR="002C3479" w:rsidRPr="00482CD6" w:rsidRDefault="002C3479" w:rsidP="002C3479">
            <w:pPr>
              <w:jc w:val="right"/>
              <w:rPr>
                <w:b/>
              </w:rPr>
            </w:pPr>
            <w:r w:rsidRPr="00482CD6">
              <w:rPr>
                <w:b/>
              </w:rPr>
              <w:t>2470</w:t>
            </w:r>
          </w:p>
        </w:tc>
        <w:tc>
          <w:tcPr>
            <w:tcW w:w="334" w:type="pct"/>
            <w:tcBorders>
              <w:top w:val="single" w:sz="2" w:space="0" w:color="auto"/>
              <w:left w:val="single" w:sz="18" w:space="0" w:color="auto"/>
              <w:bottom w:val="single" w:sz="2" w:space="0" w:color="auto"/>
              <w:right w:val="single" w:sz="2" w:space="0" w:color="auto"/>
            </w:tcBorders>
          </w:tcPr>
          <w:p w14:paraId="720B7BA3"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3D930B7C" w14:textId="77777777" w:rsidR="002C3479" w:rsidRPr="00482CD6" w:rsidRDefault="002C3479" w:rsidP="002C3479">
            <w:pPr>
              <w:jc w:val="center"/>
              <w:rPr>
                <w:b/>
                <w:sz w:val="24"/>
                <w:szCs w:val="24"/>
              </w:rPr>
            </w:pPr>
          </w:p>
        </w:tc>
      </w:tr>
      <w:tr w:rsidR="002C3479" w:rsidRPr="00482CD6" w14:paraId="37B77FB6" w14:textId="77777777" w:rsidTr="008B7F24">
        <w:tc>
          <w:tcPr>
            <w:tcW w:w="227" w:type="pct"/>
            <w:tcBorders>
              <w:top w:val="single" w:sz="2" w:space="0" w:color="auto"/>
              <w:left w:val="single" w:sz="18" w:space="0" w:color="auto"/>
              <w:bottom w:val="single" w:sz="2" w:space="0" w:color="auto"/>
              <w:right w:val="single" w:sz="2" w:space="0" w:color="auto"/>
            </w:tcBorders>
          </w:tcPr>
          <w:p w14:paraId="3AFF4078" w14:textId="77777777" w:rsidR="002C3479" w:rsidRPr="00482CD6" w:rsidRDefault="002C3479" w:rsidP="002C3479">
            <w:pPr>
              <w:jc w:val="center"/>
              <w:rPr>
                <w:b/>
              </w:rPr>
            </w:pPr>
            <w:r w:rsidRPr="00482CD6">
              <w:rPr>
                <w:b/>
              </w:rPr>
              <w:t>16.</w:t>
            </w:r>
          </w:p>
        </w:tc>
        <w:tc>
          <w:tcPr>
            <w:tcW w:w="752" w:type="pct"/>
            <w:tcBorders>
              <w:left w:val="single" w:sz="4" w:space="0" w:color="auto"/>
              <w:right w:val="single" w:sz="4" w:space="0" w:color="auto"/>
            </w:tcBorders>
          </w:tcPr>
          <w:p w14:paraId="6D58FDC1" w14:textId="48E1153A" w:rsidR="002C3479" w:rsidRPr="00482CD6" w:rsidRDefault="002C3479" w:rsidP="002C3479">
            <w:pPr>
              <w:rPr>
                <w:b/>
                <w:bCs/>
              </w:rPr>
            </w:pPr>
            <w:r w:rsidRPr="00482CD6">
              <w:rPr>
                <w:b/>
              </w:rPr>
              <w:t>Kiełbasa krakowska parzona</w:t>
            </w:r>
          </w:p>
        </w:tc>
        <w:tc>
          <w:tcPr>
            <w:tcW w:w="279" w:type="pct"/>
            <w:tcBorders>
              <w:top w:val="single" w:sz="2" w:space="0" w:color="auto"/>
              <w:left w:val="single" w:sz="2" w:space="0" w:color="auto"/>
              <w:bottom w:val="single" w:sz="2" w:space="0" w:color="auto"/>
              <w:right w:val="single" w:sz="2" w:space="0" w:color="auto"/>
            </w:tcBorders>
            <w:vAlign w:val="center"/>
          </w:tcPr>
          <w:p w14:paraId="0A0BBDDE"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7F7F9EB9"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5DF91E6F" w14:textId="5B3CB9F8"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391172A6" w14:textId="332173D1" w:rsidR="002C3479" w:rsidRPr="00482CD6" w:rsidRDefault="002C3479" w:rsidP="002C3479">
            <w:pPr>
              <w:jc w:val="right"/>
              <w:rPr>
                <w:b/>
              </w:rPr>
            </w:pPr>
            <w:r w:rsidRPr="00482CD6">
              <w:rPr>
                <w:b/>
              </w:rPr>
              <w:t>2100</w:t>
            </w:r>
          </w:p>
        </w:tc>
        <w:tc>
          <w:tcPr>
            <w:tcW w:w="417" w:type="pct"/>
            <w:tcBorders>
              <w:top w:val="single" w:sz="2" w:space="0" w:color="auto"/>
              <w:left w:val="single" w:sz="18" w:space="0" w:color="auto"/>
              <w:bottom w:val="single" w:sz="2" w:space="0" w:color="auto"/>
              <w:right w:val="single" w:sz="2" w:space="0" w:color="auto"/>
            </w:tcBorders>
            <w:vAlign w:val="center"/>
          </w:tcPr>
          <w:p w14:paraId="6D681A7A"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4DCCA1CC"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3E67E31B" w14:textId="7BA083A1" w:rsidR="002C3479" w:rsidRPr="00482CD6" w:rsidRDefault="002C3479" w:rsidP="002C3479">
            <w:pPr>
              <w:jc w:val="right"/>
              <w:rPr>
                <w:b/>
              </w:rPr>
            </w:pPr>
            <w:r w:rsidRPr="00482CD6">
              <w:rPr>
                <w:b/>
              </w:rPr>
              <w:t>1890</w:t>
            </w:r>
          </w:p>
        </w:tc>
        <w:tc>
          <w:tcPr>
            <w:tcW w:w="454" w:type="pct"/>
            <w:tcBorders>
              <w:top w:val="single" w:sz="2" w:space="0" w:color="auto"/>
              <w:left w:val="single" w:sz="18" w:space="0" w:color="auto"/>
              <w:bottom w:val="single" w:sz="2" w:space="0" w:color="auto"/>
              <w:right w:val="single" w:sz="4" w:space="0" w:color="auto"/>
            </w:tcBorders>
            <w:vAlign w:val="center"/>
          </w:tcPr>
          <w:p w14:paraId="32804E0A" w14:textId="5AB47B5D"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7F3E9731" w14:textId="708E1BAA"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1F3B3088" w14:textId="2D87F6C9" w:rsidR="002C3479" w:rsidRPr="00482CD6" w:rsidRDefault="002C3479" w:rsidP="002C3479">
            <w:pPr>
              <w:jc w:val="right"/>
              <w:rPr>
                <w:b/>
              </w:rPr>
            </w:pPr>
            <w:r w:rsidRPr="00482CD6">
              <w:rPr>
                <w:b/>
              </w:rPr>
              <w:t>3990</w:t>
            </w:r>
          </w:p>
        </w:tc>
        <w:tc>
          <w:tcPr>
            <w:tcW w:w="334" w:type="pct"/>
            <w:tcBorders>
              <w:top w:val="single" w:sz="2" w:space="0" w:color="auto"/>
              <w:left w:val="single" w:sz="18" w:space="0" w:color="auto"/>
              <w:bottom w:val="single" w:sz="2" w:space="0" w:color="auto"/>
              <w:right w:val="single" w:sz="2" w:space="0" w:color="auto"/>
            </w:tcBorders>
          </w:tcPr>
          <w:p w14:paraId="3CC1A374"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6BA86F02" w14:textId="77777777" w:rsidR="002C3479" w:rsidRPr="00482CD6" w:rsidRDefault="002C3479" w:rsidP="002C3479">
            <w:pPr>
              <w:jc w:val="center"/>
              <w:rPr>
                <w:b/>
                <w:sz w:val="24"/>
                <w:szCs w:val="24"/>
              </w:rPr>
            </w:pPr>
          </w:p>
        </w:tc>
      </w:tr>
      <w:tr w:rsidR="002C3479" w:rsidRPr="00482CD6" w14:paraId="6A723067" w14:textId="77777777" w:rsidTr="008B7F24">
        <w:tc>
          <w:tcPr>
            <w:tcW w:w="227" w:type="pct"/>
            <w:tcBorders>
              <w:top w:val="single" w:sz="2" w:space="0" w:color="auto"/>
              <w:left w:val="single" w:sz="18" w:space="0" w:color="auto"/>
              <w:bottom w:val="single" w:sz="2" w:space="0" w:color="auto"/>
              <w:right w:val="single" w:sz="2" w:space="0" w:color="auto"/>
            </w:tcBorders>
          </w:tcPr>
          <w:p w14:paraId="15AB36D2" w14:textId="77777777" w:rsidR="002C3479" w:rsidRPr="00482CD6" w:rsidRDefault="002C3479" w:rsidP="002C3479">
            <w:pPr>
              <w:jc w:val="center"/>
              <w:rPr>
                <w:b/>
              </w:rPr>
            </w:pPr>
            <w:r w:rsidRPr="00482CD6">
              <w:rPr>
                <w:b/>
              </w:rPr>
              <w:t>17.</w:t>
            </w:r>
          </w:p>
        </w:tc>
        <w:tc>
          <w:tcPr>
            <w:tcW w:w="752" w:type="pct"/>
            <w:tcBorders>
              <w:left w:val="single" w:sz="4" w:space="0" w:color="auto"/>
              <w:right w:val="single" w:sz="4" w:space="0" w:color="auto"/>
            </w:tcBorders>
          </w:tcPr>
          <w:p w14:paraId="6462D7A0" w14:textId="354914DA" w:rsidR="002C3479" w:rsidRPr="00482CD6" w:rsidRDefault="002C3479" w:rsidP="002C3479">
            <w:pPr>
              <w:rPr>
                <w:b/>
                <w:bCs/>
              </w:rPr>
            </w:pPr>
            <w:r w:rsidRPr="00482CD6">
              <w:rPr>
                <w:b/>
              </w:rPr>
              <w:t>Kiełbasa szynkowa wieprzowa</w:t>
            </w:r>
          </w:p>
        </w:tc>
        <w:tc>
          <w:tcPr>
            <w:tcW w:w="279" w:type="pct"/>
            <w:tcBorders>
              <w:top w:val="single" w:sz="2" w:space="0" w:color="auto"/>
              <w:left w:val="single" w:sz="2" w:space="0" w:color="auto"/>
              <w:bottom w:val="single" w:sz="2" w:space="0" w:color="auto"/>
              <w:right w:val="single" w:sz="2" w:space="0" w:color="auto"/>
            </w:tcBorders>
            <w:vAlign w:val="center"/>
          </w:tcPr>
          <w:p w14:paraId="3EF6FDF3"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2479318A" w14:textId="77777777" w:rsidR="002C3479" w:rsidRPr="00482CD6" w:rsidRDefault="002C3479" w:rsidP="002C3479">
            <w:pPr>
              <w:jc w:val="center"/>
              <w:rPr>
                <w:b/>
              </w:rPr>
            </w:pPr>
          </w:p>
        </w:tc>
        <w:tc>
          <w:tcPr>
            <w:tcW w:w="326" w:type="pct"/>
            <w:tcBorders>
              <w:top w:val="single" w:sz="2" w:space="0" w:color="auto"/>
              <w:left w:val="single" w:sz="2" w:space="0" w:color="auto"/>
              <w:bottom w:val="single" w:sz="4" w:space="0" w:color="auto"/>
              <w:right w:val="single" w:sz="18" w:space="0" w:color="auto"/>
            </w:tcBorders>
            <w:vAlign w:val="center"/>
          </w:tcPr>
          <w:p w14:paraId="586E41F0" w14:textId="43B7479E"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18E486FB" w14:textId="2BF04451" w:rsidR="002C3479" w:rsidRPr="00482CD6" w:rsidRDefault="002C3479" w:rsidP="002C3479">
            <w:pPr>
              <w:jc w:val="right"/>
              <w:rPr>
                <w:b/>
              </w:rPr>
            </w:pPr>
            <w:r w:rsidRPr="00482CD6">
              <w:rPr>
                <w:b/>
              </w:rPr>
              <w:t>2100</w:t>
            </w:r>
          </w:p>
        </w:tc>
        <w:tc>
          <w:tcPr>
            <w:tcW w:w="417" w:type="pct"/>
            <w:tcBorders>
              <w:top w:val="single" w:sz="2" w:space="0" w:color="auto"/>
              <w:left w:val="single" w:sz="18" w:space="0" w:color="auto"/>
              <w:bottom w:val="single" w:sz="2" w:space="0" w:color="auto"/>
              <w:right w:val="single" w:sz="2" w:space="0" w:color="auto"/>
            </w:tcBorders>
            <w:vAlign w:val="center"/>
          </w:tcPr>
          <w:p w14:paraId="121B0927"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323AD8F6"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16A22D43" w14:textId="48DCD627" w:rsidR="002C3479" w:rsidRPr="00482CD6" w:rsidRDefault="002C3479" w:rsidP="002C3479">
            <w:pPr>
              <w:jc w:val="right"/>
              <w:rPr>
                <w:b/>
              </w:rPr>
            </w:pPr>
            <w:r w:rsidRPr="00482CD6">
              <w:rPr>
                <w:b/>
              </w:rPr>
              <w:t>1890</w:t>
            </w:r>
          </w:p>
        </w:tc>
        <w:tc>
          <w:tcPr>
            <w:tcW w:w="454" w:type="pct"/>
            <w:tcBorders>
              <w:top w:val="single" w:sz="2" w:space="0" w:color="auto"/>
              <w:left w:val="single" w:sz="18" w:space="0" w:color="auto"/>
              <w:bottom w:val="single" w:sz="2" w:space="0" w:color="auto"/>
              <w:right w:val="single" w:sz="4" w:space="0" w:color="auto"/>
            </w:tcBorders>
            <w:vAlign w:val="center"/>
          </w:tcPr>
          <w:p w14:paraId="66AF1949" w14:textId="58ED95FF"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6669FD54" w14:textId="1A36F30D"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0B286A5E" w14:textId="541357E8" w:rsidR="002C3479" w:rsidRPr="00482CD6" w:rsidRDefault="002C3479" w:rsidP="002C3479">
            <w:pPr>
              <w:jc w:val="right"/>
              <w:rPr>
                <w:b/>
              </w:rPr>
            </w:pPr>
            <w:r w:rsidRPr="00482CD6">
              <w:rPr>
                <w:b/>
              </w:rPr>
              <w:t>3990</w:t>
            </w:r>
          </w:p>
        </w:tc>
        <w:tc>
          <w:tcPr>
            <w:tcW w:w="334" w:type="pct"/>
            <w:tcBorders>
              <w:top w:val="single" w:sz="2" w:space="0" w:color="auto"/>
              <w:left w:val="single" w:sz="18" w:space="0" w:color="auto"/>
              <w:bottom w:val="single" w:sz="2" w:space="0" w:color="auto"/>
              <w:right w:val="single" w:sz="2" w:space="0" w:color="auto"/>
            </w:tcBorders>
          </w:tcPr>
          <w:p w14:paraId="28854C60"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1CCFC982" w14:textId="77777777" w:rsidR="002C3479" w:rsidRPr="00482CD6" w:rsidRDefault="002C3479" w:rsidP="002C3479">
            <w:pPr>
              <w:jc w:val="center"/>
              <w:rPr>
                <w:b/>
                <w:sz w:val="24"/>
                <w:szCs w:val="24"/>
              </w:rPr>
            </w:pPr>
          </w:p>
        </w:tc>
      </w:tr>
      <w:tr w:rsidR="002C3479" w:rsidRPr="00482CD6" w14:paraId="3B32E016" w14:textId="77777777" w:rsidTr="008B7F24">
        <w:tc>
          <w:tcPr>
            <w:tcW w:w="227" w:type="pct"/>
            <w:tcBorders>
              <w:top w:val="single" w:sz="2" w:space="0" w:color="auto"/>
              <w:left w:val="single" w:sz="18" w:space="0" w:color="auto"/>
              <w:bottom w:val="single" w:sz="2" w:space="0" w:color="auto"/>
              <w:right w:val="single" w:sz="2" w:space="0" w:color="auto"/>
            </w:tcBorders>
          </w:tcPr>
          <w:p w14:paraId="39B7D7C1" w14:textId="77777777" w:rsidR="002C3479" w:rsidRPr="00482CD6" w:rsidRDefault="002C3479" w:rsidP="002C3479">
            <w:pPr>
              <w:jc w:val="center"/>
              <w:rPr>
                <w:b/>
              </w:rPr>
            </w:pPr>
            <w:r w:rsidRPr="00482CD6">
              <w:rPr>
                <w:b/>
              </w:rPr>
              <w:t>18.</w:t>
            </w:r>
          </w:p>
        </w:tc>
        <w:tc>
          <w:tcPr>
            <w:tcW w:w="752" w:type="pct"/>
            <w:tcBorders>
              <w:left w:val="single" w:sz="4" w:space="0" w:color="auto"/>
              <w:right w:val="single" w:sz="4" w:space="0" w:color="auto"/>
            </w:tcBorders>
          </w:tcPr>
          <w:p w14:paraId="5CDCD603" w14:textId="7046C949" w:rsidR="002C3479" w:rsidRPr="00482CD6" w:rsidRDefault="002C3479" w:rsidP="002C3479">
            <w:pPr>
              <w:rPr>
                <w:b/>
                <w:bCs/>
              </w:rPr>
            </w:pPr>
            <w:r w:rsidRPr="00482CD6">
              <w:rPr>
                <w:b/>
              </w:rPr>
              <w:t xml:space="preserve">Kiełbasa krakowska </w:t>
            </w:r>
            <w:r w:rsidRPr="00482CD6">
              <w:rPr>
                <w:b/>
              </w:rPr>
              <w:lastRenderedPageBreak/>
              <w:t>sucha</w:t>
            </w:r>
          </w:p>
        </w:tc>
        <w:tc>
          <w:tcPr>
            <w:tcW w:w="279" w:type="pct"/>
            <w:tcBorders>
              <w:top w:val="single" w:sz="2" w:space="0" w:color="auto"/>
              <w:left w:val="single" w:sz="2" w:space="0" w:color="auto"/>
              <w:bottom w:val="single" w:sz="2" w:space="0" w:color="auto"/>
              <w:right w:val="single" w:sz="2" w:space="0" w:color="auto"/>
            </w:tcBorders>
            <w:vAlign w:val="center"/>
          </w:tcPr>
          <w:p w14:paraId="1F0B1532" w14:textId="77777777" w:rsidR="002C3479" w:rsidRPr="00482CD6" w:rsidRDefault="002C3479" w:rsidP="002C3479">
            <w:pPr>
              <w:jc w:val="center"/>
              <w:rPr>
                <w:b/>
                <w:bCs/>
              </w:rPr>
            </w:pPr>
            <w:r w:rsidRPr="00482CD6">
              <w:rPr>
                <w:b/>
                <w:bCs/>
              </w:rPr>
              <w:lastRenderedPageBreak/>
              <w:t xml:space="preserve"> kg </w:t>
            </w:r>
          </w:p>
        </w:tc>
        <w:tc>
          <w:tcPr>
            <w:tcW w:w="279" w:type="pct"/>
            <w:tcBorders>
              <w:top w:val="single" w:sz="2" w:space="0" w:color="auto"/>
              <w:left w:val="single" w:sz="2" w:space="0" w:color="auto"/>
              <w:bottom w:val="single" w:sz="2" w:space="0" w:color="auto"/>
              <w:right w:val="single" w:sz="4" w:space="0" w:color="auto"/>
            </w:tcBorders>
            <w:vAlign w:val="center"/>
          </w:tcPr>
          <w:p w14:paraId="0738EC6B" w14:textId="77777777" w:rsidR="002C3479" w:rsidRPr="00482CD6" w:rsidRDefault="002C3479" w:rsidP="002C3479">
            <w:pPr>
              <w:jc w:val="center"/>
              <w:rPr>
                <w:b/>
              </w:rPr>
            </w:pPr>
          </w:p>
        </w:tc>
        <w:tc>
          <w:tcPr>
            <w:tcW w:w="326" w:type="pct"/>
            <w:tcBorders>
              <w:top w:val="single" w:sz="4" w:space="0" w:color="auto"/>
              <w:left w:val="single" w:sz="4" w:space="0" w:color="auto"/>
              <w:bottom w:val="single" w:sz="4" w:space="0" w:color="auto"/>
              <w:right w:val="single" w:sz="18" w:space="0" w:color="auto"/>
            </w:tcBorders>
            <w:vAlign w:val="center"/>
          </w:tcPr>
          <w:p w14:paraId="2DD282C3" w14:textId="69436125"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7FEF4E06" w14:textId="45983AA0" w:rsidR="002C3479" w:rsidRPr="00482CD6" w:rsidRDefault="002C3479" w:rsidP="002C3479">
            <w:pPr>
              <w:jc w:val="right"/>
              <w:rPr>
                <w:b/>
              </w:rPr>
            </w:pPr>
            <w:r w:rsidRPr="00482CD6">
              <w:rPr>
                <w:b/>
              </w:rPr>
              <w:t>2800</w:t>
            </w:r>
          </w:p>
        </w:tc>
        <w:tc>
          <w:tcPr>
            <w:tcW w:w="417" w:type="pct"/>
            <w:tcBorders>
              <w:top w:val="single" w:sz="2" w:space="0" w:color="auto"/>
              <w:left w:val="single" w:sz="18" w:space="0" w:color="auto"/>
              <w:bottom w:val="single" w:sz="2" w:space="0" w:color="auto"/>
              <w:right w:val="single" w:sz="2" w:space="0" w:color="auto"/>
            </w:tcBorders>
            <w:vAlign w:val="center"/>
          </w:tcPr>
          <w:p w14:paraId="1A913E8F"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5119A986"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60894EA6" w14:textId="1F32FF15" w:rsidR="002C3479" w:rsidRPr="00482CD6" w:rsidRDefault="002C3479" w:rsidP="002C3479">
            <w:pPr>
              <w:jc w:val="right"/>
              <w:rPr>
                <w:b/>
              </w:rPr>
            </w:pPr>
            <w:r w:rsidRPr="00482CD6">
              <w:rPr>
                <w:b/>
              </w:rPr>
              <w:t>2520</w:t>
            </w:r>
          </w:p>
        </w:tc>
        <w:tc>
          <w:tcPr>
            <w:tcW w:w="454" w:type="pct"/>
            <w:tcBorders>
              <w:top w:val="single" w:sz="2" w:space="0" w:color="auto"/>
              <w:left w:val="single" w:sz="18" w:space="0" w:color="auto"/>
              <w:bottom w:val="single" w:sz="2" w:space="0" w:color="auto"/>
              <w:right w:val="single" w:sz="4" w:space="0" w:color="auto"/>
            </w:tcBorders>
            <w:vAlign w:val="center"/>
          </w:tcPr>
          <w:p w14:paraId="0E9B0F66" w14:textId="2DA0311A"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6DAA6E67" w14:textId="11BB9680"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3E5A6805" w14:textId="052045C9" w:rsidR="002C3479" w:rsidRPr="00482CD6" w:rsidRDefault="002C3479" w:rsidP="002C3479">
            <w:pPr>
              <w:jc w:val="right"/>
              <w:rPr>
                <w:b/>
              </w:rPr>
            </w:pPr>
            <w:r w:rsidRPr="00482CD6">
              <w:rPr>
                <w:b/>
              </w:rPr>
              <w:t>5320</w:t>
            </w:r>
          </w:p>
        </w:tc>
        <w:tc>
          <w:tcPr>
            <w:tcW w:w="334" w:type="pct"/>
            <w:tcBorders>
              <w:top w:val="single" w:sz="2" w:space="0" w:color="auto"/>
              <w:left w:val="single" w:sz="18" w:space="0" w:color="auto"/>
              <w:bottom w:val="single" w:sz="2" w:space="0" w:color="auto"/>
              <w:right w:val="single" w:sz="2" w:space="0" w:color="auto"/>
            </w:tcBorders>
          </w:tcPr>
          <w:p w14:paraId="2D55525F"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3D45D616" w14:textId="77777777" w:rsidR="002C3479" w:rsidRPr="00482CD6" w:rsidRDefault="002C3479" w:rsidP="002C3479">
            <w:pPr>
              <w:jc w:val="center"/>
              <w:rPr>
                <w:b/>
                <w:sz w:val="24"/>
                <w:szCs w:val="24"/>
              </w:rPr>
            </w:pPr>
          </w:p>
        </w:tc>
      </w:tr>
      <w:tr w:rsidR="002C3479" w:rsidRPr="00482CD6" w14:paraId="6EBF96AB" w14:textId="77777777" w:rsidTr="008B7F24">
        <w:tc>
          <w:tcPr>
            <w:tcW w:w="227" w:type="pct"/>
            <w:tcBorders>
              <w:top w:val="single" w:sz="2" w:space="0" w:color="auto"/>
              <w:left w:val="single" w:sz="18" w:space="0" w:color="auto"/>
              <w:bottom w:val="single" w:sz="2" w:space="0" w:color="auto"/>
              <w:right w:val="single" w:sz="2" w:space="0" w:color="auto"/>
            </w:tcBorders>
          </w:tcPr>
          <w:p w14:paraId="29CB7A85" w14:textId="77777777" w:rsidR="002C3479" w:rsidRPr="00482CD6" w:rsidRDefault="002C3479" w:rsidP="002C3479">
            <w:pPr>
              <w:jc w:val="center"/>
              <w:rPr>
                <w:b/>
              </w:rPr>
            </w:pPr>
            <w:r w:rsidRPr="00482CD6">
              <w:rPr>
                <w:b/>
              </w:rPr>
              <w:t>19.</w:t>
            </w:r>
          </w:p>
        </w:tc>
        <w:tc>
          <w:tcPr>
            <w:tcW w:w="752" w:type="pct"/>
            <w:tcBorders>
              <w:left w:val="single" w:sz="4" w:space="0" w:color="auto"/>
              <w:right w:val="single" w:sz="4" w:space="0" w:color="auto"/>
            </w:tcBorders>
          </w:tcPr>
          <w:p w14:paraId="7E280193" w14:textId="61B2C91B" w:rsidR="002C3479" w:rsidRPr="00482CD6" w:rsidRDefault="002C3479" w:rsidP="002C3479">
            <w:pPr>
              <w:rPr>
                <w:b/>
                <w:bCs/>
              </w:rPr>
            </w:pPr>
            <w:r w:rsidRPr="00482CD6">
              <w:rPr>
                <w:b/>
              </w:rPr>
              <w:t>Kiełbasa żywiecka</w:t>
            </w:r>
          </w:p>
        </w:tc>
        <w:tc>
          <w:tcPr>
            <w:tcW w:w="279" w:type="pct"/>
            <w:tcBorders>
              <w:top w:val="single" w:sz="2" w:space="0" w:color="auto"/>
              <w:left w:val="single" w:sz="2" w:space="0" w:color="auto"/>
              <w:bottom w:val="single" w:sz="2" w:space="0" w:color="auto"/>
              <w:right w:val="single" w:sz="2" w:space="0" w:color="auto"/>
            </w:tcBorders>
            <w:vAlign w:val="center"/>
          </w:tcPr>
          <w:p w14:paraId="5FD16C9F"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0040F24C" w14:textId="77777777" w:rsidR="002C3479" w:rsidRPr="00482CD6" w:rsidRDefault="002C3479" w:rsidP="002C3479">
            <w:pPr>
              <w:jc w:val="center"/>
              <w:rPr>
                <w:b/>
              </w:rPr>
            </w:pPr>
          </w:p>
        </w:tc>
        <w:tc>
          <w:tcPr>
            <w:tcW w:w="326" w:type="pct"/>
            <w:tcBorders>
              <w:top w:val="single" w:sz="4" w:space="0" w:color="auto"/>
              <w:left w:val="single" w:sz="2" w:space="0" w:color="auto"/>
              <w:bottom w:val="single" w:sz="2" w:space="0" w:color="auto"/>
              <w:right w:val="single" w:sz="18" w:space="0" w:color="auto"/>
            </w:tcBorders>
            <w:vAlign w:val="center"/>
          </w:tcPr>
          <w:p w14:paraId="569BFB9D" w14:textId="58F2C618"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3910A41B" w14:textId="3E27904A" w:rsidR="002C3479" w:rsidRPr="00482CD6" w:rsidRDefault="002C3479" w:rsidP="002C3479">
            <w:pPr>
              <w:jc w:val="right"/>
              <w:rPr>
                <w:b/>
              </w:rPr>
            </w:pPr>
            <w:r w:rsidRPr="00482CD6">
              <w:rPr>
                <w:b/>
              </w:rPr>
              <w:t>2800</w:t>
            </w:r>
          </w:p>
        </w:tc>
        <w:tc>
          <w:tcPr>
            <w:tcW w:w="417" w:type="pct"/>
            <w:tcBorders>
              <w:top w:val="single" w:sz="2" w:space="0" w:color="auto"/>
              <w:left w:val="single" w:sz="18" w:space="0" w:color="auto"/>
              <w:bottom w:val="single" w:sz="2" w:space="0" w:color="auto"/>
              <w:right w:val="single" w:sz="2" w:space="0" w:color="auto"/>
            </w:tcBorders>
            <w:vAlign w:val="center"/>
          </w:tcPr>
          <w:p w14:paraId="4E748184"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66997965"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28D30CBB" w14:textId="3532917C" w:rsidR="002C3479" w:rsidRPr="00482CD6" w:rsidRDefault="002C3479" w:rsidP="002C3479">
            <w:pPr>
              <w:jc w:val="right"/>
              <w:rPr>
                <w:b/>
              </w:rPr>
            </w:pPr>
            <w:r w:rsidRPr="00482CD6">
              <w:rPr>
                <w:b/>
              </w:rPr>
              <w:t>2520</w:t>
            </w:r>
          </w:p>
        </w:tc>
        <w:tc>
          <w:tcPr>
            <w:tcW w:w="454" w:type="pct"/>
            <w:tcBorders>
              <w:top w:val="single" w:sz="2" w:space="0" w:color="auto"/>
              <w:left w:val="single" w:sz="18" w:space="0" w:color="auto"/>
              <w:bottom w:val="single" w:sz="2" w:space="0" w:color="auto"/>
              <w:right w:val="single" w:sz="4" w:space="0" w:color="auto"/>
            </w:tcBorders>
            <w:vAlign w:val="center"/>
          </w:tcPr>
          <w:p w14:paraId="439C3122" w14:textId="758887A3"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5A15BEF7" w14:textId="07E88C54"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0F4BECDD" w14:textId="4221F614" w:rsidR="002C3479" w:rsidRPr="00482CD6" w:rsidRDefault="002C3479" w:rsidP="002C3479">
            <w:pPr>
              <w:jc w:val="right"/>
              <w:rPr>
                <w:b/>
              </w:rPr>
            </w:pPr>
            <w:r w:rsidRPr="00482CD6">
              <w:rPr>
                <w:b/>
              </w:rPr>
              <w:t>5320</w:t>
            </w:r>
          </w:p>
        </w:tc>
        <w:tc>
          <w:tcPr>
            <w:tcW w:w="334" w:type="pct"/>
            <w:tcBorders>
              <w:top w:val="single" w:sz="2" w:space="0" w:color="auto"/>
              <w:left w:val="single" w:sz="18" w:space="0" w:color="auto"/>
              <w:bottom w:val="single" w:sz="2" w:space="0" w:color="auto"/>
              <w:right w:val="single" w:sz="2" w:space="0" w:color="auto"/>
            </w:tcBorders>
          </w:tcPr>
          <w:p w14:paraId="6ECA99AC"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6D764EF2" w14:textId="77777777" w:rsidR="002C3479" w:rsidRPr="00482CD6" w:rsidRDefault="002C3479" w:rsidP="002C3479">
            <w:pPr>
              <w:jc w:val="center"/>
              <w:rPr>
                <w:b/>
                <w:sz w:val="24"/>
                <w:szCs w:val="24"/>
              </w:rPr>
            </w:pPr>
          </w:p>
        </w:tc>
      </w:tr>
      <w:tr w:rsidR="002C3479" w:rsidRPr="00482CD6" w14:paraId="611C6787" w14:textId="77777777" w:rsidTr="008B7F24">
        <w:tc>
          <w:tcPr>
            <w:tcW w:w="227" w:type="pct"/>
            <w:tcBorders>
              <w:top w:val="single" w:sz="2" w:space="0" w:color="auto"/>
              <w:left w:val="single" w:sz="18" w:space="0" w:color="auto"/>
              <w:bottom w:val="single" w:sz="2" w:space="0" w:color="auto"/>
              <w:right w:val="single" w:sz="2" w:space="0" w:color="auto"/>
            </w:tcBorders>
          </w:tcPr>
          <w:p w14:paraId="47040898" w14:textId="77777777" w:rsidR="002C3479" w:rsidRPr="00482CD6" w:rsidRDefault="002C3479" w:rsidP="002C3479">
            <w:pPr>
              <w:jc w:val="center"/>
              <w:rPr>
                <w:b/>
              </w:rPr>
            </w:pPr>
            <w:r w:rsidRPr="00482CD6">
              <w:rPr>
                <w:b/>
              </w:rPr>
              <w:t>20.</w:t>
            </w:r>
          </w:p>
        </w:tc>
        <w:tc>
          <w:tcPr>
            <w:tcW w:w="752" w:type="pct"/>
            <w:tcBorders>
              <w:left w:val="single" w:sz="4" w:space="0" w:color="auto"/>
              <w:right w:val="single" w:sz="4" w:space="0" w:color="auto"/>
            </w:tcBorders>
          </w:tcPr>
          <w:p w14:paraId="00CA8D68" w14:textId="21AEDE91" w:rsidR="002C3479" w:rsidRPr="00482CD6" w:rsidRDefault="002C3479" w:rsidP="002C3479">
            <w:pPr>
              <w:rPr>
                <w:b/>
                <w:bCs/>
              </w:rPr>
            </w:pPr>
            <w:r w:rsidRPr="00482CD6">
              <w:rPr>
                <w:b/>
              </w:rPr>
              <w:t>Kabanosy</w:t>
            </w:r>
          </w:p>
        </w:tc>
        <w:tc>
          <w:tcPr>
            <w:tcW w:w="279" w:type="pct"/>
            <w:tcBorders>
              <w:top w:val="single" w:sz="2" w:space="0" w:color="auto"/>
              <w:left w:val="single" w:sz="2" w:space="0" w:color="auto"/>
              <w:bottom w:val="single" w:sz="2" w:space="0" w:color="auto"/>
              <w:right w:val="single" w:sz="2" w:space="0" w:color="auto"/>
            </w:tcBorders>
            <w:vAlign w:val="center"/>
          </w:tcPr>
          <w:p w14:paraId="759F8E9E"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052F3A51"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7FDCD844" w14:textId="74A67802"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5661944D" w14:textId="70AD23F7" w:rsidR="002C3479" w:rsidRPr="00482CD6" w:rsidRDefault="002C3479" w:rsidP="002C3479">
            <w:pPr>
              <w:jc w:val="right"/>
              <w:rPr>
                <w:b/>
              </w:rPr>
            </w:pPr>
            <w:r w:rsidRPr="00482CD6">
              <w:rPr>
                <w:b/>
              </w:rPr>
              <w:t>600</w:t>
            </w:r>
          </w:p>
        </w:tc>
        <w:tc>
          <w:tcPr>
            <w:tcW w:w="417" w:type="pct"/>
            <w:tcBorders>
              <w:top w:val="single" w:sz="2" w:space="0" w:color="auto"/>
              <w:left w:val="single" w:sz="18" w:space="0" w:color="auto"/>
              <w:bottom w:val="single" w:sz="2" w:space="0" w:color="auto"/>
              <w:right w:val="single" w:sz="2" w:space="0" w:color="auto"/>
            </w:tcBorders>
            <w:vAlign w:val="center"/>
          </w:tcPr>
          <w:p w14:paraId="78832184"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59A9B319"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5E48A085" w14:textId="65A97EED" w:rsidR="002C3479" w:rsidRPr="00482CD6" w:rsidRDefault="002C3479" w:rsidP="002C3479">
            <w:pPr>
              <w:jc w:val="right"/>
              <w:rPr>
                <w:b/>
              </w:rPr>
            </w:pPr>
            <w:r w:rsidRPr="00482CD6">
              <w:rPr>
                <w:b/>
              </w:rPr>
              <w:t>540</w:t>
            </w:r>
          </w:p>
        </w:tc>
        <w:tc>
          <w:tcPr>
            <w:tcW w:w="454" w:type="pct"/>
            <w:tcBorders>
              <w:top w:val="single" w:sz="2" w:space="0" w:color="auto"/>
              <w:left w:val="single" w:sz="18" w:space="0" w:color="auto"/>
              <w:bottom w:val="single" w:sz="2" w:space="0" w:color="auto"/>
              <w:right w:val="single" w:sz="4" w:space="0" w:color="auto"/>
            </w:tcBorders>
            <w:vAlign w:val="center"/>
          </w:tcPr>
          <w:p w14:paraId="2342F160" w14:textId="11C86636"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5A32A84B" w14:textId="0DBCEC5A"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646F3CD4" w14:textId="2BEA30BD" w:rsidR="002C3479" w:rsidRPr="00482CD6" w:rsidRDefault="002C3479" w:rsidP="002C3479">
            <w:pPr>
              <w:jc w:val="right"/>
              <w:rPr>
                <w:b/>
              </w:rPr>
            </w:pPr>
            <w:r w:rsidRPr="00482CD6">
              <w:rPr>
                <w:b/>
              </w:rPr>
              <w:t>1140</w:t>
            </w:r>
          </w:p>
        </w:tc>
        <w:tc>
          <w:tcPr>
            <w:tcW w:w="334" w:type="pct"/>
            <w:tcBorders>
              <w:top w:val="single" w:sz="2" w:space="0" w:color="auto"/>
              <w:left w:val="single" w:sz="18" w:space="0" w:color="auto"/>
              <w:bottom w:val="single" w:sz="2" w:space="0" w:color="auto"/>
              <w:right w:val="single" w:sz="2" w:space="0" w:color="auto"/>
            </w:tcBorders>
          </w:tcPr>
          <w:p w14:paraId="1A7D8D53"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5DA369BD" w14:textId="77777777" w:rsidR="002C3479" w:rsidRPr="00482CD6" w:rsidRDefault="002C3479" w:rsidP="002C3479">
            <w:pPr>
              <w:jc w:val="center"/>
              <w:rPr>
                <w:b/>
                <w:sz w:val="24"/>
                <w:szCs w:val="24"/>
              </w:rPr>
            </w:pPr>
          </w:p>
        </w:tc>
      </w:tr>
      <w:tr w:rsidR="002C3479" w:rsidRPr="00482CD6" w14:paraId="2F48D418" w14:textId="77777777" w:rsidTr="008B7F24">
        <w:tc>
          <w:tcPr>
            <w:tcW w:w="227" w:type="pct"/>
            <w:tcBorders>
              <w:top w:val="single" w:sz="2" w:space="0" w:color="auto"/>
              <w:left w:val="single" w:sz="18" w:space="0" w:color="auto"/>
              <w:bottom w:val="single" w:sz="2" w:space="0" w:color="auto"/>
              <w:right w:val="single" w:sz="2" w:space="0" w:color="auto"/>
            </w:tcBorders>
          </w:tcPr>
          <w:p w14:paraId="19BC8727" w14:textId="77777777" w:rsidR="002C3479" w:rsidRPr="00482CD6" w:rsidRDefault="002C3479" w:rsidP="002C3479">
            <w:pPr>
              <w:jc w:val="center"/>
              <w:rPr>
                <w:b/>
              </w:rPr>
            </w:pPr>
            <w:r w:rsidRPr="00482CD6">
              <w:rPr>
                <w:b/>
              </w:rPr>
              <w:t>21.</w:t>
            </w:r>
          </w:p>
        </w:tc>
        <w:tc>
          <w:tcPr>
            <w:tcW w:w="752" w:type="pct"/>
            <w:tcBorders>
              <w:left w:val="single" w:sz="4" w:space="0" w:color="auto"/>
              <w:right w:val="single" w:sz="4" w:space="0" w:color="auto"/>
            </w:tcBorders>
          </w:tcPr>
          <w:p w14:paraId="7099A63A" w14:textId="44AFE496" w:rsidR="002C3479" w:rsidRPr="00482CD6" w:rsidRDefault="002C3479" w:rsidP="002C3479">
            <w:pPr>
              <w:rPr>
                <w:b/>
                <w:bCs/>
              </w:rPr>
            </w:pPr>
            <w:r w:rsidRPr="00482CD6">
              <w:rPr>
                <w:b/>
              </w:rPr>
              <w:t>Baleron</w:t>
            </w:r>
          </w:p>
        </w:tc>
        <w:tc>
          <w:tcPr>
            <w:tcW w:w="279" w:type="pct"/>
            <w:tcBorders>
              <w:top w:val="single" w:sz="2" w:space="0" w:color="auto"/>
              <w:left w:val="single" w:sz="2" w:space="0" w:color="auto"/>
              <w:bottom w:val="single" w:sz="2" w:space="0" w:color="auto"/>
              <w:right w:val="single" w:sz="2" w:space="0" w:color="auto"/>
            </w:tcBorders>
            <w:vAlign w:val="center"/>
          </w:tcPr>
          <w:p w14:paraId="518AEEB6"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59F4AED5"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1AE3FEBE" w14:textId="3156D725"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37B07EF0" w14:textId="4F983FF3" w:rsidR="002C3479" w:rsidRPr="00482CD6" w:rsidRDefault="002C3479" w:rsidP="002C3479">
            <w:pPr>
              <w:jc w:val="right"/>
              <w:rPr>
                <w:b/>
              </w:rPr>
            </w:pPr>
            <w:r w:rsidRPr="00482CD6">
              <w:rPr>
                <w:b/>
              </w:rPr>
              <w:t>2500</w:t>
            </w:r>
          </w:p>
        </w:tc>
        <w:tc>
          <w:tcPr>
            <w:tcW w:w="417" w:type="pct"/>
            <w:tcBorders>
              <w:top w:val="single" w:sz="2" w:space="0" w:color="auto"/>
              <w:left w:val="single" w:sz="18" w:space="0" w:color="auto"/>
              <w:bottom w:val="single" w:sz="2" w:space="0" w:color="auto"/>
              <w:right w:val="single" w:sz="2" w:space="0" w:color="auto"/>
            </w:tcBorders>
            <w:vAlign w:val="center"/>
          </w:tcPr>
          <w:p w14:paraId="090294B5"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430F9D39"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490F79C2" w14:textId="2364D4ED" w:rsidR="002C3479" w:rsidRPr="00482CD6" w:rsidRDefault="002C3479" w:rsidP="002C3479">
            <w:pPr>
              <w:jc w:val="right"/>
              <w:rPr>
                <w:b/>
              </w:rPr>
            </w:pPr>
            <w:r w:rsidRPr="00482CD6">
              <w:rPr>
                <w:b/>
              </w:rPr>
              <w:t>2250</w:t>
            </w:r>
          </w:p>
        </w:tc>
        <w:tc>
          <w:tcPr>
            <w:tcW w:w="454" w:type="pct"/>
            <w:tcBorders>
              <w:top w:val="single" w:sz="2" w:space="0" w:color="auto"/>
              <w:left w:val="single" w:sz="18" w:space="0" w:color="auto"/>
              <w:bottom w:val="single" w:sz="2" w:space="0" w:color="auto"/>
              <w:right w:val="single" w:sz="4" w:space="0" w:color="auto"/>
            </w:tcBorders>
            <w:vAlign w:val="center"/>
          </w:tcPr>
          <w:p w14:paraId="71BEF073" w14:textId="5005F1F8"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451B57F9" w14:textId="313943C6"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450AD063" w14:textId="525C8379" w:rsidR="002C3479" w:rsidRPr="00482CD6" w:rsidRDefault="002C3479" w:rsidP="002C3479">
            <w:pPr>
              <w:jc w:val="right"/>
              <w:rPr>
                <w:b/>
              </w:rPr>
            </w:pPr>
            <w:r w:rsidRPr="00482CD6">
              <w:rPr>
                <w:b/>
              </w:rPr>
              <w:t>4750</w:t>
            </w:r>
          </w:p>
        </w:tc>
        <w:tc>
          <w:tcPr>
            <w:tcW w:w="334" w:type="pct"/>
            <w:tcBorders>
              <w:top w:val="single" w:sz="2" w:space="0" w:color="auto"/>
              <w:left w:val="single" w:sz="18" w:space="0" w:color="auto"/>
              <w:bottom w:val="single" w:sz="2" w:space="0" w:color="auto"/>
              <w:right w:val="single" w:sz="2" w:space="0" w:color="auto"/>
            </w:tcBorders>
          </w:tcPr>
          <w:p w14:paraId="4AE93324"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6F5BC95C" w14:textId="77777777" w:rsidR="002C3479" w:rsidRPr="00482CD6" w:rsidRDefault="002C3479" w:rsidP="002C3479">
            <w:pPr>
              <w:jc w:val="center"/>
              <w:rPr>
                <w:b/>
                <w:sz w:val="24"/>
                <w:szCs w:val="24"/>
              </w:rPr>
            </w:pPr>
          </w:p>
        </w:tc>
      </w:tr>
      <w:tr w:rsidR="002C3479" w:rsidRPr="00482CD6" w14:paraId="4BA77B99" w14:textId="77777777" w:rsidTr="008B7F24">
        <w:tc>
          <w:tcPr>
            <w:tcW w:w="227" w:type="pct"/>
            <w:tcBorders>
              <w:top w:val="single" w:sz="2" w:space="0" w:color="auto"/>
              <w:left w:val="single" w:sz="18" w:space="0" w:color="auto"/>
              <w:bottom w:val="single" w:sz="2" w:space="0" w:color="auto"/>
              <w:right w:val="single" w:sz="2" w:space="0" w:color="auto"/>
            </w:tcBorders>
          </w:tcPr>
          <w:p w14:paraId="17FD785C" w14:textId="77777777" w:rsidR="002C3479" w:rsidRPr="00482CD6" w:rsidRDefault="002C3479" w:rsidP="002C3479">
            <w:pPr>
              <w:jc w:val="center"/>
              <w:rPr>
                <w:b/>
              </w:rPr>
            </w:pPr>
            <w:r w:rsidRPr="00482CD6">
              <w:rPr>
                <w:b/>
              </w:rPr>
              <w:t>22.</w:t>
            </w:r>
          </w:p>
        </w:tc>
        <w:tc>
          <w:tcPr>
            <w:tcW w:w="752" w:type="pct"/>
            <w:tcBorders>
              <w:left w:val="single" w:sz="4" w:space="0" w:color="auto"/>
              <w:right w:val="single" w:sz="4" w:space="0" w:color="auto"/>
            </w:tcBorders>
          </w:tcPr>
          <w:p w14:paraId="71FF1A84" w14:textId="193A090C" w:rsidR="002C3479" w:rsidRPr="00482CD6" w:rsidRDefault="002C3479" w:rsidP="002C3479">
            <w:pPr>
              <w:rPr>
                <w:b/>
                <w:bCs/>
              </w:rPr>
            </w:pPr>
            <w:r w:rsidRPr="00482CD6">
              <w:rPr>
                <w:b/>
              </w:rPr>
              <w:t>Polędwica wędzona wieprzowa</w:t>
            </w:r>
          </w:p>
        </w:tc>
        <w:tc>
          <w:tcPr>
            <w:tcW w:w="279" w:type="pct"/>
            <w:tcBorders>
              <w:top w:val="single" w:sz="2" w:space="0" w:color="auto"/>
              <w:left w:val="single" w:sz="2" w:space="0" w:color="auto"/>
              <w:bottom w:val="single" w:sz="2" w:space="0" w:color="auto"/>
              <w:right w:val="single" w:sz="2" w:space="0" w:color="auto"/>
            </w:tcBorders>
            <w:vAlign w:val="center"/>
          </w:tcPr>
          <w:p w14:paraId="62A92386"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0DC4C956"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516CB32B" w14:textId="6B886800"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52226B09" w14:textId="35B07251" w:rsidR="002C3479" w:rsidRPr="00482CD6" w:rsidRDefault="002C3479" w:rsidP="002C3479">
            <w:pPr>
              <w:jc w:val="right"/>
              <w:rPr>
                <w:b/>
              </w:rPr>
            </w:pPr>
            <w:r w:rsidRPr="00482CD6">
              <w:rPr>
                <w:b/>
              </w:rPr>
              <w:t>2800</w:t>
            </w:r>
          </w:p>
        </w:tc>
        <w:tc>
          <w:tcPr>
            <w:tcW w:w="417" w:type="pct"/>
            <w:tcBorders>
              <w:top w:val="single" w:sz="2" w:space="0" w:color="auto"/>
              <w:left w:val="single" w:sz="18" w:space="0" w:color="auto"/>
              <w:bottom w:val="single" w:sz="2" w:space="0" w:color="auto"/>
              <w:right w:val="single" w:sz="2" w:space="0" w:color="auto"/>
            </w:tcBorders>
            <w:vAlign w:val="center"/>
          </w:tcPr>
          <w:p w14:paraId="0D712020"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47EA15A9"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7A4DCA69" w14:textId="0C5C729C" w:rsidR="002C3479" w:rsidRPr="00482CD6" w:rsidRDefault="002C3479" w:rsidP="002C3479">
            <w:pPr>
              <w:jc w:val="right"/>
              <w:rPr>
                <w:b/>
              </w:rPr>
            </w:pPr>
            <w:r w:rsidRPr="00482CD6">
              <w:rPr>
                <w:b/>
              </w:rPr>
              <w:t>2520</w:t>
            </w:r>
          </w:p>
        </w:tc>
        <w:tc>
          <w:tcPr>
            <w:tcW w:w="454" w:type="pct"/>
            <w:tcBorders>
              <w:top w:val="single" w:sz="2" w:space="0" w:color="auto"/>
              <w:left w:val="single" w:sz="18" w:space="0" w:color="auto"/>
              <w:bottom w:val="single" w:sz="2" w:space="0" w:color="auto"/>
              <w:right w:val="single" w:sz="4" w:space="0" w:color="auto"/>
            </w:tcBorders>
            <w:vAlign w:val="center"/>
          </w:tcPr>
          <w:p w14:paraId="155B0C11" w14:textId="0F209475"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60EAADA2" w14:textId="31E14D96"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2614084E" w14:textId="422C975E" w:rsidR="002C3479" w:rsidRPr="00482CD6" w:rsidRDefault="002C3479" w:rsidP="002C3479">
            <w:pPr>
              <w:jc w:val="right"/>
              <w:rPr>
                <w:b/>
              </w:rPr>
            </w:pPr>
            <w:r w:rsidRPr="00482CD6">
              <w:rPr>
                <w:b/>
              </w:rPr>
              <w:t>5320</w:t>
            </w:r>
          </w:p>
        </w:tc>
        <w:tc>
          <w:tcPr>
            <w:tcW w:w="334" w:type="pct"/>
            <w:tcBorders>
              <w:top w:val="single" w:sz="2" w:space="0" w:color="auto"/>
              <w:left w:val="single" w:sz="18" w:space="0" w:color="auto"/>
              <w:bottom w:val="single" w:sz="2" w:space="0" w:color="auto"/>
              <w:right w:val="single" w:sz="2" w:space="0" w:color="auto"/>
            </w:tcBorders>
          </w:tcPr>
          <w:p w14:paraId="698F53C0"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3A8CEE87" w14:textId="77777777" w:rsidR="002C3479" w:rsidRPr="00482CD6" w:rsidRDefault="002C3479" w:rsidP="002C3479">
            <w:pPr>
              <w:jc w:val="center"/>
              <w:rPr>
                <w:b/>
                <w:sz w:val="24"/>
                <w:szCs w:val="24"/>
              </w:rPr>
            </w:pPr>
          </w:p>
        </w:tc>
      </w:tr>
      <w:tr w:rsidR="002C3479" w:rsidRPr="00482CD6" w14:paraId="500456E7" w14:textId="77777777" w:rsidTr="008B7F24">
        <w:tc>
          <w:tcPr>
            <w:tcW w:w="227" w:type="pct"/>
            <w:tcBorders>
              <w:top w:val="single" w:sz="2" w:space="0" w:color="auto"/>
              <w:left w:val="single" w:sz="18" w:space="0" w:color="auto"/>
              <w:bottom w:val="single" w:sz="2" w:space="0" w:color="auto"/>
              <w:right w:val="single" w:sz="2" w:space="0" w:color="auto"/>
            </w:tcBorders>
          </w:tcPr>
          <w:p w14:paraId="733D6C27" w14:textId="77777777" w:rsidR="002C3479" w:rsidRPr="00482CD6" w:rsidRDefault="002C3479" w:rsidP="002C3479">
            <w:pPr>
              <w:jc w:val="center"/>
              <w:rPr>
                <w:b/>
              </w:rPr>
            </w:pPr>
            <w:r w:rsidRPr="00482CD6">
              <w:rPr>
                <w:b/>
              </w:rPr>
              <w:t>23.</w:t>
            </w:r>
          </w:p>
        </w:tc>
        <w:tc>
          <w:tcPr>
            <w:tcW w:w="752" w:type="pct"/>
            <w:tcBorders>
              <w:left w:val="single" w:sz="4" w:space="0" w:color="auto"/>
              <w:right w:val="single" w:sz="4" w:space="0" w:color="auto"/>
            </w:tcBorders>
          </w:tcPr>
          <w:p w14:paraId="166B10A0" w14:textId="7683A043" w:rsidR="002C3479" w:rsidRPr="00482CD6" w:rsidRDefault="002C3479" w:rsidP="002C3479">
            <w:pPr>
              <w:rPr>
                <w:b/>
                <w:bCs/>
              </w:rPr>
            </w:pPr>
            <w:r w:rsidRPr="00482CD6">
              <w:rPr>
                <w:b/>
              </w:rPr>
              <w:t>Szynka wieprzowa wędzona</w:t>
            </w:r>
          </w:p>
        </w:tc>
        <w:tc>
          <w:tcPr>
            <w:tcW w:w="279" w:type="pct"/>
            <w:tcBorders>
              <w:top w:val="single" w:sz="2" w:space="0" w:color="auto"/>
              <w:left w:val="single" w:sz="2" w:space="0" w:color="auto"/>
              <w:bottom w:val="single" w:sz="2" w:space="0" w:color="auto"/>
              <w:right w:val="single" w:sz="2" w:space="0" w:color="auto"/>
            </w:tcBorders>
            <w:vAlign w:val="center"/>
          </w:tcPr>
          <w:p w14:paraId="246998BA"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0214DFCE"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75DA9934" w14:textId="6B0AC5BA"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5E346903" w14:textId="20D15FDF" w:rsidR="002C3479" w:rsidRPr="00482CD6" w:rsidRDefault="002C3479" w:rsidP="002C3479">
            <w:pPr>
              <w:jc w:val="right"/>
              <w:rPr>
                <w:b/>
              </w:rPr>
            </w:pPr>
            <w:r w:rsidRPr="00482CD6">
              <w:rPr>
                <w:b/>
              </w:rPr>
              <w:t>2200</w:t>
            </w:r>
          </w:p>
        </w:tc>
        <w:tc>
          <w:tcPr>
            <w:tcW w:w="417" w:type="pct"/>
            <w:tcBorders>
              <w:top w:val="single" w:sz="2" w:space="0" w:color="auto"/>
              <w:left w:val="single" w:sz="18" w:space="0" w:color="auto"/>
              <w:bottom w:val="single" w:sz="2" w:space="0" w:color="auto"/>
              <w:right w:val="single" w:sz="2" w:space="0" w:color="auto"/>
            </w:tcBorders>
            <w:vAlign w:val="center"/>
          </w:tcPr>
          <w:p w14:paraId="1BAD7215"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67FE48DF"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213E8A86" w14:textId="55CB3F21" w:rsidR="002C3479" w:rsidRPr="00482CD6" w:rsidRDefault="002C3479" w:rsidP="002C3479">
            <w:pPr>
              <w:jc w:val="right"/>
              <w:rPr>
                <w:b/>
              </w:rPr>
            </w:pPr>
            <w:r w:rsidRPr="00482CD6">
              <w:rPr>
                <w:b/>
              </w:rPr>
              <w:t>1980</w:t>
            </w:r>
          </w:p>
        </w:tc>
        <w:tc>
          <w:tcPr>
            <w:tcW w:w="454" w:type="pct"/>
            <w:tcBorders>
              <w:top w:val="single" w:sz="2" w:space="0" w:color="auto"/>
              <w:left w:val="single" w:sz="18" w:space="0" w:color="auto"/>
              <w:bottom w:val="single" w:sz="2" w:space="0" w:color="auto"/>
              <w:right w:val="single" w:sz="4" w:space="0" w:color="auto"/>
            </w:tcBorders>
            <w:vAlign w:val="center"/>
          </w:tcPr>
          <w:p w14:paraId="775505A7" w14:textId="6FEC0C6A"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13C6C2BE" w14:textId="25C422F8"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4B29BC3A" w14:textId="43B7C5E4" w:rsidR="002C3479" w:rsidRPr="00482CD6" w:rsidRDefault="002C3479" w:rsidP="002C3479">
            <w:pPr>
              <w:jc w:val="right"/>
              <w:rPr>
                <w:b/>
              </w:rPr>
            </w:pPr>
            <w:r w:rsidRPr="00482CD6">
              <w:rPr>
                <w:b/>
              </w:rPr>
              <w:t>4180</w:t>
            </w:r>
          </w:p>
        </w:tc>
        <w:tc>
          <w:tcPr>
            <w:tcW w:w="334" w:type="pct"/>
            <w:tcBorders>
              <w:top w:val="single" w:sz="2" w:space="0" w:color="auto"/>
              <w:left w:val="single" w:sz="18" w:space="0" w:color="auto"/>
              <w:bottom w:val="single" w:sz="2" w:space="0" w:color="auto"/>
              <w:right w:val="single" w:sz="2" w:space="0" w:color="auto"/>
            </w:tcBorders>
          </w:tcPr>
          <w:p w14:paraId="1B26E8AB"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3EB8BBAB" w14:textId="77777777" w:rsidR="002C3479" w:rsidRPr="00482CD6" w:rsidRDefault="002C3479" w:rsidP="002C3479">
            <w:pPr>
              <w:jc w:val="center"/>
              <w:rPr>
                <w:b/>
                <w:sz w:val="24"/>
                <w:szCs w:val="24"/>
              </w:rPr>
            </w:pPr>
          </w:p>
        </w:tc>
      </w:tr>
      <w:tr w:rsidR="002C3479" w:rsidRPr="00482CD6" w14:paraId="6F9EF7FD" w14:textId="77777777" w:rsidTr="008B7F24">
        <w:tc>
          <w:tcPr>
            <w:tcW w:w="227" w:type="pct"/>
            <w:tcBorders>
              <w:top w:val="single" w:sz="2" w:space="0" w:color="auto"/>
              <w:left w:val="single" w:sz="18" w:space="0" w:color="auto"/>
              <w:bottom w:val="single" w:sz="2" w:space="0" w:color="auto"/>
              <w:right w:val="single" w:sz="2" w:space="0" w:color="auto"/>
            </w:tcBorders>
          </w:tcPr>
          <w:p w14:paraId="5186B635" w14:textId="77777777" w:rsidR="002C3479" w:rsidRPr="00482CD6" w:rsidRDefault="002C3479" w:rsidP="002C3479">
            <w:pPr>
              <w:jc w:val="center"/>
              <w:rPr>
                <w:b/>
              </w:rPr>
            </w:pPr>
            <w:r w:rsidRPr="00482CD6">
              <w:rPr>
                <w:b/>
              </w:rPr>
              <w:t>24.</w:t>
            </w:r>
          </w:p>
        </w:tc>
        <w:tc>
          <w:tcPr>
            <w:tcW w:w="752" w:type="pct"/>
            <w:tcBorders>
              <w:left w:val="single" w:sz="4" w:space="0" w:color="auto"/>
              <w:right w:val="single" w:sz="4" w:space="0" w:color="auto"/>
            </w:tcBorders>
          </w:tcPr>
          <w:p w14:paraId="3808E460" w14:textId="77135812" w:rsidR="002C3479" w:rsidRPr="00482CD6" w:rsidRDefault="002C3479" w:rsidP="002C3479">
            <w:pPr>
              <w:rPr>
                <w:b/>
                <w:bCs/>
              </w:rPr>
            </w:pPr>
            <w:r w:rsidRPr="00482CD6">
              <w:rPr>
                <w:b/>
              </w:rPr>
              <w:t>Szynka wieprzowa gotowana</w:t>
            </w:r>
          </w:p>
        </w:tc>
        <w:tc>
          <w:tcPr>
            <w:tcW w:w="279" w:type="pct"/>
            <w:tcBorders>
              <w:top w:val="single" w:sz="2" w:space="0" w:color="auto"/>
              <w:left w:val="single" w:sz="2" w:space="0" w:color="auto"/>
              <w:bottom w:val="single" w:sz="2" w:space="0" w:color="auto"/>
              <w:right w:val="single" w:sz="2" w:space="0" w:color="auto"/>
            </w:tcBorders>
            <w:vAlign w:val="center"/>
          </w:tcPr>
          <w:p w14:paraId="482DF78A" w14:textId="77777777" w:rsidR="002C3479" w:rsidRPr="00482CD6" w:rsidRDefault="002C3479" w:rsidP="002C3479">
            <w:pPr>
              <w:jc w:val="center"/>
              <w:rPr>
                <w:b/>
                <w:bCs/>
              </w:rPr>
            </w:pPr>
            <w:r w:rsidRPr="00482CD6">
              <w:rPr>
                <w:b/>
                <w:bCs/>
              </w:rPr>
              <w:t xml:space="preserve"> kg </w:t>
            </w:r>
          </w:p>
        </w:tc>
        <w:tc>
          <w:tcPr>
            <w:tcW w:w="279" w:type="pct"/>
            <w:tcBorders>
              <w:top w:val="single" w:sz="2" w:space="0" w:color="auto"/>
              <w:left w:val="single" w:sz="2" w:space="0" w:color="auto"/>
              <w:bottom w:val="single" w:sz="2" w:space="0" w:color="auto"/>
              <w:right w:val="single" w:sz="2" w:space="0" w:color="auto"/>
            </w:tcBorders>
            <w:vAlign w:val="center"/>
          </w:tcPr>
          <w:p w14:paraId="267E399C"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5374CC4B" w14:textId="175068FC"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42CE430C" w14:textId="0DDD92F0" w:rsidR="002C3479" w:rsidRPr="00482CD6" w:rsidRDefault="002C3479" w:rsidP="002C3479">
            <w:pPr>
              <w:jc w:val="right"/>
              <w:rPr>
                <w:b/>
              </w:rPr>
            </w:pPr>
            <w:r w:rsidRPr="00482CD6">
              <w:rPr>
                <w:b/>
              </w:rPr>
              <w:t>2300</w:t>
            </w:r>
          </w:p>
        </w:tc>
        <w:tc>
          <w:tcPr>
            <w:tcW w:w="417" w:type="pct"/>
            <w:tcBorders>
              <w:top w:val="single" w:sz="2" w:space="0" w:color="auto"/>
              <w:left w:val="single" w:sz="18" w:space="0" w:color="auto"/>
              <w:bottom w:val="single" w:sz="2" w:space="0" w:color="auto"/>
              <w:right w:val="single" w:sz="2" w:space="0" w:color="auto"/>
            </w:tcBorders>
            <w:vAlign w:val="center"/>
          </w:tcPr>
          <w:p w14:paraId="7DEEE91D"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517201DC"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1DBE265F" w14:textId="02217291" w:rsidR="002C3479" w:rsidRPr="00482CD6" w:rsidRDefault="002C3479" w:rsidP="002C3479">
            <w:pPr>
              <w:jc w:val="right"/>
              <w:rPr>
                <w:b/>
              </w:rPr>
            </w:pPr>
            <w:r w:rsidRPr="00482CD6">
              <w:rPr>
                <w:b/>
              </w:rPr>
              <w:t>2070</w:t>
            </w:r>
          </w:p>
        </w:tc>
        <w:tc>
          <w:tcPr>
            <w:tcW w:w="454" w:type="pct"/>
            <w:tcBorders>
              <w:top w:val="single" w:sz="2" w:space="0" w:color="auto"/>
              <w:left w:val="single" w:sz="18" w:space="0" w:color="auto"/>
              <w:bottom w:val="single" w:sz="2" w:space="0" w:color="auto"/>
              <w:right w:val="single" w:sz="4" w:space="0" w:color="auto"/>
            </w:tcBorders>
            <w:vAlign w:val="center"/>
          </w:tcPr>
          <w:p w14:paraId="22D2CF00" w14:textId="4DA53C63"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0C5BE73A" w14:textId="3987BB46"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3CC266B3" w14:textId="7C2FA65F" w:rsidR="002C3479" w:rsidRPr="00482CD6" w:rsidRDefault="002C3479" w:rsidP="002C3479">
            <w:pPr>
              <w:jc w:val="right"/>
              <w:rPr>
                <w:b/>
              </w:rPr>
            </w:pPr>
            <w:r w:rsidRPr="00482CD6">
              <w:rPr>
                <w:b/>
              </w:rPr>
              <w:t>4370</w:t>
            </w:r>
          </w:p>
        </w:tc>
        <w:tc>
          <w:tcPr>
            <w:tcW w:w="334" w:type="pct"/>
            <w:tcBorders>
              <w:top w:val="single" w:sz="2" w:space="0" w:color="auto"/>
              <w:left w:val="single" w:sz="18" w:space="0" w:color="auto"/>
              <w:bottom w:val="single" w:sz="2" w:space="0" w:color="auto"/>
              <w:right w:val="single" w:sz="2" w:space="0" w:color="auto"/>
            </w:tcBorders>
          </w:tcPr>
          <w:p w14:paraId="08EAB793"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2F912E03" w14:textId="77777777" w:rsidR="002C3479" w:rsidRPr="00482CD6" w:rsidRDefault="002C3479" w:rsidP="002C3479">
            <w:pPr>
              <w:jc w:val="center"/>
              <w:rPr>
                <w:b/>
                <w:sz w:val="24"/>
                <w:szCs w:val="24"/>
              </w:rPr>
            </w:pPr>
          </w:p>
        </w:tc>
      </w:tr>
      <w:tr w:rsidR="002C3479" w:rsidRPr="00482CD6" w14:paraId="0600D3FA" w14:textId="77777777" w:rsidTr="008B7F24">
        <w:tc>
          <w:tcPr>
            <w:tcW w:w="227" w:type="pct"/>
            <w:tcBorders>
              <w:top w:val="single" w:sz="2" w:space="0" w:color="auto"/>
              <w:left w:val="single" w:sz="18" w:space="0" w:color="auto"/>
              <w:bottom w:val="single" w:sz="2" w:space="0" w:color="auto"/>
              <w:right w:val="single" w:sz="2" w:space="0" w:color="auto"/>
            </w:tcBorders>
          </w:tcPr>
          <w:p w14:paraId="409C8904" w14:textId="77777777" w:rsidR="002C3479" w:rsidRPr="00482CD6" w:rsidRDefault="002C3479" w:rsidP="002C3479">
            <w:pPr>
              <w:jc w:val="center"/>
              <w:rPr>
                <w:b/>
              </w:rPr>
            </w:pPr>
            <w:r w:rsidRPr="00482CD6">
              <w:rPr>
                <w:b/>
              </w:rPr>
              <w:t>25.</w:t>
            </w:r>
          </w:p>
        </w:tc>
        <w:tc>
          <w:tcPr>
            <w:tcW w:w="752" w:type="pct"/>
            <w:tcBorders>
              <w:left w:val="single" w:sz="4" w:space="0" w:color="auto"/>
              <w:right w:val="single" w:sz="4" w:space="0" w:color="auto"/>
            </w:tcBorders>
          </w:tcPr>
          <w:p w14:paraId="50412BB4" w14:textId="33991F87" w:rsidR="002C3479" w:rsidRPr="00482CD6" w:rsidRDefault="002C3479" w:rsidP="002C3479">
            <w:pPr>
              <w:rPr>
                <w:b/>
                <w:bCs/>
              </w:rPr>
            </w:pPr>
            <w:r w:rsidRPr="00482CD6">
              <w:rPr>
                <w:b/>
              </w:rPr>
              <w:t>Szynka wieprzowa konserwowa</w:t>
            </w:r>
          </w:p>
        </w:tc>
        <w:tc>
          <w:tcPr>
            <w:tcW w:w="279" w:type="pct"/>
            <w:tcBorders>
              <w:top w:val="single" w:sz="2" w:space="0" w:color="auto"/>
              <w:left w:val="single" w:sz="2" w:space="0" w:color="auto"/>
              <w:bottom w:val="single" w:sz="2" w:space="0" w:color="auto"/>
              <w:right w:val="single" w:sz="2" w:space="0" w:color="auto"/>
            </w:tcBorders>
            <w:vAlign w:val="center"/>
          </w:tcPr>
          <w:p w14:paraId="6F367CA4" w14:textId="77777777"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1858A122"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1B2A4B14" w14:textId="02D83B21"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408EFACF" w14:textId="19701F57" w:rsidR="002C3479" w:rsidRPr="00482CD6" w:rsidRDefault="002C3479" w:rsidP="002C3479">
            <w:pPr>
              <w:jc w:val="right"/>
              <w:rPr>
                <w:b/>
              </w:rPr>
            </w:pPr>
            <w:r w:rsidRPr="00482CD6">
              <w:rPr>
                <w:b/>
              </w:rPr>
              <w:t>2300</w:t>
            </w:r>
          </w:p>
        </w:tc>
        <w:tc>
          <w:tcPr>
            <w:tcW w:w="417" w:type="pct"/>
            <w:tcBorders>
              <w:top w:val="single" w:sz="2" w:space="0" w:color="auto"/>
              <w:left w:val="single" w:sz="18" w:space="0" w:color="auto"/>
              <w:bottom w:val="single" w:sz="2" w:space="0" w:color="auto"/>
              <w:right w:val="single" w:sz="2" w:space="0" w:color="auto"/>
            </w:tcBorders>
            <w:vAlign w:val="center"/>
          </w:tcPr>
          <w:p w14:paraId="4838A80C"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4093ADD3"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7C804CD8" w14:textId="7FFE8EB3" w:rsidR="002C3479" w:rsidRPr="00482CD6" w:rsidRDefault="002C3479" w:rsidP="002C3479">
            <w:pPr>
              <w:jc w:val="right"/>
              <w:rPr>
                <w:b/>
              </w:rPr>
            </w:pPr>
            <w:r w:rsidRPr="00482CD6">
              <w:rPr>
                <w:b/>
              </w:rPr>
              <w:t>2070</w:t>
            </w:r>
          </w:p>
        </w:tc>
        <w:tc>
          <w:tcPr>
            <w:tcW w:w="454" w:type="pct"/>
            <w:tcBorders>
              <w:top w:val="single" w:sz="2" w:space="0" w:color="auto"/>
              <w:left w:val="single" w:sz="18" w:space="0" w:color="auto"/>
              <w:bottom w:val="single" w:sz="2" w:space="0" w:color="auto"/>
              <w:right w:val="single" w:sz="4" w:space="0" w:color="auto"/>
            </w:tcBorders>
            <w:vAlign w:val="center"/>
          </w:tcPr>
          <w:p w14:paraId="6110E876" w14:textId="570A81CC"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60B2E995" w14:textId="4FA69088"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4AB7D67D" w14:textId="4B0E95F4" w:rsidR="002C3479" w:rsidRPr="00482CD6" w:rsidRDefault="002C3479" w:rsidP="002C3479">
            <w:pPr>
              <w:jc w:val="right"/>
              <w:rPr>
                <w:b/>
              </w:rPr>
            </w:pPr>
            <w:r w:rsidRPr="00482CD6">
              <w:rPr>
                <w:b/>
              </w:rPr>
              <w:t>4370</w:t>
            </w:r>
          </w:p>
        </w:tc>
        <w:tc>
          <w:tcPr>
            <w:tcW w:w="334" w:type="pct"/>
            <w:tcBorders>
              <w:top w:val="single" w:sz="2" w:space="0" w:color="auto"/>
              <w:left w:val="single" w:sz="18" w:space="0" w:color="auto"/>
              <w:bottom w:val="single" w:sz="2" w:space="0" w:color="auto"/>
              <w:right w:val="single" w:sz="2" w:space="0" w:color="auto"/>
            </w:tcBorders>
          </w:tcPr>
          <w:p w14:paraId="09AC5FB1"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34DFBA74" w14:textId="77777777" w:rsidR="002C3479" w:rsidRPr="00482CD6" w:rsidRDefault="002C3479" w:rsidP="002C3479">
            <w:pPr>
              <w:jc w:val="center"/>
              <w:rPr>
                <w:b/>
                <w:sz w:val="24"/>
                <w:szCs w:val="24"/>
              </w:rPr>
            </w:pPr>
          </w:p>
        </w:tc>
      </w:tr>
      <w:tr w:rsidR="002C3479" w:rsidRPr="00482CD6" w14:paraId="50D60935" w14:textId="77777777" w:rsidTr="008B7F24">
        <w:tc>
          <w:tcPr>
            <w:tcW w:w="227" w:type="pct"/>
            <w:tcBorders>
              <w:top w:val="single" w:sz="2" w:space="0" w:color="auto"/>
              <w:left w:val="single" w:sz="18" w:space="0" w:color="auto"/>
              <w:bottom w:val="single" w:sz="2" w:space="0" w:color="auto"/>
              <w:right w:val="single" w:sz="2" w:space="0" w:color="auto"/>
            </w:tcBorders>
          </w:tcPr>
          <w:p w14:paraId="68D0DD82" w14:textId="77777777" w:rsidR="002C3479" w:rsidRPr="00482CD6" w:rsidRDefault="002C3479" w:rsidP="002C3479">
            <w:pPr>
              <w:jc w:val="center"/>
              <w:rPr>
                <w:b/>
              </w:rPr>
            </w:pPr>
            <w:r w:rsidRPr="00482CD6">
              <w:rPr>
                <w:b/>
              </w:rPr>
              <w:t>26.</w:t>
            </w:r>
          </w:p>
        </w:tc>
        <w:tc>
          <w:tcPr>
            <w:tcW w:w="752" w:type="pct"/>
            <w:tcBorders>
              <w:left w:val="single" w:sz="4" w:space="0" w:color="auto"/>
              <w:right w:val="single" w:sz="4" w:space="0" w:color="auto"/>
            </w:tcBorders>
          </w:tcPr>
          <w:p w14:paraId="2FCEAD34" w14:textId="0B2E19FB" w:rsidR="002C3479" w:rsidRPr="00482CD6" w:rsidRDefault="002C3479" w:rsidP="002C3479">
            <w:pPr>
              <w:rPr>
                <w:b/>
                <w:bCs/>
              </w:rPr>
            </w:pPr>
            <w:r w:rsidRPr="00482CD6">
              <w:rPr>
                <w:b/>
              </w:rPr>
              <w:t>Boczek wędzony parzony b/k</w:t>
            </w:r>
          </w:p>
        </w:tc>
        <w:tc>
          <w:tcPr>
            <w:tcW w:w="279" w:type="pct"/>
            <w:tcBorders>
              <w:top w:val="single" w:sz="2" w:space="0" w:color="auto"/>
              <w:left w:val="single" w:sz="2" w:space="0" w:color="auto"/>
              <w:bottom w:val="single" w:sz="2" w:space="0" w:color="auto"/>
              <w:right w:val="single" w:sz="2" w:space="0" w:color="auto"/>
            </w:tcBorders>
            <w:vAlign w:val="center"/>
          </w:tcPr>
          <w:p w14:paraId="26D769BA" w14:textId="77777777"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30FFC323" w14:textId="77777777" w:rsidR="002C3479" w:rsidRPr="00482CD6" w:rsidRDefault="002C3479" w:rsidP="002C3479">
            <w:pPr>
              <w:jc w:val="center"/>
              <w:rPr>
                <w:b/>
              </w:rPr>
            </w:pPr>
          </w:p>
        </w:tc>
        <w:tc>
          <w:tcPr>
            <w:tcW w:w="326" w:type="pct"/>
            <w:tcBorders>
              <w:top w:val="single" w:sz="2" w:space="0" w:color="auto"/>
              <w:left w:val="single" w:sz="2" w:space="0" w:color="auto"/>
              <w:bottom w:val="single" w:sz="4" w:space="0" w:color="auto"/>
              <w:right w:val="single" w:sz="18" w:space="0" w:color="auto"/>
            </w:tcBorders>
            <w:vAlign w:val="center"/>
          </w:tcPr>
          <w:p w14:paraId="5EEDE2E4" w14:textId="3C612194"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6726221D" w14:textId="278B09FB" w:rsidR="002C3479" w:rsidRPr="00482CD6" w:rsidRDefault="002C3479" w:rsidP="002C3479">
            <w:pPr>
              <w:jc w:val="right"/>
              <w:rPr>
                <w:b/>
              </w:rPr>
            </w:pPr>
            <w:r w:rsidRPr="00482CD6">
              <w:rPr>
                <w:b/>
              </w:rPr>
              <w:t>4500</w:t>
            </w:r>
          </w:p>
        </w:tc>
        <w:tc>
          <w:tcPr>
            <w:tcW w:w="417" w:type="pct"/>
            <w:tcBorders>
              <w:top w:val="single" w:sz="2" w:space="0" w:color="auto"/>
              <w:left w:val="single" w:sz="18" w:space="0" w:color="auto"/>
              <w:bottom w:val="single" w:sz="2" w:space="0" w:color="auto"/>
              <w:right w:val="single" w:sz="2" w:space="0" w:color="auto"/>
            </w:tcBorders>
            <w:vAlign w:val="center"/>
          </w:tcPr>
          <w:p w14:paraId="3CF791D8"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00A2E71C"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0488D645" w14:textId="3FC9C2AB" w:rsidR="002C3479" w:rsidRPr="00482CD6" w:rsidRDefault="002C3479" w:rsidP="002C3479">
            <w:pPr>
              <w:jc w:val="right"/>
              <w:rPr>
                <w:b/>
              </w:rPr>
            </w:pPr>
            <w:r w:rsidRPr="00482CD6">
              <w:rPr>
                <w:b/>
              </w:rPr>
              <w:t>4050</w:t>
            </w:r>
          </w:p>
        </w:tc>
        <w:tc>
          <w:tcPr>
            <w:tcW w:w="454" w:type="pct"/>
            <w:tcBorders>
              <w:top w:val="single" w:sz="2" w:space="0" w:color="auto"/>
              <w:left w:val="single" w:sz="18" w:space="0" w:color="auto"/>
              <w:bottom w:val="single" w:sz="2" w:space="0" w:color="auto"/>
              <w:right w:val="single" w:sz="4" w:space="0" w:color="auto"/>
            </w:tcBorders>
            <w:vAlign w:val="center"/>
          </w:tcPr>
          <w:p w14:paraId="1090D848" w14:textId="49225529"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1FC5FE82" w14:textId="560A8CAE"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09C18C37" w14:textId="099B8CD5" w:rsidR="002C3479" w:rsidRPr="00482CD6" w:rsidRDefault="002C3479" w:rsidP="002C3479">
            <w:pPr>
              <w:jc w:val="right"/>
              <w:rPr>
                <w:b/>
              </w:rPr>
            </w:pPr>
            <w:r w:rsidRPr="00482CD6">
              <w:rPr>
                <w:b/>
              </w:rPr>
              <w:t>8550</w:t>
            </w:r>
          </w:p>
        </w:tc>
        <w:tc>
          <w:tcPr>
            <w:tcW w:w="334" w:type="pct"/>
            <w:tcBorders>
              <w:top w:val="single" w:sz="2" w:space="0" w:color="auto"/>
              <w:left w:val="single" w:sz="18" w:space="0" w:color="auto"/>
              <w:bottom w:val="single" w:sz="2" w:space="0" w:color="auto"/>
              <w:right w:val="single" w:sz="2" w:space="0" w:color="auto"/>
            </w:tcBorders>
          </w:tcPr>
          <w:p w14:paraId="612CCE81"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0EFB115E" w14:textId="77777777" w:rsidR="002C3479" w:rsidRPr="00482CD6" w:rsidRDefault="002C3479" w:rsidP="002C3479">
            <w:pPr>
              <w:jc w:val="center"/>
              <w:rPr>
                <w:b/>
                <w:sz w:val="24"/>
                <w:szCs w:val="24"/>
              </w:rPr>
            </w:pPr>
          </w:p>
        </w:tc>
      </w:tr>
      <w:tr w:rsidR="002C3479" w:rsidRPr="00482CD6" w14:paraId="202C30FE" w14:textId="77777777" w:rsidTr="008B7F24">
        <w:tc>
          <w:tcPr>
            <w:tcW w:w="227" w:type="pct"/>
            <w:tcBorders>
              <w:top w:val="single" w:sz="2" w:space="0" w:color="auto"/>
              <w:left w:val="single" w:sz="18" w:space="0" w:color="auto"/>
              <w:bottom w:val="single" w:sz="2" w:space="0" w:color="auto"/>
              <w:right w:val="single" w:sz="2" w:space="0" w:color="auto"/>
            </w:tcBorders>
          </w:tcPr>
          <w:p w14:paraId="3E2C09B9" w14:textId="77777777" w:rsidR="002C3479" w:rsidRPr="00482CD6" w:rsidRDefault="002C3479" w:rsidP="002C3479">
            <w:pPr>
              <w:jc w:val="center"/>
              <w:rPr>
                <w:b/>
              </w:rPr>
            </w:pPr>
            <w:r w:rsidRPr="00482CD6">
              <w:rPr>
                <w:b/>
              </w:rPr>
              <w:t>27.</w:t>
            </w:r>
          </w:p>
        </w:tc>
        <w:tc>
          <w:tcPr>
            <w:tcW w:w="752" w:type="pct"/>
            <w:tcBorders>
              <w:left w:val="single" w:sz="4" w:space="0" w:color="auto"/>
              <w:right w:val="single" w:sz="4" w:space="0" w:color="auto"/>
            </w:tcBorders>
          </w:tcPr>
          <w:p w14:paraId="3A7DE562" w14:textId="6C162901" w:rsidR="002C3479" w:rsidRPr="00482CD6" w:rsidRDefault="002C3479" w:rsidP="002C3479">
            <w:pPr>
              <w:rPr>
                <w:b/>
                <w:bCs/>
              </w:rPr>
            </w:pPr>
            <w:r w:rsidRPr="00482CD6">
              <w:rPr>
                <w:b/>
              </w:rPr>
              <w:t>Ogonówka</w:t>
            </w:r>
          </w:p>
        </w:tc>
        <w:tc>
          <w:tcPr>
            <w:tcW w:w="279" w:type="pct"/>
            <w:tcBorders>
              <w:top w:val="single" w:sz="2" w:space="0" w:color="auto"/>
              <w:left w:val="single" w:sz="2" w:space="0" w:color="auto"/>
              <w:bottom w:val="single" w:sz="2" w:space="0" w:color="auto"/>
              <w:right w:val="single" w:sz="2" w:space="0" w:color="auto"/>
            </w:tcBorders>
            <w:vAlign w:val="center"/>
          </w:tcPr>
          <w:p w14:paraId="0AD5BF04" w14:textId="77777777"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450DAAD5" w14:textId="77777777" w:rsidR="002C3479" w:rsidRPr="00482CD6" w:rsidRDefault="002C3479" w:rsidP="002C3479">
            <w:pPr>
              <w:jc w:val="center"/>
              <w:rPr>
                <w:b/>
              </w:rPr>
            </w:pPr>
          </w:p>
        </w:tc>
        <w:tc>
          <w:tcPr>
            <w:tcW w:w="326" w:type="pct"/>
            <w:tcBorders>
              <w:top w:val="single" w:sz="4" w:space="0" w:color="auto"/>
              <w:left w:val="single" w:sz="4" w:space="0" w:color="auto"/>
              <w:bottom w:val="single" w:sz="4" w:space="0" w:color="auto"/>
              <w:right w:val="single" w:sz="18" w:space="0" w:color="auto"/>
            </w:tcBorders>
            <w:vAlign w:val="center"/>
          </w:tcPr>
          <w:p w14:paraId="385F97ED" w14:textId="7551F445"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4654442D" w14:textId="626EC8C4" w:rsidR="002C3479" w:rsidRPr="00482CD6" w:rsidRDefault="002C3479" w:rsidP="002C3479">
            <w:pPr>
              <w:jc w:val="right"/>
              <w:rPr>
                <w:b/>
              </w:rPr>
            </w:pPr>
            <w:r w:rsidRPr="00482CD6">
              <w:rPr>
                <w:b/>
              </w:rPr>
              <w:t>2500</w:t>
            </w:r>
          </w:p>
        </w:tc>
        <w:tc>
          <w:tcPr>
            <w:tcW w:w="417" w:type="pct"/>
            <w:tcBorders>
              <w:top w:val="single" w:sz="2" w:space="0" w:color="auto"/>
              <w:left w:val="single" w:sz="18" w:space="0" w:color="auto"/>
              <w:bottom w:val="single" w:sz="2" w:space="0" w:color="auto"/>
              <w:right w:val="single" w:sz="2" w:space="0" w:color="auto"/>
            </w:tcBorders>
            <w:vAlign w:val="center"/>
          </w:tcPr>
          <w:p w14:paraId="29C84D76"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04507CEA"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1ED4D6B4" w14:textId="76299182" w:rsidR="002C3479" w:rsidRPr="00482CD6" w:rsidRDefault="002C3479" w:rsidP="002C3479">
            <w:pPr>
              <w:jc w:val="right"/>
              <w:rPr>
                <w:b/>
              </w:rPr>
            </w:pPr>
            <w:r w:rsidRPr="00482CD6">
              <w:rPr>
                <w:b/>
              </w:rPr>
              <w:t>2250</w:t>
            </w:r>
          </w:p>
        </w:tc>
        <w:tc>
          <w:tcPr>
            <w:tcW w:w="454" w:type="pct"/>
            <w:tcBorders>
              <w:top w:val="single" w:sz="2" w:space="0" w:color="auto"/>
              <w:left w:val="single" w:sz="18" w:space="0" w:color="auto"/>
              <w:bottom w:val="single" w:sz="2" w:space="0" w:color="auto"/>
              <w:right w:val="single" w:sz="4" w:space="0" w:color="auto"/>
            </w:tcBorders>
            <w:vAlign w:val="center"/>
          </w:tcPr>
          <w:p w14:paraId="663D8BFC" w14:textId="4529EEDE"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62301F28" w14:textId="0C523A65"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6B282ED9" w14:textId="2F767D07" w:rsidR="002C3479" w:rsidRPr="00482CD6" w:rsidRDefault="002C3479" w:rsidP="002C3479">
            <w:pPr>
              <w:jc w:val="right"/>
              <w:rPr>
                <w:b/>
              </w:rPr>
            </w:pPr>
            <w:r w:rsidRPr="00482CD6">
              <w:rPr>
                <w:b/>
              </w:rPr>
              <w:t>4750</w:t>
            </w:r>
          </w:p>
        </w:tc>
        <w:tc>
          <w:tcPr>
            <w:tcW w:w="334" w:type="pct"/>
            <w:tcBorders>
              <w:top w:val="single" w:sz="2" w:space="0" w:color="auto"/>
              <w:left w:val="single" w:sz="18" w:space="0" w:color="auto"/>
              <w:bottom w:val="single" w:sz="2" w:space="0" w:color="auto"/>
              <w:right w:val="single" w:sz="2" w:space="0" w:color="auto"/>
            </w:tcBorders>
          </w:tcPr>
          <w:p w14:paraId="7F9A3B8E"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5AEBB92F" w14:textId="77777777" w:rsidR="002C3479" w:rsidRPr="00482CD6" w:rsidRDefault="002C3479" w:rsidP="002C3479">
            <w:pPr>
              <w:jc w:val="center"/>
              <w:rPr>
                <w:b/>
                <w:sz w:val="24"/>
                <w:szCs w:val="24"/>
              </w:rPr>
            </w:pPr>
          </w:p>
        </w:tc>
      </w:tr>
      <w:tr w:rsidR="002C3479" w:rsidRPr="00482CD6" w14:paraId="382705FD" w14:textId="77777777" w:rsidTr="008B7F24">
        <w:tc>
          <w:tcPr>
            <w:tcW w:w="227" w:type="pct"/>
            <w:tcBorders>
              <w:top w:val="single" w:sz="2" w:space="0" w:color="auto"/>
              <w:left w:val="single" w:sz="18" w:space="0" w:color="auto"/>
              <w:bottom w:val="single" w:sz="2" w:space="0" w:color="auto"/>
              <w:right w:val="single" w:sz="2" w:space="0" w:color="auto"/>
            </w:tcBorders>
            <w:vAlign w:val="center"/>
          </w:tcPr>
          <w:p w14:paraId="5A604FD9" w14:textId="77777777" w:rsidR="002C3479" w:rsidRPr="00482CD6" w:rsidRDefault="002C3479" w:rsidP="002C3479">
            <w:pPr>
              <w:jc w:val="center"/>
              <w:rPr>
                <w:b/>
              </w:rPr>
            </w:pPr>
            <w:r w:rsidRPr="00482CD6">
              <w:rPr>
                <w:b/>
              </w:rPr>
              <w:t>28.</w:t>
            </w:r>
          </w:p>
        </w:tc>
        <w:tc>
          <w:tcPr>
            <w:tcW w:w="752" w:type="pct"/>
            <w:tcBorders>
              <w:left w:val="single" w:sz="4" w:space="0" w:color="auto"/>
              <w:right w:val="single" w:sz="4" w:space="0" w:color="auto"/>
            </w:tcBorders>
          </w:tcPr>
          <w:p w14:paraId="3BE40DED" w14:textId="2E44FB76" w:rsidR="002C3479" w:rsidRPr="00482CD6" w:rsidRDefault="002C3479" w:rsidP="002C3479">
            <w:pPr>
              <w:rPr>
                <w:b/>
                <w:bCs/>
              </w:rPr>
            </w:pPr>
            <w:r w:rsidRPr="00482CD6">
              <w:rPr>
                <w:b/>
              </w:rPr>
              <w:t>Schab pieczony</w:t>
            </w:r>
          </w:p>
        </w:tc>
        <w:tc>
          <w:tcPr>
            <w:tcW w:w="279" w:type="pct"/>
            <w:tcBorders>
              <w:top w:val="single" w:sz="2" w:space="0" w:color="auto"/>
              <w:left w:val="single" w:sz="2" w:space="0" w:color="auto"/>
              <w:bottom w:val="single" w:sz="2" w:space="0" w:color="auto"/>
              <w:right w:val="single" w:sz="2" w:space="0" w:color="auto"/>
            </w:tcBorders>
            <w:vAlign w:val="center"/>
          </w:tcPr>
          <w:p w14:paraId="36F70BA0" w14:textId="77777777"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3E85BA63" w14:textId="77777777" w:rsidR="002C3479" w:rsidRPr="00482CD6" w:rsidRDefault="002C3479" w:rsidP="002C3479">
            <w:pPr>
              <w:jc w:val="center"/>
              <w:rPr>
                <w:b/>
              </w:rPr>
            </w:pPr>
          </w:p>
        </w:tc>
        <w:tc>
          <w:tcPr>
            <w:tcW w:w="326" w:type="pct"/>
            <w:tcBorders>
              <w:top w:val="single" w:sz="4" w:space="0" w:color="auto"/>
              <w:left w:val="single" w:sz="2" w:space="0" w:color="auto"/>
              <w:bottom w:val="single" w:sz="2" w:space="0" w:color="auto"/>
              <w:right w:val="single" w:sz="18" w:space="0" w:color="auto"/>
            </w:tcBorders>
            <w:vAlign w:val="center"/>
          </w:tcPr>
          <w:p w14:paraId="2B4C49D3" w14:textId="6414F32D"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28B8DFAC" w14:textId="08E5B004" w:rsidR="002C3479" w:rsidRPr="00482CD6" w:rsidRDefault="002C3479" w:rsidP="002C3479">
            <w:pPr>
              <w:jc w:val="right"/>
              <w:rPr>
                <w:b/>
              </w:rPr>
            </w:pPr>
            <w:r w:rsidRPr="00482CD6">
              <w:rPr>
                <w:b/>
              </w:rPr>
              <w:t>500</w:t>
            </w:r>
          </w:p>
        </w:tc>
        <w:tc>
          <w:tcPr>
            <w:tcW w:w="417" w:type="pct"/>
            <w:tcBorders>
              <w:top w:val="single" w:sz="2" w:space="0" w:color="auto"/>
              <w:left w:val="single" w:sz="18" w:space="0" w:color="auto"/>
              <w:bottom w:val="single" w:sz="2" w:space="0" w:color="auto"/>
              <w:right w:val="single" w:sz="2" w:space="0" w:color="auto"/>
            </w:tcBorders>
            <w:vAlign w:val="center"/>
          </w:tcPr>
          <w:p w14:paraId="57698FEA"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07C2FA53"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5E09EE5C" w14:textId="6F2C2680" w:rsidR="002C3479" w:rsidRPr="00482CD6" w:rsidRDefault="002C3479" w:rsidP="002C3479">
            <w:pPr>
              <w:jc w:val="right"/>
              <w:rPr>
                <w:b/>
              </w:rPr>
            </w:pPr>
            <w:r w:rsidRPr="00482CD6">
              <w:rPr>
                <w:b/>
              </w:rPr>
              <w:t>450</w:t>
            </w:r>
          </w:p>
        </w:tc>
        <w:tc>
          <w:tcPr>
            <w:tcW w:w="454" w:type="pct"/>
            <w:tcBorders>
              <w:top w:val="single" w:sz="2" w:space="0" w:color="auto"/>
              <w:left w:val="single" w:sz="18" w:space="0" w:color="auto"/>
              <w:bottom w:val="single" w:sz="2" w:space="0" w:color="auto"/>
              <w:right w:val="single" w:sz="4" w:space="0" w:color="auto"/>
            </w:tcBorders>
            <w:vAlign w:val="center"/>
          </w:tcPr>
          <w:p w14:paraId="3E0A1FB5" w14:textId="74BDA6D8"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256F25E4" w14:textId="4063681E"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340D6C14" w14:textId="6FA7517A" w:rsidR="002C3479" w:rsidRPr="00482CD6" w:rsidRDefault="002C3479" w:rsidP="002C3479">
            <w:pPr>
              <w:jc w:val="right"/>
              <w:rPr>
                <w:b/>
              </w:rPr>
            </w:pPr>
            <w:r w:rsidRPr="00482CD6">
              <w:rPr>
                <w:b/>
              </w:rPr>
              <w:t>950</w:t>
            </w:r>
          </w:p>
        </w:tc>
        <w:tc>
          <w:tcPr>
            <w:tcW w:w="334" w:type="pct"/>
            <w:tcBorders>
              <w:top w:val="single" w:sz="2" w:space="0" w:color="auto"/>
              <w:left w:val="single" w:sz="18" w:space="0" w:color="auto"/>
              <w:bottom w:val="single" w:sz="2" w:space="0" w:color="auto"/>
              <w:right w:val="single" w:sz="2" w:space="0" w:color="auto"/>
            </w:tcBorders>
          </w:tcPr>
          <w:p w14:paraId="01F8035A"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22A53D22" w14:textId="77777777" w:rsidR="002C3479" w:rsidRPr="00482CD6" w:rsidRDefault="002C3479" w:rsidP="002C3479">
            <w:pPr>
              <w:jc w:val="center"/>
              <w:rPr>
                <w:b/>
                <w:sz w:val="24"/>
                <w:szCs w:val="24"/>
              </w:rPr>
            </w:pPr>
          </w:p>
        </w:tc>
      </w:tr>
      <w:tr w:rsidR="002C3479" w:rsidRPr="00482CD6" w14:paraId="194FAA9F" w14:textId="77777777" w:rsidTr="008B7F24">
        <w:tc>
          <w:tcPr>
            <w:tcW w:w="227" w:type="pct"/>
            <w:tcBorders>
              <w:top w:val="single" w:sz="2" w:space="0" w:color="auto"/>
              <w:left w:val="single" w:sz="18" w:space="0" w:color="auto"/>
              <w:bottom w:val="single" w:sz="2" w:space="0" w:color="auto"/>
              <w:right w:val="single" w:sz="2" w:space="0" w:color="auto"/>
            </w:tcBorders>
          </w:tcPr>
          <w:p w14:paraId="4C1D9413" w14:textId="77777777" w:rsidR="002C3479" w:rsidRPr="00482CD6" w:rsidRDefault="002C3479" w:rsidP="002C3479">
            <w:pPr>
              <w:jc w:val="center"/>
              <w:rPr>
                <w:b/>
              </w:rPr>
            </w:pPr>
            <w:r w:rsidRPr="00482CD6">
              <w:rPr>
                <w:b/>
              </w:rPr>
              <w:t>29.</w:t>
            </w:r>
          </w:p>
        </w:tc>
        <w:tc>
          <w:tcPr>
            <w:tcW w:w="752" w:type="pct"/>
            <w:tcBorders>
              <w:left w:val="single" w:sz="4" w:space="0" w:color="auto"/>
              <w:right w:val="single" w:sz="4" w:space="0" w:color="auto"/>
            </w:tcBorders>
          </w:tcPr>
          <w:p w14:paraId="25C67C96" w14:textId="7FEAFA55" w:rsidR="002C3479" w:rsidRPr="00482CD6" w:rsidRDefault="002C3479" w:rsidP="002C3479">
            <w:pPr>
              <w:rPr>
                <w:b/>
                <w:bCs/>
              </w:rPr>
            </w:pPr>
            <w:r w:rsidRPr="00482CD6">
              <w:rPr>
                <w:b/>
              </w:rPr>
              <w:t>Pasztet wieprzowy pieczony</w:t>
            </w:r>
          </w:p>
        </w:tc>
        <w:tc>
          <w:tcPr>
            <w:tcW w:w="279" w:type="pct"/>
            <w:tcBorders>
              <w:top w:val="single" w:sz="2" w:space="0" w:color="auto"/>
              <w:left w:val="single" w:sz="2" w:space="0" w:color="auto"/>
              <w:bottom w:val="single" w:sz="2" w:space="0" w:color="auto"/>
              <w:right w:val="single" w:sz="2" w:space="0" w:color="auto"/>
            </w:tcBorders>
            <w:vAlign w:val="center"/>
          </w:tcPr>
          <w:p w14:paraId="4AA65E9C" w14:textId="77777777"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6B885186"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67AC6D20" w14:textId="12C1E5C9"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5CE350BF" w14:textId="4846801D" w:rsidR="002C3479" w:rsidRPr="00482CD6" w:rsidRDefault="002C3479" w:rsidP="002C3479">
            <w:pPr>
              <w:jc w:val="right"/>
              <w:rPr>
                <w:b/>
              </w:rPr>
            </w:pPr>
            <w:r w:rsidRPr="00482CD6">
              <w:rPr>
                <w:b/>
              </w:rPr>
              <w:t>500</w:t>
            </w:r>
          </w:p>
        </w:tc>
        <w:tc>
          <w:tcPr>
            <w:tcW w:w="417" w:type="pct"/>
            <w:tcBorders>
              <w:top w:val="single" w:sz="2" w:space="0" w:color="auto"/>
              <w:left w:val="single" w:sz="18" w:space="0" w:color="auto"/>
              <w:bottom w:val="single" w:sz="2" w:space="0" w:color="auto"/>
              <w:right w:val="single" w:sz="2" w:space="0" w:color="auto"/>
            </w:tcBorders>
            <w:vAlign w:val="center"/>
          </w:tcPr>
          <w:p w14:paraId="179D8D59"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124460A2"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643BDD66" w14:textId="750E9D9F" w:rsidR="002C3479" w:rsidRPr="00482CD6" w:rsidRDefault="002C3479" w:rsidP="002C3479">
            <w:pPr>
              <w:jc w:val="right"/>
              <w:rPr>
                <w:b/>
              </w:rPr>
            </w:pPr>
            <w:r w:rsidRPr="00482CD6">
              <w:rPr>
                <w:b/>
              </w:rPr>
              <w:t>450</w:t>
            </w:r>
          </w:p>
        </w:tc>
        <w:tc>
          <w:tcPr>
            <w:tcW w:w="454" w:type="pct"/>
            <w:tcBorders>
              <w:top w:val="single" w:sz="2" w:space="0" w:color="auto"/>
              <w:left w:val="single" w:sz="18" w:space="0" w:color="auto"/>
              <w:bottom w:val="single" w:sz="2" w:space="0" w:color="auto"/>
              <w:right w:val="single" w:sz="4" w:space="0" w:color="auto"/>
            </w:tcBorders>
            <w:vAlign w:val="center"/>
          </w:tcPr>
          <w:p w14:paraId="67A974E2" w14:textId="2AB69166"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6AF5F258" w14:textId="0C079399"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785EF78D" w14:textId="00EDB0A8" w:rsidR="002C3479" w:rsidRPr="00482CD6" w:rsidRDefault="002C3479" w:rsidP="002C3479">
            <w:pPr>
              <w:jc w:val="right"/>
              <w:rPr>
                <w:b/>
              </w:rPr>
            </w:pPr>
            <w:r w:rsidRPr="00482CD6">
              <w:rPr>
                <w:b/>
              </w:rPr>
              <w:t>950</w:t>
            </w:r>
          </w:p>
        </w:tc>
        <w:tc>
          <w:tcPr>
            <w:tcW w:w="334" w:type="pct"/>
            <w:tcBorders>
              <w:top w:val="single" w:sz="2" w:space="0" w:color="auto"/>
              <w:left w:val="single" w:sz="18" w:space="0" w:color="auto"/>
              <w:bottom w:val="single" w:sz="2" w:space="0" w:color="auto"/>
              <w:right w:val="single" w:sz="2" w:space="0" w:color="auto"/>
            </w:tcBorders>
          </w:tcPr>
          <w:p w14:paraId="6E4BD77A"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6E965BE1" w14:textId="77777777" w:rsidR="002C3479" w:rsidRPr="00482CD6" w:rsidRDefault="002C3479" w:rsidP="002C3479">
            <w:pPr>
              <w:jc w:val="center"/>
              <w:rPr>
                <w:b/>
                <w:sz w:val="24"/>
                <w:szCs w:val="24"/>
              </w:rPr>
            </w:pPr>
          </w:p>
        </w:tc>
      </w:tr>
      <w:tr w:rsidR="002C3479" w:rsidRPr="00482CD6" w14:paraId="7ED70832" w14:textId="77777777" w:rsidTr="008B7F24">
        <w:tc>
          <w:tcPr>
            <w:tcW w:w="227" w:type="pct"/>
            <w:tcBorders>
              <w:top w:val="single" w:sz="2" w:space="0" w:color="auto"/>
              <w:left w:val="single" w:sz="18" w:space="0" w:color="auto"/>
              <w:bottom w:val="single" w:sz="2" w:space="0" w:color="auto"/>
              <w:right w:val="single" w:sz="2" w:space="0" w:color="auto"/>
            </w:tcBorders>
          </w:tcPr>
          <w:p w14:paraId="20514E2F" w14:textId="77777777" w:rsidR="002C3479" w:rsidRPr="00482CD6" w:rsidRDefault="002C3479" w:rsidP="002C3479">
            <w:pPr>
              <w:jc w:val="center"/>
              <w:rPr>
                <w:b/>
              </w:rPr>
            </w:pPr>
            <w:r w:rsidRPr="00482CD6">
              <w:rPr>
                <w:b/>
              </w:rPr>
              <w:t>30.</w:t>
            </w:r>
          </w:p>
        </w:tc>
        <w:tc>
          <w:tcPr>
            <w:tcW w:w="752" w:type="pct"/>
            <w:tcBorders>
              <w:left w:val="single" w:sz="4" w:space="0" w:color="auto"/>
              <w:right w:val="single" w:sz="4" w:space="0" w:color="auto"/>
            </w:tcBorders>
          </w:tcPr>
          <w:p w14:paraId="6A31324B" w14:textId="363D024E" w:rsidR="002C3479" w:rsidRPr="00482CD6" w:rsidRDefault="002C3479" w:rsidP="002C3479">
            <w:pPr>
              <w:rPr>
                <w:b/>
                <w:bCs/>
              </w:rPr>
            </w:pPr>
            <w:r w:rsidRPr="00482CD6">
              <w:rPr>
                <w:b/>
              </w:rPr>
              <w:t>Golonka wieprzowa</w:t>
            </w:r>
          </w:p>
        </w:tc>
        <w:tc>
          <w:tcPr>
            <w:tcW w:w="279" w:type="pct"/>
            <w:tcBorders>
              <w:top w:val="single" w:sz="2" w:space="0" w:color="auto"/>
              <w:left w:val="single" w:sz="2" w:space="0" w:color="auto"/>
              <w:bottom w:val="single" w:sz="2" w:space="0" w:color="auto"/>
              <w:right w:val="single" w:sz="2" w:space="0" w:color="auto"/>
            </w:tcBorders>
            <w:vAlign w:val="center"/>
          </w:tcPr>
          <w:p w14:paraId="7C63638C" w14:textId="77777777"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4" w:space="0" w:color="auto"/>
              <w:right w:val="single" w:sz="2" w:space="0" w:color="auto"/>
            </w:tcBorders>
            <w:vAlign w:val="center"/>
          </w:tcPr>
          <w:p w14:paraId="0BEEFF2D" w14:textId="77777777" w:rsidR="002C3479" w:rsidRPr="00482CD6" w:rsidRDefault="002C3479" w:rsidP="002C3479">
            <w:pPr>
              <w:jc w:val="center"/>
              <w:rPr>
                <w:b/>
              </w:rPr>
            </w:pPr>
          </w:p>
        </w:tc>
        <w:tc>
          <w:tcPr>
            <w:tcW w:w="326" w:type="pct"/>
            <w:tcBorders>
              <w:top w:val="single" w:sz="2" w:space="0" w:color="auto"/>
              <w:left w:val="single" w:sz="2" w:space="0" w:color="auto"/>
              <w:bottom w:val="single" w:sz="4" w:space="0" w:color="auto"/>
              <w:right w:val="single" w:sz="18" w:space="0" w:color="auto"/>
            </w:tcBorders>
            <w:vAlign w:val="center"/>
          </w:tcPr>
          <w:p w14:paraId="6AC02B00" w14:textId="3398FABB"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693E8E0B" w14:textId="4B83C8D2" w:rsidR="002C3479" w:rsidRPr="00482CD6" w:rsidRDefault="002C3479" w:rsidP="002C3479">
            <w:pPr>
              <w:jc w:val="right"/>
              <w:rPr>
                <w:b/>
              </w:rPr>
            </w:pPr>
            <w:r w:rsidRPr="00482CD6">
              <w:rPr>
                <w:b/>
              </w:rPr>
              <w:t>100</w:t>
            </w:r>
          </w:p>
        </w:tc>
        <w:tc>
          <w:tcPr>
            <w:tcW w:w="417" w:type="pct"/>
            <w:tcBorders>
              <w:top w:val="single" w:sz="2" w:space="0" w:color="auto"/>
              <w:left w:val="single" w:sz="18" w:space="0" w:color="auto"/>
              <w:bottom w:val="single" w:sz="4" w:space="0" w:color="auto"/>
              <w:right w:val="single" w:sz="2" w:space="0" w:color="auto"/>
            </w:tcBorders>
            <w:vAlign w:val="center"/>
          </w:tcPr>
          <w:p w14:paraId="1FDC1D2E" w14:textId="77777777" w:rsidR="002C3479" w:rsidRPr="00482CD6" w:rsidRDefault="002C3479" w:rsidP="002C3479">
            <w:pPr>
              <w:jc w:val="right"/>
              <w:rPr>
                <w:b/>
              </w:rPr>
            </w:pPr>
          </w:p>
        </w:tc>
        <w:tc>
          <w:tcPr>
            <w:tcW w:w="418" w:type="pct"/>
            <w:tcBorders>
              <w:top w:val="single" w:sz="2" w:space="0" w:color="auto"/>
              <w:left w:val="single" w:sz="2" w:space="0" w:color="auto"/>
              <w:bottom w:val="single" w:sz="4" w:space="0" w:color="auto"/>
              <w:right w:val="single" w:sz="18" w:space="0" w:color="auto"/>
            </w:tcBorders>
            <w:vAlign w:val="center"/>
          </w:tcPr>
          <w:p w14:paraId="5A5837BD"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055F3930" w14:textId="3FFF92D3" w:rsidR="002C3479" w:rsidRPr="00482CD6" w:rsidRDefault="002C3479" w:rsidP="002C3479">
            <w:pPr>
              <w:jc w:val="right"/>
              <w:rPr>
                <w:b/>
              </w:rPr>
            </w:pPr>
            <w:r w:rsidRPr="00482CD6">
              <w:rPr>
                <w:b/>
              </w:rPr>
              <w:t>90</w:t>
            </w:r>
          </w:p>
        </w:tc>
        <w:tc>
          <w:tcPr>
            <w:tcW w:w="454" w:type="pct"/>
            <w:tcBorders>
              <w:top w:val="single" w:sz="2" w:space="0" w:color="auto"/>
              <w:left w:val="single" w:sz="18" w:space="0" w:color="auto"/>
              <w:bottom w:val="single" w:sz="4" w:space="0" w:color="auto"/>
              <w:right w:val="single" w:sz="4" w:space="0" w:color="auto"/>
            </w:tcBorders>
            <w:vAlign w:val="center"/>
          </w:tcPr>
          <w:p w14:paraId="31218CA7" w14:textId="38F4C34E" w:rsidR="002C3479" w:rsidRPr="00482CD6" w:rsidRDefault="002C3479" w:rsidP="002C3479">
            <w:pPr>
              <w:jc w:val="right"/>
              <w:rPr>
                <w:b/>
              </w:rPr>
            </w:pPr>
          </w:p>
        </w:tc>
        <w:tc>
          <w:tcPr>
            <w:tcW w:w="336" w:type="pct"/>
            <w:tcBorders>
              <w:top w:val="single" w:sz="2" w:space="0" w:color="auto"/>
              <w:left w:val="single" w:sz="4" w:space="0" w:color="auto"/>
              <w:bottom w:val="single" w:sz="4" w:space="0" w:color="auto"/>
              <w:right w:val="single" w:sz="18" w:space="0" w:color="auto"/>
            </w:tcBorders>
          </w:tcPr>
          <w:p w14:paraId="6F1DAE91" w14:textId="75718F5D" w:rsidR="002C3479" w:rsidRPr="00482CD6" w:rsidRDefault="002C3479" w:rsidP="002C3479">
            <w:pPr>
              <w:jc w:val="right"/>
              <w:rPr>
                <w:b/>
              </w:rPr>
            </w:pPr>
          </w:p>
        </w:tc>
        <w:tc>
          <w:tcPr>
            <w:tcW w:w="237" w:type="pct"/>
            <w:tcBorders>
              <w:top w:val="single" w:sz="2" w:space="0" w:color="auto"/>
              <w:left w:val="single" w:sz="18" w:space="0" w:color="auto"/>
              <w:bottom w:val="single" w:sz="4" w:space="0" w:color="auto"/>
              <w:right w:val="single" w:sz="18" w:space="0" w:color="auto"/>
            </w:tcBorders>
            <w:vAlign w:val="center"/>
          </w:tcPr>
          <w:p w14:paraId="60BEF0F4" w14:textId="399ECFE9" w:rsidR="002C3479" w:rsidRPr="00482CD6" w:rsidRDefault="002C3479" w:rsidP="002C3479">
            <w:pPr>
              <w:jc w:val="right"/>
              <w:rPr>
                <w:b/>
              </w:rPr>
            </w:pPr>
            <w:r w:rsidRPr="00482CD6">
              <w:rPr>
                <w:b/>
              </w:rPr>
              <w:t>190</w:t>
            </w:r>
          </w:p>
        </w:tc>
        <w:tc>
          <w:tcPr>
            <w:tcW w:w="334" w:type="pct"/>
            <w:tcBorders>
              <w:top w:val="single" w:sz="2" w:space="0" w:color="auto"/>
              <w:left w:val="single" w:sz="18" w:space="0" w:color="auto"/>
              <w:bottom w:val="single" w:sz="2" w:space="0" w:color="auto"/>
              <w:right w:val="single" w:sz="2" w:space="0" w:color="auto"/>
            </w:tcBorders>
          </w:tcPr>
          <w:p w14:paraId="182E9949"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4EBB346D" w14:textId="77777777" w:rsidR="002C3479" w:rsidRPr="00482CD6" w:rsidRDefault="002C3479" w:rsidP="002C3479">
            <w:pPr>
              <w:jc w:val="center"/>
              <w:rPr>
                <w:b/>
                <w:sz w:val="24"/>
                <w:szCs w:val="24"/>
              </w:rPr>
            </w:pPr>
          </w:p>
        </w:tc>
      </w:tr>
      <w:tr w:rsidR="002C3479" w:rsidRPr="00482CD6" w14:paraId="56062F83" w14:textId="77777777" w:rsidTr="008B7F24">
        <w:trPr>
          <w:trHeight w:val="246"/>
        </w:trPr>
        <w:tc>
          <w:tcPr>
            <w:tcW w:w="227" w:type="pct"/>
            <w:tcBorders>
              <w:top w:val="single" w:sz="2" w:space="0" w:color="auto"/>
              <w:left w:val="single" w:sz="18" w:space="0" w:color="auto"/>
              <w:bottom w:val="single" w:sz="2" w:space="0" w:color="auto"/>
              <w:right w:val="single" w:sz="2" w:space="0" w:color="auto"/>
            </w:tcBorders>
          </w:tcPr>
          <w:p w14:paraId="1A6254C3" w14:textId="77777777" w:rsidR="002C3479" w:rsidRPr="00482CD6" w:rsidRDefault="002C3479" w:rsidP="002C3479">
            <w:pPr>
              <w:jc w:val="center"/>
              <w:rPr>
                <w:b/>
              </w:rPr>
            </w:pPr>
            <w:r w:rsidRPr="00482CD6">
              <w:rPr>
                <w:b/>
              </w:rPr>
              <w:t>31.</w:t>
            </w:r>
          </w:p>
        </w:tc>
        <w:tc>
          <w:tcPr>
            <w:tcW w:w="752" w:type="pct"/>
            <w:tcBorders>
              <w:left w:val="single" w:sz="4" w:space="0" w:color="auto"/>
              <w:right w:val="single" w:sz="4" w:space="0" w:color="auto"/>
            </w:tcBorders>
          </w:tcPr>
          <w:p w14:paraId="495A7436" w14:textId="3378DF70" w:rsidR="002C3479" w:rsidRPr="00482CD6" w:rsidRDefault="002C3479" w:rsidP="002C3479">
            <w:pPr>
              <w:rPr>
                <w:b/>
                <w:bCs/>
              </w:rPr>
            </w:pPr>
            <w:r w:rsidRPr="00482CD6">
              <w:rPr>
                <w:b/>
              </w:rPr>
              <w:t>Kabanosy drobiowe</w:t>
            </w:r>
          </w:p>
        </w:tc>
        <w:tc>
          <w:tcPr>
            <w:tcW w:w="279" w:type="pct"/>
            <w:tcBorders>
              <w:top w:val="single" w:sz="2" w:space="0" w:color="auto"/>
              <w:left w:val="single" w:sz="2" w:space="0" w:color="auto"/>
              <w:bottom w:val="single" w:sz="4" w:space="0" w:color="auto"/>
              <w:right w:val="single" w:sz="2" w:space="0" w:color="auto"/>
            </w:tcBorders>
            <w:vAlign w:val="center"/>
          </w:tcPr>
          <w:p w14:paraId="2E291E60" w14:textId="77777777" w:rsidR="002C3479" w:rsidRPr="00482CD6" w:rsidRDefault="002C3479" w:rsidP="002C3479">
            <w:pPr>
              <w:jc w:val="center"/>
              <w:rPr>
                <w:b/>
                <w:bCs/>
              </w:rPr>
            </w:pPr>
            <w:r w:rsidRPr="00482CD6">
              <w:rPr>
                <w:b/>
                <w:bCs/>
              </w:rPr>
              <w:t>kg</w:t>
            </w:r>
          </w:p>
        </w:tc>
        <w:tc>
          <w:tcPr>
            <w:tcW w:w="279" w:type="pct"/>
            <w:tcBorders>
              <w:top w:val="single" w:sz="4" w:space="0" w:color="auto"/>
              <w:left w:val="single" w:sz="2" w:space="0" w:color="auto"/>
              <w:bottom w:val="single" w:sz="2" w:space="0" w:color="auto"/>
              <w:right w:val="single" w:sz="2" w:space="0" w:color="auto"/>
            </w:tcBorders>
            <w:vAlign w:val="center"/>
          </w:tcPr>
          <w:p w14:paraId="7A7F0BC8" w14:textId="77777777" w:rsidR="002C3479" w:rsidRPr="00482CD6" w:rsidRDefault="002C3479" w:rsidP="002C3479">
            <w:pPr>
              <w:jc w:val="center"/>
              <w:rPr>
                <w:b/>
              </w:rPr>
            </w:pPr>
          </w:p>
        </w:tc>
        <w:tc>
          <w:tcPr>
            <w:tcW w:w="326" w:type="pct"/>
            <w:tcBorders>
              <w:top w:val="single" w:sz="4" w:space="0" w:color="auto"/>
              <w:left w:val="single" w:sz="2" w:space="0" w:color="auto"/>
              <w:bottom w:val="single" w:sz="2" w:space="0" w:color="auto"/>
              <w:right w:val="single" w:sz="18" w:space="0" w:color="auto"/>
            </w:tcBorders>
            <w:vAlign w:val="center"/>
          </w:tcPr>
          <w:p w14:paraId="76F3FFB9" w14:textId="0ED79FF1"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09A65705" w14:textId="5B21598A" w:rsidR="002C3479" w:rsidRPr="00482CD6" w:rsidRDefault="002C3479" w:rsidP="002C3479">
            <w:pPr>
              <w:jc w:val="right"/>
              <w:rPr>
                <w:b/>
              </w:rPr>
            </w:pPr>
            <w:r w:rsidRPr="00482CD6">
              <w:rPr>
                <w:b/>
              </w:rPr>
              <w:t>200</w:t>
            </w:r>
          </w:p>
        </w:tc>
        <w:tc>
          <w:tcPr>
            <w:tcW w:w="417" w:type="pct"/>
            <w:tcBorders>
              <w:top w:val="single" w:sz="4" w:space="0" w:color="auto"/>
              <w:left w:val="single" w:sz="18" w:space="0" w:color="auto"/>
              <w:bottom w:val="single" w:sz="2" w:space="0" w:color="auto"/>
              <w:right w:val="single" w:sz="2" w:space="0" w:color="auto"/>
            </w:tcBorders>
            <w:vAlign w:val="center"/>
          </w:tcPr>
          <w:p w14:paraId="4D650334" w14:textId="77777777" w:rsidR="002C3479" w:rsidRPr="00482CD6" w:rsidRDefault="002C3479" w:rsidP="002C3479">
            <w:pPr>
              <w:jc w:val="right"/>
              <w:rPr>
                <w:b/>
              </w:rPr>
            </w:pPr>
          </w:p>
        </w:tc>
        <w:tc>
          <w:tcPr>
            <w:tcW w:w="418" w:type="pct"/>
            <w:tcBorders>
              <w:top w:val="single" w:sz="4" w:space="0" w:color="auto"/>
              <w:left w:val="single" w:sz="2" w:space="0" w:color="auto"/>
              <w:bottom w:val="single" w:sz="2" w:space="0" w:color="auto"/>
              <w:right w:val="single" w:sz="18" w:space="0" w:color="auto"/>
            </w:tcBorders>
            <w:vAlign w:val="center"/>
          </w:tcPr>
          <w:p w14:paraId="3738B80F"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15F9ECF2" w14:textId="7225FAF3" w:rsidR="002C3479" w:rsidRPr="00482CD6" w:rsidRDefault="002C3479" w:rsidP="002C3479">
            <w:pPr>
              <w:jc w:val="right"/>
              <w:rPr>
                <w:b/>
              </w:rPr>
            </w:pPr>
            <w:r w:rsidRPr="00482CD6">
              <w:rPr>
                <w:b/>
              </w:rPr>
              <w:t>180</w:t>
            </w:r>
          </w:p>
        </w:tc>
        <w:tc>
          <w:tcPr>
            <w:tcW w:w="454" w:type="pct"/>
            <w:tcBorders>
              <w:top w:val="single" w:sz="4" w:space="0" w:color="auto"/>
              <w:left w:val="single" w:sz="18" w:space="0" w:color="auto"/>
              <w:bottom w:val="single" w:sz="2" w:space="0" w:color="auto"/>
              <w:right w:val="single" w:sz="4" w:space="0" w:color="auto"/>
            </w:tcBorders>
            <w:vAlign w:val="center"/>
          </w:tcPr>
          <w:p w14:paraId="3003BD0F" w14:textId="20F56B98" w:rsidR="002C3479" w:rsidRPr="00482CD6" w:rsidRDefault="002C3479" w:rsidP="002C3479">
            <w:pPr>
              <w:jc w:val="right"/>
              <w:rPr>
                <w:b/>
              </w:rPr>
            </w:pPr>
          </w:p>
        </w:tc>
        <w:tc>
          <w:tcPr>
            <w:tcW w:w="336" w:type="pct"/>
            <w:tcBorders>
              <w:top w:val="single" w:sz="4" w:space="0" w:color="auto"/>
              <w:left w:val="single" w:sz="4" w:space="0" w:color="auto"/>
              <w:bottom w:val="single" w:sz="2" w:space="0" w:color="auto"/>
              <w:right w:val="single" w:sz="18" w:space="0" w:color="auto"/>
            </w:tcBorders>
          </w:tcPr>
          <w:p w14:paraId="1A78A452" w14:textId="2E1E3918" w:rsidR="002C3479" w:rsidRPr="00482CD6" w:rsidRDefault="002C3479" w:rsidP="002C3479">
            <w:pPr>
              <w:jc w:val="right"/>
              <w:rPr>
                <w:b/>
              </w:rPr>
            </w:pPr>
          </w:p>
        </w:tc>
        <w:tc>
          <w:tcPr>
            <w:tcW w:w="237" w:type="pct"/>
            <w:tcBorders>
              <w:top w:val="single" w:sz="4" w:space="0" w:color="auto"/>
              <w:left w:val="single" w:sz="18" w:space="0" w:color="auto"/>
              <w:bottom w:val="single" w:sz="2" w:space="0" w:color="auto"/>
              <w:right w:val="single" w:sz="18" w:space="0" w:color="auto"/>
            </w:tcBorders>
            <w:vAlign w:val="center"/>
          </w:tcPr>
          <w:p w14:paraId="2144964A" w14:textId="1C9ADDF0" w:rsidR="002C3479" w:rsidRPr="00482CD6" w:rsidRDefault="002C3479" w:rsidP="002C3479">
            <w:pPr>
              <w:jc w:val="right"/>
              <w:rPr>
                <w:b/>
              </w:rPr>
            </w:pPr>
            <w:r w:rsidRPr="00482CD6">
              <w:rPr>
                <w:b/>
              </w:rPr>
              <w:t>380</w:t>
            </w:r>
          </w:p>
        </w:tc>
        <w:tc>
          <w:tcPr>
            <w:tcW w:w="334" w:type="pct"/>
            <w:tcBorders>
              <w:top w:val="single" w:sz="2" w:space="0" w:color="auto"/>
              <w:left w:val="single" w:sz="18" w:space="0" w:color="auto"/>
              <w:bottom w:val="single" w:sz="2" w:space="0" w:color="auto"/>
              <w:right w:val="single" w:sz="2" w:space="0" w:color="auto"/>
            </w:tcBorders>
          </w:tcPr>
          <w:p w14:paraId="5F4646B5"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261385F1" w14:textId="77777777" w:rsidR="002C3479" w:rsidRPr="00482CD6" w:rsidRDefault="002C3479" w:rsidP="002C3479">
            <w:pPr>
              <w:jc w:val="center"/>
              <w:rPr>
                <w:b/>
                <w:sz w:val="24"/>
                <w:szCs w:val="24"/>
              </w:rPr>
            </w:pPr>
          </w:p>
        </w:tc>
      </w:tr>
      <w:tr w:rsidR="002C3479" w:rsidRPr="00482CD6" w14:paraId="7F5E6DB1" w14:textId="77777777" w:rsidTr="008B7F24">
        <w:tc>
          <w:tcPr>
            <w:tcW w:w="227" w:type="pct"/>
            <w:tcBorders>
              <w:top w:val="single" w:sz="2" w:space="0" w:color="auto"/>
              <w:left w:val="single" w:sz="18" w:space="0" w:color="auto"/>
              <w:bottom w:val="single" w:sz="2" w:space="0" w:color="auto"/>
              <w:right w:val="single" w:sz="2" w:space="0" w:color="auto"/>
            </w:tcBorders>
          </w:tcPr>
          <w:p w14:paraId="4659A0F0" w14:textId="77777777" w:rsidR="002C3479" w:rsidRPr="00482CD6" w:rsidRDefault="002C3479" w:rsidP="002C3479">
            <w:pPr>
              <w:jc w:val="center"/>
              <w:rPr>
                <w:b/>
              </w:rPr>
            </w:pPr>
            <w:r w:rsidRPr="00482CD6">
              <w:rPr>
                <w:b/>
              </w:rPr>
              <w:t>32.</w:t>
            </w:r>
          </w:p>
        </w:tc>
        <w:tc>
          <w:tcPr>
            <w:tcW w:w="752" w:type="pct"/>
            <w:tcBorders>
              <w:left w:val="single" w:sz="4" w:space="0" w:color="auto"/>
              <w:right w:val="single" w:sz="4" w:space="0" w:color="auto"/>
            </w:tcBorders>
          </w:tcPr>
          <w:p w14:paraId="777FE3B0" w14:textId="611C4D7E" w:rsidR="002C3479" w:rsidRPr="00482CD6" w:rsidRDefault="002C3479" w:rsidP="002C3479">
            <w:pPr>
              <w:rPr>
                <w:b/>
                <w:bCs/>
              </w:rPr>
            </w:pPr>
            <w:r w:rsidRPr="00482CD6">
              <w:rPr>
                <w:b/>
              </w:rPr>
              <w:t>Kiełbasa szynkowa drobiowa</w:t>
            </w:r>
          </w:p>
        </w:tc>
        <w:tc>
          <w:tcPr>
            <w:tcW w:w="279" w:type="pct"/>
            <w:tcBorders>
              <w:top w:val="single" w:sz="4" w:space="0" w:color="auto"/>
              <w:left w:val="single" w:sz="2" w:space="0" w:color="auto"/>
              <w:bottom w:val="single" w:sz="2" w:space="0" w:color="auto"/>
              <w:right w:val="single" w:sz="2" w:space="0" w:color="auto"/>
            </w:tcBorders>
            <w:vAlign w:val="center"/>
          </w:tcPr>
          <w:p w14:paraId="004EC23D" w14:textId="77777777"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687E55D4"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51AFA4A5" w14:textId="011FA963"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5A4C351E" w14:textId="0484802A" w:rsidR="002C3479" w:rsidRPr="00482CD6" w:rsidRDefault="002C3479" w:rsidP="002C3479">
            <w:pPr>
              <w:jc w:val="right"/>
              <w:rPr>
                <w:b/>
              </w:rPr>
            </w:pPr>
            <w:r w:rsidRPr="00482CD6">
              <w:rPr>
                <w:b/>
              </w:rPr>
              <w:t>500</w:t>
            </w:r>
          </w:p>
        </w:tc>
        <w:tc>
          <w:tcPr>
            <w:tcW w:w="417" w:type="pct"/>
            <w:tcBorders>
              <w:top w:val="single" w:sz="2" w:space="0" w:color="auto"/>
              <w:left w:val="single" w:sz="18" w:space="0" w:color="auto"/>
              <w:bottom w:val="single" w:sz="2" w:space="0" w:color="auto"/>
              <w:right w:val="single" w:sz="2" w:space="0" w:color="auto"/>
            </w:tcBorders>
            <w:vAlign w:val="center"/>
          </w:tcPr>
          <w:p w14:paraId="389E9E4F"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382C1172"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0DA6069A" w14:textId="7F0D050E" w:rsidR="002C3479" w:rsidRPr="00482CD6" w:rsidRDefault="002C3479" w:rsidP="002C3479">
            <w:pPr>
              <w:jc w:val="right"/>
              <w:rPr>
                <w:b/>
              </w:rPr>
            </w:pPr>
            <w:r w:rsidRPr="00482CD6">
              <w:rPr>
                <w:b/>
              </w:rPr>
              <w:t>450</w:t>
            </w:r>
          </w:p>
        </w:tc>
        <w:tc>
          <w:tcPr>
            <w:tcW w:w="454" w:type="pct"/>
            <w:tcBorders>
              <w:top w:val="single" w:sz="2" w:space="0" w:color="auto"/>
              <w:left w:val="single" w:sz="18" w:space="0" w:color="auto"/>
              <w:bottom w:val="single" w:sz="2" w:space="0" w:color="auto"/>
              <w:right w:val="single" w:sz="4" w:space="0" w:color="auto"/>
            </w:tcBorders>
            <w:vAlign w:val="center"/>
          </w:tcPr>
          <w:p w14:paraId="355800A9" w14:textId="022D5B0C"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0C1E2E83" w14:textId="6B8FE4DF"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7CEB0644" w14:textId="7C40F948" w:rsidR="002C3479" w:rsidRPr="00482CD6" w:rsidRDefault="002C3479" w:rsidP="002C3479">
            <w:pPr>
              <w:jc w:val="right"/>
              <w:rPr>
                <w:b/>
              </w:rPr>
            </w:pPr>
            <w:r w:rsidRPr="00482CD6">
              <w:rPr>
                <w:b/>
              </w:rPr>
              <w:t>950</w:t>
            </w:r>
          </w:p>
        </w:tc>
        <w:tc>
          <w:tcPr>
            <w:tcW w:w="334" w:type="pct"/>
            <w:tcBorders>
              <w:top w:val="single" w:sz="2" w:space="0" w:color="auto"/>
              <w:left w:val="single" w:sz="18" w:space="0" w:color="auto"/>
              <w:bottom w:val="single" w:sz="2" w:space="0" w:color="auto"/>
              <w:right w:val="single" w:sz="2" w:space="0" w:color="auto"/>
            </w:tcBorders>
          </w:tcPr>
          <w:p w14:paraId="5F5C651F"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76A0515E" w14:textId="77777777" w:rsidR="002C3479" w:rsidRPr="00482CD6" w:rsidRDefault="002C3479" w:rsidP="002C3479">
            <w:pPr>
              <w:jc w:val="center"/>
              <w:rPr>
                <w:b/>
                <w:sz w:val="24"/>
                <w:szCs w:val="24"/>
              </w:rPr>
            </w:pPr>
          </w:p>
        </w:tc>
      </w:tr>
      <w:tr w:rsidR="002C3479" w:rsidRPr="00482CD6" w14:paraId="710B9215" w14:textId="77777777" w:rsidTr="008B7F24">
        <w:tc>
          <w:tcPr>
            <w:tcW w:w="227" w:type="pct"/>
            <w:tcBorders>
              <w:top w:val="single" w:sz="2" w:space="0" w:color="auto"/>
              <w:left w:val="single" w:sz="18" w:space="0" w:color="auto"/>
              <w:bottom w:val="single" w:sz="2" w:space="0" w:color="auto"/>
              <w:right w:val="single" w:sz="2" w:space="0" w:color="auto"/>
            </w:tcBorders>
          </w:tcPr>
          <w:p w14:paraId="64A32AE4" w14:textId="77777777" w:rsidR="002C3479" w:rsidRPr="00482CD6" w:rsidRDefault="002C3479" w:rsidP="002C3479">
            <w:pPr>
              <w:jc w:val="center"/>
              <w:rPr>
                <w:b/>
              </w:rPr>
            </w:pPr>
            <w:r w:rsidRPr="00482CD6">
              <w:rPr>
                <w:b/>
              </w:rPr>
              <w:t>33.</w:t>
            </w:r>
          </w:p>
        </w:tc>
        <w:tc>
          <w:tcPr>
            <w:tcW w:w="752" w:type="pct"/>
            <w:tcBorders>
              <w:left w:val="single" w:sz="4" w:space="0" w:color="auto"/>
              <w:right w:val="single" w:sz="4" w:space="0" w:color="auto"/>
            </w:tcBorders>
          </w:tcPr>
          <w:p w14:paraId="62B155F3" w14:textId="2AC3C356" w:rsidR="002C3479" w:rsidRPr="00482CD6" w:rsidRDefault="002C3479" w:rsidP="002C3479">
            <w:pPr>
              <w:rPr>
                <w:b/>
                <w:bCs/>
              </w:rPr>
            </w:pPr>
            <w:r w:rsidRPr="00482CD6">
              <w:rPr>
                <w:b/>
              </w:rPr>
              <w:t xml:space="preserve">Parówki z fileta </w:t>
            </w:r>
            <w:r w:rsidRPr="00482CD6">
              <w:rPr>
                <w:b/>
              </w:rPr>
              <w:br/>
              <w:t>z kurczaka</w:t>
            </w:r>
          </w:p>
        </w:tc>
        <w:tc>
          <w:tcPr>
            <w:tcW w:w="279" w:type="pct"/>
            <w:tcBorders>
              <w:top w:val="single" w:sz="2" w:space="0" w:color="auto"/>
              <w:left w:val="single" w:sz="2" w:space="0" w:color="auto"/>
              <w:bottom w:val="single" w:sz="2" w:space="0" w:color="auto"/>
              <w:right w:val="single" w:sz="2" w:space="0" w:color="auto"/>
            </w:tcBorders>
            <w:vAlign w:val="center"/>
          </w:tcPr>
          <w:p w14:paraId="483B4569" w14:textId="77777777"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24E2A9D5"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269A1E4E" w14:textId="36B1DD5C"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01896C95" w14:textId="2384EA5D" w:rsidR="002C3479" w:rsidRPr="00482CD6" w:rsidRDefault="002C3479" w:rsidP="002C3479">
            <w:pPr>
              <w:jc w:val="right"/>
              <w:rPr>
                <w:b/>
              </w:rPr>
            </w:pPr>
            <w:r w:rsidRPr="00482CD6">
              <w:rPr>
                <w:b/>
              </w:rPr>
              <w:t>150</w:t>
            </w:r>
          </w:p>
        </w:tc>
        <w:tc>
          <w:tcPr>
            <w:tcW w:w="417" w:type="pct"/>
            <w:tcBorders>
              <w:top w:val="single" w:sz="2" w:space="0" w:color="auto"/>
              <w:left w:val="single" w:sz="18" w:space="0" w:color="auto"/>
              <w:bottom w:val="single" w:sz="2" w:space="0" w:color="auto"/>
              <w:right w:val="single" w:sz="2" w:space="0" w:color="auto"/>
            </w:tcBorders>
            <w:vAlign w:val="center"/>
          </w:tcPr>
          <w:p w14:paraId="1017463B"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67EDFE74"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30479640" w14:textId="435CAB6D" w:rsidR="002C3479" w:rsidRPr="00482CD6" w:rsidRDefault="002C3479" w:rsidP="002C3479">
            <w:pPr>
              <w:jc w:val="right"/>
              <w:rPr>
                <w:b/>
              </w:rPr>
            </w:pPr>
            <w:r w:rsidRPr="00482CD6">
              <w:rPr>
                <w:b/>
              </w:rPr>
              <w:t>135</w:t>
            </w:r>
          </w:p>
        </w:tc>
        <w:tc>
          <w:tcPr>
            <w:tcW w:w="454" w:type="pct"/>
            <w:tcBorders>
              <w:top w:val="single" w:sz="2" w:space="0" w:color="auto"/>
              <w:left w:val="single" w:sz="18" w:space="0" w:color="auto"/>
              <w:bottom w:val="single" w:sz="2" w:space="0" w:color="auto"/>
              <w:right w:val="single" w:sz="4" w:space="0" w:color="auto"/>
            </w:tcBorders>
            <w:vAlign w:val="center"/>
          </w:tcPr>
          <w:p w14:paraId="455BD8D6" w14:textId="210A9103"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6F9A5D6F" w14:textId="28F42062"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0FFF6769" w14:textId="63A828BA" w:rsidR="002C3479" w:rsidRPr="00482CD6" w:rsidRDefault="002C3479" w:rsidP="002C3479">
            <w:pPr>
              <w:jc w:val="right"/>
              <w:rPr>
                <w:b/>
              </w:rPr>
            </w:pPr>
            <w:r w:rsidRPr="00482CD6">
              <w:rPr>
                <w:b/>
              </w:rPr>
              <w:t>285</w:t>
            </w:r>
          </w:p>
        </w:tc>
        <w:tc>
          <w:tcPr>
            <w:tcW w:w="334" w:type="pct"/>
            <w:tcBorders>
              <w:top w:val="single" w:sz="2" w:space="0" w:color="auto"/>
              <w:left w:val="single" w:sz="18" w:space="0" w:color="auto"/>
              <w:bottom w:val="single" w:sz="2" w:space="0" w:color="auto"/>
              <w:right w:val="single" w:sz="2" w:space="0" w:color="auto"/>
            </w:tcBorders>
          </w:tcPr>
          <w:p w14:paraId="542ED2D4"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235AE4E3" w14:textId="77777777" w:rsidR="002C3479" w:rsidRPr="00482CD6" w:rsidRDefault="002C3479" w:rsidP="002C3479">
            <w:pPr>
              <w:jc w:val="center"/>
              <w:rPr>
                <w:b/>
                <w:sz w:val="24"/>
                <w:szCs w:val="24"/>
              </w:rPr>
            </w:pPr>
          </w:p>
        </w:tc>
      </w:tr>
      <w:tr w:rsidR="002C3479" w:rsidRPr="00482CD6" w14:paraId="65D787D9" w14:textId="77777777" w:rsidTr="008B7F24">
        <w:tc>
          <w:tcPr>
            <w:tcW w:w="227" w:type="pct"/>
            <w:tcBorders>
              <w:top w:val="single" w:sz="2" w:space="0" w:color="auto"/>
              <w:left w:val="single" w:sz="18" w:space="0" w:color="auto"/>
              <w:bottom w:val="single" w:sz="2" w:space="0" w:color="auto"/>
              <w:right w:val="single" w:sz="2" w:space="0" w:color="auto"/>
            </w:tcBorders>
          </w:tcPr>
          <w:p w14:paraId="63F0239E" w14:textId="77777777" w:rsidR="002C3479" w:rsidRPr="00482CD6" w:rsidRDefault="002C3479" w:rsidP="002C3479">
            <w:pPr>
              <w:jc w:val="center"/>
              <w:rPr>
                <w:b/>
              </w:rPr>
            </w:pPr>
            <w:r w:rsidRPr="00482CD6">
              <w:rPr>
                <w:b/>
              </w:rPr>
              <w:t>34.</w:t>
            </w:r>
          </w:p>
        </w:tc>
        <w:tc>
          <w:tcPr>
            <w:tcW w:w="752" w:type="pct"/>
            <w:tcBorders>
              <w:left w:val="single" w:sz="4" w:space="0" w:color="auto"/>
              <w:right w:val="single" w:sz="4" w:space="0" w:color="auto"/>
            </w:tcBorders>
          </w:tcPr>
          <w:p w14:paraId="0E934522" w14:textId="102A7467" w:rsidR="002C3479" w:rsidRPr="00482CD6" w:rsidRDefault="002C3479" w:rsidP="002C3479">
            <w:pPr>
              <w:rPr>
                <w:b/>
                <w:bCs/>
              </w:rPr>
            </w:pPr>
            <w:r w:rsidRPr="00482CD6">
              <w:rPr>
                <w:b/>
              </w:rPr>
              <w:t>Filet z piersi kurczaka wędzony</w:t>
            </w:r>
          </w:p>
        </w:tc>
        <w:tc>
          <w:tcPr>
            <w:tcW w:w="279" w:type="pct"/>
            <w:tcBorders>
              <w:top w:val="single" w:sz="2" w:space="0" w:color="auto"/>
              <w:left w:val="single" w:sz="2" w:space="0" w:color="auto"/>
              <w:bottom w:val="single" w:sz="2" w:space="0" w:color="auto"/>
              <w:right w:val="single" w:sz="2" w:space="0" w:color="auto"/>
            </w:tcBorders>
            <w:vAlign w:val="center"/>
          </w:tcPr>
          <w:p w14:paraId="42CFEFEF" w14:textId="77777777"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3E3481B6"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7F60ED71" w14:textId="6085D435"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44820F72" w14:textId="06359D6C" w:rsidR="002C3479" w:rsidRPr="00482CD6" w:rsidRDefault="002C3479" w:rsidP="002C3479">
            <w:pPr>
              <w:jc w:val="right"/>
              <w:rPr>
                <w:b/>
              </w:rPr>
            </w:pPr>
            <w:r w:rsidRPr="00482CD6">
              <w:rPr>
                <w:b/>
              </w:rPr>
              <w:t>100</w:t>
            </w:r>
          </w:p>
        </w:tc>
        <w:tc>
          <w:tcPr>
            <w:tcW w:w="417" w:type="pct"/>
            <w:tcBorders>
              <w:top w:val="single" w:sz="2" w:space="0" w:color="auto"/>
              <w:left w:val="single" w:sz="18" w:space="0" w:color="auto"/>
              <w:bottom w:val="single" w:sz="2" w:space="0" w:color="auto"/>
              <w:right w:val="single" w:sz="2" w:space="0" w:color="auto"/>
            </w:tcBorders>
            <w:vAlign w:val="center"/>
          </w:tcPr>
          <w:p w14:paraId="4C976AF2"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67EE9A48"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47A1AA3A" w14:textId="29FE2F87" w:rsidR="002C3479" w:rsidRPr="00482CD6" w:rsidRDefault="002C3479" w:rsidP="002C3479">
            <w:pPr>
              <w:jc w:val="right"/>
              <w:rPr>
                <w:b/>
              </w:rPr>
            </w:pPr>
            <w:r w:rsidRPr="00482CD6">
              <w:rPr>
                <w:b/>
              </w:rPr>
              <w:t>90</w:t>
            </w:r>
          </w:p>
        </w:tc>
        <w:tc>
          <w:tcPr>
            <w:tcW w:w="454" w:type="pct"/>
            <w:tcBorders>
              <w:top w:val="single" w:sz="2" w:space="0" w:color="auto"/>
              <w:left w:val="single" w:sz="18" w:space="0" w:color="auto"/>
              <w:bottom w:val="single" w:sz="2" w:space="0" w:color="auto"/>
              <w:right w:val="single" w:sz="4" w:space="0" w:color="auto"/>
            </w:tcBorders>
            <w:vAlign w:val="center"/>
          </w:tcPr>
          <w:p w14:paraId="200C4665" w14:textId="2D69D5AB"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11F54392" w14:textId="4BA25E2A"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092DF855" w14:textId="452F653A" w:rsidR="002C3479" w:rsidRPr="00482CD6" w:rsidRDefault="002C3479" w:rsidP="002C3479">
            <w:pPr>
              <w:jc w:val="right"/>
              <w:rPr>
                <w:b/>
              </w:rPr>
            </w:pPr>
            <w:r w:rsidRPr="00482CD6">
              <w:rPr>
                <w:b/>
              </w:rPr>
              <w:t>190</w:t>
            </w:r>
          </w:p>
        </w:tc>
        <w:tc>
          <w:tcPr>
            <w:tcW w:w="334" w:type="pct"/>
            <w:tcBorders>
              <w:top w:val="single" w:sz="2" w:space="0" w:color="auto"/>
              <w:left w:val="single" w:sz="18" w:space="0" w:color="auto"/>
              <w:bottom w:val="single" w:sz="2" w:space="0" w:color="auto"/>
              <w:right w:val="single" w:sz="2" w:space="0" w:color="auto"/>
            </w:tcBorders>
          </w:tcPr>
          <w:p w14:paraId="439C8283"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6647A6D1" w14:textId="77777777" w:rsidR="002C3479" w:rsidRPr="00482CD6" w:rsidRDefault="002C3479" w:rsidP="002C3479">
            <w:pPr>
              <w:jc w:val="center"/>
              <w:rPr>
                <w:b/>
                <w:sz w:val="24"/>
                <w:szCs w:val="24"/>
              </w:rPr>
            </w:pPr>
          </w:p>
        </w:tc>
      </w:tr>
      <w:tr w:rsidR="002C3479" w:rsidRPr="00482CD6" w14:paraId="0AC52924" w14:textId="77777777" w:rsidTr="008B7F24">
        <w:tc>
          <w:tcPr>
            <w:tcW w:w="227" w:type="pct"/>
            <w:tcBorders>
              <w:top w:val="single" w:sz="2" w:space="0" w:color="auto"/>
              <w:left w:val="single" w:sz="18" w:space="0" w:color="auto"/>
              <w:bottom w:val="single" w:sz="2" w:space="0" w:color="auto"/>
              <w:right w:val="single" w:sz="2" w:space="0" w:color="auto"/>
            </w:tcBorders>
          </w:tcPr>
          <w:p w14:paraId="18838D90" w14:textId="77777777" w:rsidR="002C3479" w:rsidRPr="00482CD6" w:rsidRDefault="002C3479" w:rsidP="002C3479">
            <w:pPr>
              <w:jc w:val="center"/>
              <w:rPr>
                <w:b/>
              </w:rPr>
            </w:pPr>
            <w:r w:rsidRPr="00482CD6">
              <w:rPr>
                <w:b/>
              </w:rPr>
              <w:t>35.</w:t>
            </w:r>
          </w:p>
        </w:tc>
        <w:tc>
          <w:tcPr>
            <w:tcW w:w="752" w:type="pct"/>
            <w:tcBorders>
              <w:left w:val="single" w:sz="4" w:space="0" w:color="auto"/>
              <w:right w:val="single" w:sz="4" w:space="0" w:color="auto"/>
            </w:tcBorders>
          </w:tcPr>
          <w:p w14:paraId="09DA9F36" w14:textId="37BA01DD" w:rsidR="002C3479" w:rsidRPr="00482CD6" w:rsidRDefault="002C3479" w:rsidP="002C3479">
            <w:pPr>
              <w:rPr>
                <w:b/>
                <w:bCs/>
              </w:rPr>
            </w:pPr>
            <w:r w:rsidRPr="00482CD6">
              <w:rPr>
                <w:b/>
              </w:rPr>
              <w:t>Filet z piersi indyka wędzony</w:t>
            </w:r>
          </w:p>
        </w:tc>
        <w:tc>
          <w:tcPr>
            <w:tcW w:w="279" w:type="pct"/>
            <w:tcBorders>
              <w:top w:val="single" w:sz="2" w:space="0" w:color="auto"/>
              <w:left w:val="single" w:sz="2" w:space="0" w:color="auto"/>
              <w:bottom w:val="single" w:sz="2" w:space="0" w:color="auto"/>
              <w:right w:val="single" w:sz="2" w:space="0" w:color="auto"/>
            </w:tcBorders>
            <w:vAlign w:val="center"/>
          </w:tcPr>
          <w:p w14:paraId="231AA28D" w14:textId="77777777"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4FDABD16"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1594C1DF" w14:textId="092AECFE"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06DE496E" w14:textId="58D41887" w:rsidR="002C3479" w:rsidRPr="00482CD6" w:rsidRDefault="002C3479" w:rsidP="002C3479">
            <w:pPr>
              <w:jc w:val="right"/>
              <w:rPr>
                <w:b/>
              </w:rPr>
            </w:pPr>
            <w:r w:rsidRPr="00482CD6">
              <w:rPr>
                <w:b/>
              </w:rPr>
              <w:t>350</w:t>
            </w:r>
          </w:p>
        </w:tc>
        <w:tc>
          <w:tcPr>
            <w:tcW w:w="417" w:type="pct"/>
            <w:tcBorders>
              <w:top w:val="single" w:sz="2" w:space="0" w:color="auto"/>
              <w:left w:val="single" w:sz="18" w:space="0" w:color="auto"/>
              <w:bottom w:val="single" w:sz="2" w:space="0" w:color="auto"/>
              <w:right w:val="single" w:sz="2" w:space="0" w:color="auto"/>
            </w:tcBorders>
            <w:vAlign w:val="center"/>
          </w:tcPr>
          <w:p w14:paraId="18B3A408"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3EA87AAF" w14:textId="77777777" w:rsidR="002C3479" w:rsidRPr="00482CD6" w:rsidRDefault="002C3479" w:rsidP="002C3479">
            <w:pPr>
              <w:jc w:val="right"/>
              <w:rPr>
                <w:b/>
              </w:rPr>
            </w:pPr>
          </w:p>
        </w:tc>
        <w:tc>
          <w:tcPr>
            <w:tcW w:w="232" w:type="pct"/>
            <w:tcBorders>
              <w:left w:val="single" w:sz="18" w:space="0" w:color="auto"/>
              <w:right w:val="single" w:sz="18" w:space="0" w:color="auto"/>
            </w:tcBorders>
            <w:vAlign w:val="center"/>
          </w:tcPr>
          <w:p w14:paraId="607752C1" w14:textId="10BBC2ED" w:rsidR="002C3479" w:rsidRPr="00482CD6" w:rsidRDefault="002C3479" w:rsidP="002C3479">
            <w:pPr>
              <w:jc w:val="right"/>
              <w:rPr>
                <w:b/>
              </w:rPr>
            </w:pPr>
            <w:r w:rsidRPr="00482CD6">
              <w:rPr>
                <w:b/>
              </w:rPr>
              <w:t xml:space="preserve">                  315</w:t>
            </w:r>
          </w:p>
        </w:tc>
        <w:tc>
          <w:tcPr>
            <w:tcW w:w="454" w:type="pct"/>
            <w:tcBorders>
              <w:top w:val="single" w:sz="2" w:space="0" w:color="auto"/>
              <w:left w:val="single" w:sz="18" w:space="0" w:color="auto"/>
              <w:bottom w:val="single" w:sz="2" w:space="0" w:color="auto"/>
              <w:right w:val="single" w:sz="4" w:space="0" w:color="auto"/>
            </w:tcBorders>
            <w:vAlign w:val="center"/>
          </w:tcPr>
          <w:p w14:paraId="5CAEA561" w14:textId="5036C6BB"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330B7054" w14:textId="2E111C7C"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58E1042E" w14:textId="464B2D00" w:rsidR="002C3479" w:rsidRPr="00482CD6" w:rsidRDefault="002C3479" w:rsidP="002C3479">
            <w:pPr>
              <w:jc w:val="right"/>
              <w:rPr>
                <w:b/>
              </w:rPr>
            </w:pPr>
            <w:r w:rsidRPr="00482CD6">
              <w:rPr>
                <w:b/>
              </w:rPr>
              <w:t>665</w:t>
            </w:r>
          </w:p>
        </w:tc>
        <w:tc>
          <w:tcPr>
            <w:tcW w:w="334" w:type="pct"/>
            <w:tcBorders>
              <w:top w:val="single" w:sz="2" w:space="0" w:color="auto"/>
              <w:left w:val="single" w:sz="18" w:space="0" w:color="auto"/>
              <w:bottom w:val="single" w:sz="2" w:space="0" w:color="auto"/>
              <w:right w:val="single" w:sz="2" w:space="0" w:color="auto"/>
            </w:tcBorders>
          </w:tcPr>
          <w:p w14:paraId="4B6A455B"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46F39C6F" w14:textId="77777777" w:rsidR="002C3479" w:rsidRPr="00482CD6" w:rsidRDefault="002C3479" w:rsidP="002C3479">
            <w:pPr>
              <w:jc w:val="center"/>
              <w:rPr>
                <w:b/>
                <w:sz w:val="24"/>
                <w:szCs w:val="24"/>
              </w:rPr>
            </w:pPr>
          </w:p>
        </w:tc>
      </w:tr>
      <w:tr w:rsidR="002C3479" w:rsidRPr="00482CD6" w14:paraId="35BC12EA" w14:textId="77777777" w:rsidTr="008B7F24">
        <w:tc>
          <w:tcPr>
            <w:tcW w:w="227" w:type="pct"/>
            <w:tcBorders>
              <w:top w:val="single" w:sz="2" w:space="0" w:color="auto"/>
              <w:left w:val="single" w:sz="18" w:space="0" w:color="auto"/>
              <w:bottom w:val="single" w:sz="2" w:space="0" w:color="auto"/>
              <w:right w:val="single" w:sz="2" w:space="0" w:color="auto"/>
            </w:tcBorders>
          </w:tcPr>
          <w:p w14:paraId="48C80340" w14:textId="77777777" w:rsidR="002C3479" w:rsidRPr="00482CD6" w:rsidRDefault="002C3479" w:rsidP="002C3479">
            <w:pPr>
              <w:jc w:val="center"/>
              <w:rPr>
                <w:b/>
              </w:rPr>
            </w:pPr>
            <w:r w:rsidRPr="00482CD6">
              <w:rPr>
                <w:b/>
              </w:rPr>
              <w:t>36.</w:t>
            </w:r>
          </w:p>
        </w:tc>
        <w:tc>
          <w:tcPr>
            <w:tcW w:w="752" w:type="pct"/>
            <w:tcBorders>
              <w:left w:val="single" w:sz="4" w:space="0" w:color="auto"/>
              <w:bottom w:val="single" w:sz="4" w:space="0" w:color="auto"/>
              <w:right w:val="single" w:sz="4" w:space="0" w:color="auto"/>
            </w:tcBorders>
          </w:tcPr>
          <w:p w14:paraId="3C31786E" w14:textId="1DA4DD99" w:rsidR="002C3479" w:rsidRPr="00482CD6" w:rsidRDefault="002C3479" w:rsidP="002C3479">
            <w:pPr>
              <w:rPr>
                <w:b/>
                <w:bCs/>
              </w:rPr>
            </w:pPr>
            <w:r w:rsidRPr="00482CD6">
              <w:rPr>
                <w:b/>
              </w:rPr>
              <w:t>Szynka drobiowa</w:t>
            </w:r>
          </w:p>
        </w:tc>
        <w:tc>
          <w:tcPr>
            <w:tcW w:w="279" w:type="pct"/>
            <w:tcBorders>
              <w:top w:val="single" w:sz="2" w:space="0" w:color="auto"/>
              <w:left w:val="single" w:sz="2" w:space="0" w:color="auto"/>
              <w:bottom w:val="single" w:sz="2" w:space="0" w:color="auto"/>
              <w:right w:val="single" w:sz="2" w:space="0" w:color="auto"/>
            </w:tcBorders>
            <w:vAlign w:val="center"/>
          </w:tcPr>
          <w:p w14:paraId="50E5E70E" w14:textId="77777777"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1EDDEEC9"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431E61AC" w14:textId="4ED289CA" w:rsidR="002C3479" w:rsidRPr="00482CD6" w:rsidRDefault="002C3479" w:rsidP="002C3479">
            <w:pPr>
              <w:jc w:val="right"/>
              <w:rPr>
                <w:b/>
              </w:rPr>
            </w:pPr>
          </w:p>
        </w:tc>
        <w:tc>
          <w:tcPr>
            <w:tcW w:w="232" w:type="pct"/>
            <w:tcBorders>
              <w:left w:val="single" w:sz="18" w:space="0" w:color="auto"/>
              <w:bottom w:val="single" w:sz="4" w:space="0" w:color="auto"/>
              <w:right w:val="single" w:sz="18" w:space="0" w:color="auto"/>
            </w:tcBorders>
            <w:vAlign w:val="center"/>
          </w:tcPr>
          <w:p w14:paraId="7F95D65A" w14:textId="1A8F559B" w:rsidR="002C3479" w:rsidRPr="00482CD6" w:rsidRDefault="002C3479" w:rsidP="002C3479">
            <w:pPr>
              <w:jc w:val="right"/>
              <w:rPr>
                <w:b/>
              </w:rPr>
            </w:pPr>
            <w:r w:rsidRPr="00482CD6">
              <w:rPr>
                <w:b/>
              </w:rPr>
              <w:t>350</w:t>
            </w:r>
          </w:p>
        </w:tc>
        <w:tc>
          <w:tcPr>
            <w:tcW w:w="417" w:type="pct"/>
            <w:tcBorders>
              <w:top w:val="single" w:sz="2" w:space="0" w:color="auto"/>
              <w:left w:val="single" w:sz="18" w:space="0" w:color="auto"/>
              <w:bottom w:val="single" w:sz="2" w:space="0" w:color="auto"/>
              <w:right w:val="single" w:sz="2" w:space="0" w:color="auto"/>
            </w:tcBorders>
            <w:vAlign w:val="center"/>
          </w:tcPr>
          <w:p w14:paraId="324D36DA"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573E2249" w14:textId="77777777" w:rsidR="002C3479" w:rsidRPr="00482CD6" w:rsidRDefault="002C3479" w:rsidP="002C3479">
            <w:pPr>
              <w:jc w:val="right"/>
              <w:rPr>
                <w:b/>
              </w:rPr>
            </w:pPr>
          </w:p>
        </w:tc>
        <w:tc>
          <w:tcPr>
            <w:tcW w:w="232" w:type="pct"/>
            <w:tcBorders>
              <w:left w:val="single" w:sz="18" w:space="0" w:color="auto"/>
              <w:bottom w:val="single" w:sz="4" w:space="0" w:color="auto"/>
              <w:right w:val="single" w:sz="18" w:space="0" w:color="auto"/>
            </w:tcBorders>
            <w:vAlign w:val="center"/>
          </w:tcPr>
          <w:p w14:paraId="05B6233D" w14:textId="220ED63E" w:rsidR="002C3479" w:rsidRPr="00482CD6" w:rsidRDefault="002C3479" w:rsidP="002C3479">
            <w:pPr>
              <w:jc w:val="right"/>
              <w:rPr>
                <w:b/>
              </w:rPr>
            </w:pPr>
            <w:r w:rsidRPr="00482CD6">
              <w:rPr>
                <w:b/>
              </w:rPr>
              <w:t>315</w:t>
            </w:r>
          </w:p>
        </w:tc>
        <w:tc>
          <w:tcPr>
            <w:tcW w:w="454" w:type="pct"/>
            <w:tcBorders>
              <w:top w:val="single" w:sz="2" w:space="0" w:color="auto"/>
              <w:left w:val="single" w:sz="18" w:space="0" w:color="auto"/>
              <w:bottom w:val="single" w:sz="2" w:space="0" w:color="auto"/>
              <w:right w:val="single" w:sz="4" w:space="0" w:color="auto"/>
            </w:tcBorders>
            <w:vAlign w:val="center"/>
          </w:tcPr>
          <w:p w14:paraId="37729109" w14:textId="6072C3F5"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4132D0C0" w14:textId="50EEE94D"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557F1E5B" w14:textId="4D0A250D" w:rsidR="002C3479" w:rsidRPr="00482CD6" w:rsidRDefault="002C3479" w:rsidP="002C3479">
            <w:pPr>
              <w:jc w:val="right"/>
              <w:rPr>
                <w:b/>
              </w:rPr>
            </w:pPr>
            <w:r w:rsidRPr="00482CD6">
              <w:rPr>
                <w:b/>
              </w:rPr>
              <w:t>665</w:t>
            </w:r>
          </w:p>
        </w:tc>
        <w:tc>
          <w:tcPr>
            <w:tcW w:w="334" w:type="pct"/>
            <w:tcBorders>
              <w:top w:val="single" w:sz="2" w:space="0" w:color="auto"/>
              <w:left w:val="single" w:sz="18" w:space="0" w:color="auto"/>
              <w:bottom w:val="single" w:sz="2" w:space="0" w:color="auto"/>
              <w:right w:val="single" w:sz="2" w:space="0" w:color="auto"/>
            </w:tcBorders>
          </w:tcPr>
          <w:p w14:paraId="08BC6347"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3E394295" w14:textId="77777777" w:rsidR="002C3479" w:rsidRPr="00482CD6" w:rsidRDefault="002C3479" w:rsidP="002C3479">
            <w:pPr>
              <w:jc w:val="center"/>
              <w:rPr>
                <w:b/>
                <w:sz w:val="24"/>
                <w:szCs w:val="24"/>
              </w:rPr>
            </w:pPr>
          </w:p>
        </w:tc>
      </w:tr>
      <w:tr w:rsidR="002C3479" w:rsidRPr="00482CD6" w14:paraId="36F7A1A6" w14:textId="77777777" w:rsidTr="008B7F24">
        <w:tc>
          <w:tcPr>
            <w:tcW w:w="227" w:type="pct"/>
            <w:tcBorders>
              <w:top w:val="single" w:sz="2" w:space="0" w:color="auto"/>
              <w:left w:val="single" w:sz="18" w:space="0" w:color="auto"/>
              <w:bottom w:val="single" w:sz="2" w:space="0" w:color="auto"/>
              <w:right w:val="single" w:sz="2" w:space="0" w:color="auto"/>
            </w:tcBorders>
          </w:tcPr>
          <w:p w14:paraId="622434C4" w14:textId="08860D49" w:rsidR="002C3479" w:rsidRPr="00482CD6" w:rsidRDefault="002C3479" w:rsidP="002C3479">
            <w:pPr>
              <w:jc w:val="center"/>
              <w:rPr>
                <w:b/>
              </w:rPr>
            </w:pPr>
            <w:r w:rsidRPr="00482CD6">
              <w:rPr>
                <w:b/>
              </w:rPr>
              <w:t>37.</w:t>
            </w:r>
          </w:p>
        </w:tc>
        <w:tc>
          <w:tcPr>
            <w:tcW w:w="752" w:type="pct"/>
            <w:tcBorders>
              <w:left w:val="single" w:sz="4" w:space="0" w:color="auto"/>
              <w:bottom w:val="single" w:sz="4" w:space="0" w:color="auto"/>
              <w:right w:val="single" w:sz="4" w:space="0" w:color="auto"/>
            </w:tcBorders>
          </w:tcPr>
          <w:p w14:paraId="220940A3" w14:textId="58D5E975" w:rsidR="002C3479" w:rsidRPr="00482CD6" w:rsidRDefault="002C3479" w:rsidP="002C3479">
            <w:pPr>
              <w:rPr>
                <w:b/>
              </w:rPr>
            </w:pPr>
            <w:r w:rsidRPr="00482CD6">
              <w:rPr>
                <w:b/>
              </w:rPr>
              <w:t>Szynka z indyka</w:t>
            </w:r>
          </w:p>
        </w:tc>
        <w:tc>
          <w:tcPr>
            <w:tcW w:w="279" w:type="pct"/>
            <w:tcBorders>
              <w:top w:val="single" w:sz="2" w:space="0" w:color="auto"/>
              <w:left w:val="single" w:sz="2" w:space="0" w:color="auto"/>
              <w:bottom w:val="single" w:sz="2" w:space="0" w:color="auto"/>
              <w:right w:val="single" w:sz="2" w:space="0" w:color="auto"/>
            </w:tcBorders>
            <w:vAlign w:val="center"/>
          </w:tcPr>
          <w:p w14:paraId="5801633D" w14:textId="51BD5849"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4848F393"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31B53521" w14:textId="77777777" w:rsidR="002C3479" w:rsidRPr="00482CD6" w:rsidRDefault="002C3479" w:rsidP="002C3479">
            <w:pPr>
              <w:jc w:val="right"/>
              <w:rPr>
                <w:b/>
              </w:rPr>
            </w:pPr>
          </w:p>
        </w:tc>
        <w:tc>
          <w:tcPr>
            <w:tcW w:w="232" w:type="pct"/>
            <w:tcBorders>
              <w:left w:val="single" w:sz="18" w:space="0" w:color="auto"/>
              <w:bottom w:val="single" w:sz="4" w:space="0" w:color="auto"/>
              <w:right w:val="single" w:sz="18" w:space="0" w:color="auto"/>
            </w:tcBorders>
            <w:vAlign w:val="center"/>
          </w:tcPr>
          <w:p w14:paraId="0FC40DF4" w14:textId="07D3D4A2" w:rsidR="002C3479" w:rsidRPr="00482CD6" w:rsidRDefault="002C3479" w:rsidP="002C3479">
            <w:pPr>
              <w:jc w:val="right"/>
              <w:rPr>
                <w:b/>
              </w:rPr>
            </w:pPr>
            <w:r w:rsidRPr="00482CD6">
              <w:rPr>
                <w:b/>
              </w:rPr>
              <w:t>1400</w:t>
            </w:r>
          </w:p>
        </w:tc>
        <w:tc>
          <w:tcPr>
            <w:tcW w:w="417" w:type="pct"/>
            <w:tcBorders>
              <w:top w:val="single" w:sz="2" w:space="0" w:color="auto"/>
              <w:left w:val="single" w:sz="18" w:space="0" w:color="auto"/>
              <w:bottom w:val="single" w:sz="2" w:space="0" w:color="auto"/>
              <w:right w:val="single" w:sz="2" w:space="0" w:color="auto"/>
            </w:tcBorders>
            <w:vAlign w:val="center"/>
          </w:tcPr>
          <w:p w14:paraId="6F5810BF"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208757B0" w14:textId="77777777" w:rsidR="002C3479" w:rsidRPr="00482CD6" w:rsidRDefault="002C3479" w:rsidP="002C3479">
            <w:pPr>
              <w:jc w:val="right"/>
              <w:rPr>
                <w:b/>
              </w:rPr>
            </w:pPr>
          </w:p>
        </w:tc>
        <w:tc>
          <w:tcPr>
            <w:tcW w:w="232" w:type="pct"/>
            <w:tcBorders>
              <w:left w:val="single" w:sz="18" w:space="0" w:color="auto"/>
              <w:bottom w:val="single" w:sz="4" w:space="0" w:color="auto"/>
              <w:right w:val="single" w:sz="18" w:space="0" w:color="auto"/>
            </w:tcBorders>
            <w:vAlign w:val="center"/>
          </w:tcPr>
          <w:p w14:paraId="033BCEC9" w14:textId="2E3DCBF6" w:rsidR="002C3479" w:rsidRPr="00482CD6" w:rsidRDefault="002C3479" w:rsidP="002C3479">
            <w:pPr>
              <w:jc w:val="right"/>
              <w:rPr>
                <w:b/>
              </w:rPr>
            </w:pPr>
            <w:r w:rsidRPr="00482CD6">
              <w:rPr>
                <w:b/>
              </w:rPr>
              <w:t>1260</w:t>
            </w:r>
          </w:p>
        </w:tc>
        <w:tc>
          <w:tcPr>
            <w:tcW w:w="454" w:type="pct"/>
            <w:tcBorders>
              <w:top w:val="single" w:sz="2" w:space="0" w:color="auto"/>
              <w:left w:val="single" w:sz="18" w:space="0" w:color="auto"/>
              <w:bottom w:val="single" w:sz="2" w:space="0" w:color="auto"/>
              <w:right w:val="single" w:sz="4" w:space="0" w:color="auto"/>
            </w:tcBorders>
            <w:vAlign w:val="center"/>
          </w:tcPr>
          <w:p w14:paraId="2878B250" w14:textId="2DD4678B" w:rsidR="002C3479" w:rsidRPr="00482CD6" w:rsidRDefault="002C3479" w:rsidP="002C3479">
            <w:pPr>
              <w:jc w:val="right"/>
              <w:rPr>
                <w:b/>
              </w:rPr>
            </w:pPr>
          </w:p>
        </w:tc>
        <w:tc>
          <w:tcPr>
            <w:tcW w:w="336" w:type="pct"/>
            <w:tcBorders>
              <w:top w:val="single" w:sz="2" w:space="0" w:color="auto"/>
              <w:left w:val="single" w:sz="4" w:space="0" w:color="auto"/>
              <w:bottom w:val="single" w:sz="2" w:space="0" w:color="auto"/>
              <w:right w:val="single" w:sz="18" w:space="0" w:color="auto"/>
            </w:tcBorders>
          </w:tcPr>
          <w:p w14:paraId="395D70DF" w14:textId="5611C835"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50BFE245" w14:textId="193C4B93" w:rsidR="002C3479" w:rsidRPr="00482CD6" w:rsidRDefault="002C3479" w:rsidP="002C3479">
            <w:pPr>
              <w:jc w:val="right"/>
              <w:rPr>
                <w:b/>
                <w:bCs/>
              </w:rPr>
            </w:pPr>
            <w:r w:rsidRPr="00482CD6">
              <w:rPr>
                <w:b/>
              </w:rPr>
              <w:t>2660</w:t>
            </w:r>
          </w:p>
        </w:tc>
        <w:tc>
          <w:tcPr>
            <w:tcW w:w="334" w:type="pct"/>
            <w:tcBorders>
              <w:top w:val="single" w:sz="2" w:space="0" w:color="auto"/>
              <w:left w:val="single" w:sz="18" w:space="0" w:color="auto"/>
              <w:bottom w:val="single" w:sz="2" w:space="0" w:color="auto"/>
              <w:right w:val="single" w:sz="2" w:space="0" w:color="auto"/>
            </w:tcBorders>
          </w:tcPr>
          <w:p w14:paraId="6C5840F0"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10C02928" w14:textId="77777777" w:rsidR="002C3479" w:rsidRPr="00482CD6" w:rsidRDefault="002C3479" w:rsidP="002C3479">
            <w:pPr>
              <w:jc w:val="center"/>
              <w:rPr>
                <w:b/>
                <w:sz w:val="24"/>
                <w:szCs w:val="24"/>
              </w:rPr>
            </w:pPr>
          </w:p>
        </w:tc>
      </w:tr>
      <w:tr w:rsidR="002C3479" w:rsidRPr="00482CD6" w14:paraId="12CAC8CD" w14:textId="77777777" w:rsidTr="008B7F24">
        <w:tc>
          <w:tcPr>
            <w:tcW w:w="227" w:type="pct"/>
            <w:tcBorders>
              <w:top w:val="single" w:sz="2" w:space="0" w:color="auto"/>
              <w:left w:val="single" w:sz="18" w:space="0" w:color="auto"/>
              <w:bottom w:val="single" w:sz="2" w:space="0" w:color="auto"/>
              <w:right w:val="single" w:sz="2" w:space="0" w:color="auto"/>
            </w:tcBorders>
          </w:tcPr>
          <w:p w14:paraId="79925F0F" w14:textId="19B84E76" w:rsidR="002C3479" w:rsidRPr="00482CD6" w:rsidRDefault="002C3479" w:rsidP="002C3479">
            <w:pPr>
              <w:jc w:val="center"/>
              <w:rPr>
                <w:b/>
              </w:rPr>
            </w:pPr>
            <w:r w:rsidRPr="00482CD6">
              <w:rPr>
                <w:b/>
              </w:rPr>
              <w:t>38.</w:t>
            </w:r>
          </w:p>
        </w:tc>
        <w:tc>
          <w:tcPr>
            <w:tcW w:w="752" w:type="pct"/>
            <w:tcBorders>
              <w:left w:val="single" w:sz="4" w:space="0" w:color="auto"/>
              <w:bottom w:val="single" w:sz="4" w:space="0" w:color="auto"/>
              <w:right w:val="single" w:sz="4" w:space="0" w:color="auto"/>
            </w:tcBorders>
          </w:tcPr>
          <w:p w14:paraId="7F55CEA3" w14:textId="216A1428" w:rsidR="002C3479" w:rsidRPr="00482CD6" w:rsidRDefault="002C3479" w:rsidP="002C3479">
            <w:pPr>
              <w:rPr>
                <w:b/>
              </w:rPr>
            </w:pPr>
            <w:r w:rsidRPr="00482CD6">
              <w:rPr>
                <w:b/>
              </w:rPr>
              <w:t>Mortadela drobiowa</w:t>
            </w:r>
          </w:p>
        </w:tc>
        <w:tc>
          <w:tcPr>
            <w:tcW w:w="279" w:type="pct"/>
            <w:tcBorders>
              <w:top w:val="single" w:sz="2" w:space="0" w:color="auto"/>
              <w:left w:val="single" w:sz="2" w:space="0" w:color="auto"/>
              <w:bottom w:val="single" w:sz="2" w:space="0" w:color="auto"/>
              <w:right w:val="single" w:sz="2" w:space="0" w:color="auto"/>
            </w:tcBorders>
            <w:vAlign w:val="center"/>
          </w:tcPr>
          <w:p w14:paraId="19E53DBA" w14:textId="67F0C5CE" w:rsidR="002C3479" w:rsidRPr="00482CD6" w:rsidRDefault="002C3479" w:rsidP="002C3479">
            <w:pPr>
              <w:jc w:val="center"/>
              <w:rPr>
                <w:b/>
                <w:bCs/>
              </w:rPr>
            </w:pPr>
            <w:r w:rsidRPr="00482CD6">
              <w:rPr>
                <w:b/>
                <w:bCs/>
              </w:rPr>
              <w:t>kg</w:t>
            </w:r>
          </w:p>
        </w:tc>
        <w:tc>
          <w:tcPr>
            <w:tcW w:w="279" w:type="pct"/>
            <w:tcBorders>
              <w:top w:val="single" w:sz="2" w:space="0" w:color="auto"/>
              <w:left w:val="single" w:sz="2" w:space="0" w:color="auto"/>
              <w:bottom w:val="single" w:sz="2" w:space="0" w:color="auto"/>
              <w:right w:val="single" w:sz="2" w:space="0" w:color="auto"/>
            </w:tcBorders>
            <w:vAlign w:val="center"/>
          </w:tcPr>
          <w:p w14:paraId="0A7DBB73" w14:textId="77777777" w:rsidR="002C3479" w:rsidRPr="00482CD6" w:rsidRDefault="002C3479" w:rsidP="002C3479">
            <w:pPr>
              <w:jc w:val="center"/>
              <w:rPr>
                <w:b/>
              </w:rPr>
            </w:pPr>
          </w:p>
        </w:tc>
        <w:tc>
          <w:tcPr>
            <w:tcW w:w="326" w:type="pct"/>
            <w:tcBorders>
              <w:top w:val="single" w:sz="2" w:space="0" w:color="auto"/>
              <w:left w:val="single" w:sz="2" w:space="0" w:color="auto"/>
              <w:bottom w:val="single" w:sz="2" w:space="0" w:color="auto"/>
              <w:right w:val="single" w:sz="18" w:space="0" w:color="auto"/>
            </w:tcBorders>
            <w:vAlign w:val="center"/>
          </w:tcPr>
          <w:p w14:paraId="148CEB12" w14:textId="77777777" w:rsidR="002C3479" w:rsidRPr="00482CD6" w:rsidRDefault="002C3479" w:rsidP="002C3479">
            <w:pPr>
              <w:jc w:val="right"/>
              <w:rPr>
                <w:b/>
              </w:rPr>
            </w:pPr>
          </w:p>
        </w:tc>
        <w:tc>
          <w:tcPr>
            <w:tcW w:w="232" w:type="pct"/>
            <w:tcBorders>
              <w:left w:val="single" w:sz="18" w:space="0" w:color="auto"/>
              <w:bottom w:val="single" w:sz="4" w:space="0" w:color="auto"/>
              <w:right w:val="single" w:sz="18" w:space="0" w:color="auto"/>
            </w:tcBorders>
            <w:vAlign w:val="center"/>
          </w:tcPr>
          <w:p w14:paraId="7D22BF2B" w14:textId="6490FC9A" w:rsidR="002C3479" w:rsidRPr="00482CD6" w:rsidRDefault="002C3479" w:rsidP="002C3479">
            <w:pPr>
              <w:jc w:val="right"/>
              <w:rPr>
                <w:b/>
              </w:rPr>
            </w:pPr>
            <w:r w:rsidRPr="00482CD6">
              <w:rPr>
                <w:b/>
              </w:rPr>
              <w:t>70</w:t>
            </w:r>
          </w:p>
        </w:tc>
        <w:tc>
          <w:tcPr>
            <w:tcW w:w="417" w:type="pct"/>
            <w:tcBorders>
              <w:top w:val="single" w:sz="2" w:space="0" w:color="auto"/>
              <w:left w:val="single" w:sz="18" w:space="0" w:color="auto"/>
              <w:bottom w:val="single" w:sz="2" w:space="0" w:color="auto"/>
              <w:right w:val="single" w:sz="2" w:space="0" w:color="auto"/>
            </w:tcBorders>
            <w:vAlign w:val="center"/>
          </w:tcPr>
          <w:p w14:paraId="390CC637" w14:textId="77777777" w:rsidR="002C3479" w:rsidRPr="00482CD6" w:rsidRDefault="002C3479" w:rsidP="002C3479">
            <w:pPr>
              <w:jc w:val="right"/>
              <w:rPr>
                <w:b/>
              </w:rPr>
            </w:pPr>
          </w:p>
        </w:tc>
        <w:tc>
          <w:tcPr>
            <w:tcW w:w="418" w:type="pct"/>
            <w:tcBorders>
              <w:top w:val="single" w:sz="2" w:space="0" w:color="auto"/>
              <w:left w:val="single" w:sz="2" w:space="0" w:color="auto"/>
              <w:bottom w:val="single" w:sz="2" w:space="0" w:color="auto"/>
              <w:right w:val="single" w:sz="18" w:space="0" w:color="auto"/>
            </w:tcBorders>
            <w:vAlign w:val="center"/>
          </w:tcPr>
          <w:p w14:paraId="3A1CED8B" w14:textId="77777777" w:rsidR="002C3479" w:rsidRPr="00482CD6" w:rsidRDefault="002C3479" w:rsidP="002C3479">
            <w:pPr>
              <w:jc w:val="right"/>
              <w:rPr>
                <w:b/>
              </w:rPr>
            </w:pPr>
          </w:p>
        </w:tc>
        <w:tc>
          <w:tcPr>
            <w:tcW w:w="232" w:type="pct"/>
            <w:tcBorders>
              <w:left w:val="single" w:sz="18" w:space="0" w:color="auto"/>
              <w:bottom w:val="single" w:sz="4" w:space="0" w:color="auto"/>
              <w:right w:val="single" w:sz="18" w:space="0" w:color="auto"/>
            </w:tcBorders>
            <w:vAlign w:val="center"/>
          </w:tcPr>
          <w:p w14:paraId="02D1C4DE" w14:textId="13C66221" w:rsidR="002C3479" w:rsidRPr="00482CD6" w:rsidRDefault="002C3479" w:rsidP="002C3479">
            <w:pPr>
              <w:jc w:val="right"/>
              <w:rPr>
                <w:b/>
              </w:rPr>
            </w:pPr>
            <w:r w:rsidRPr="00482CD6">
              <w:rPr>
                <w:b/>
              </w:rPr>
              <w:t>63</w:t>
            </w:r>
          </w:p>
        </w:tc>
        <w:tc>
          <w:tcPr>
            <w:tcW w:w="454" w:type="pct"/>
            <w:tcBorders>
              <w:top w:val="single" w:sz="2" w:space="0" w:color="auto"/>
              <w:left w:val="single" w:sz="18" w:space="0" w:color="auto"/>
              <w:bottom w:val="single" w:sz="2" w:space="0" w:color="auto"/>
              <w:right w:val="single" w:sz="4" w:space="0" w:color="auto"/>
            </w:tcBorders>
            <w:vAlign w:val="center"/>
          </w:tcPr>
          <w:p w14:paraId="447A242F" w14:textId="48951BA8" w:rsidR="002C3479" w:rsidRPr="00482CD6" w:rsidRDefault="002C3479" w:rsidP="002C3479">
            <w:pPr>
              <w:jc w:val="right"/>
              <w:rPr>
                <w:b/>
              </w:rPr>
            </w:pPr>
          </w:p>
        </w:tc>
        <w:tc>
          <w:tcPr>
            <w:tcW w:w="336" w:type="pct"/>
            <w:tcBorders>
              <w:top w:val="single" w:sz="2" w:space="0" w:color="auto"/>
              <w:left w:val="single" w:sz="4" w:space="0" w:color="auto"/>
              <w:bottom w:val="single" w:sz="18" w:space="0" w:color="auto"/>
              <w:right w:val="single" w:sz="18" w:space="0" w:color="auto"/>
            </w:tcBorders>
          </w:tcPr>
          <w:p w14:paraId="1CCAE703" w14:textId="770492DE" w:rsidR="002C3479" w:rsidRPr="00482CD6" w:rsidRDefault="002C3479" w:rsidP="002C3479">
            <w:pPr>
              <w:jc w:val="right"/>
              <w:rPr>
                <w:b/>
              </w:rPr>
            </w:pPr>
          </w:p>
        </w:tc>
        <w:tc>
          <w:tcPr>
            <w:tcW w:w="237" w:type="pct"/>
            <w:tcBorders>
              <w:top w:val="single" w:sz="2" w:space="0" w:color="auto"/>
              <w:left w:val="single" w:sz="18" w:space="0" w:color="auto"/>
              <w:bottom w:val="single" w:sz="2" w:space="0" w:color="auto"/>
              <w:right w:val="single" w:sz="18" w:space="0" w:color="auto"/>
            </w:tcBorders>
            <w:vAlign w:val="center"/>
          </w:tcPr>
          <w:p w14:paraId="2F0D1098" w14:textId="392C16CD" w:rsidR="002C3479" w:rsidRPr="00482CD6" w:rsidRDefault="002C3479" w:rsidP="002C3479">
            <w:pPr>
              <w:jc w:val="right"/>
              <w:rPr>
                <w:b/>
                <w:bCs/>
              </w:rPr>
            </w:pPr>
            <w:r w:rsidRPr="00482CD6">
              <w:rPr>
                <w:b/>
              </w:rPr>
              <w:t>133</w:t>
            </w:r>
          </w:p>
        </w:tc>
        <w:tc>
          <w:tcPr>
            <w:tcW w:w="334" w:type="pct"/>
            <w:tcBorders>
              <w:top w:val="single" w:sz="2" w:space="0" w:color="auto"/>
              <w:left w:val="single" w:sz="18" w:space="0" w:color="auto"/>
              <w:bottom w:val="single" w:sz="2" w:space="0" w:color="auto"/>
              <w:right w:val="single" w:sz="2" w:space="0" w:color="auto"/>
            </w:tcBorders>
          </w:tcPr>
          <w:p w14:paraId="23425B08" w14:textId="77777777" w:rsidR="002C3479" w:rsidRPr="00482CD6" w:rsidRDefault="002C3479" w:rsidP="002C3479">
            <w:pPr>
              <w:jc w:val="center"/>
              <w:rPr>
                <w:b/>
              </w:rPr>
            </w:pPr>
          </w:p>
        </w:tc>
        <w:tc>
          <w:tcPr>
            <w:tcW w:w="477" w:type="pct"/>
            <w:tcBorders>
              <w:top w:val="single" w:sz="2" w:space="0" w:color="auto"/>
              <w:left w:val="single" w:sz="2" w:space="0" w:color="auto"/>
              <w:bottom w:val="single" w:sz="2" w:space="0" w:color="auto"/>
              <w:right w:val="single" w:sz="18" w:space="0" w:color="auto"/>
            </w:tcBorders>
          </w:tcPr>
          <w:p w14:paraId="43AB0425" w14:textId="77777777" w:rsidR="002C3479" w:rsidRPr="00482CD6" w:rsidRDefault="002C3479" w:rsidP="002C3479">
            <w:pPr>
              <w:jc w:val="center"/>
              <w:rPr>
                <w:b/>
                <w:sz w:val="24"/>
                <w:szCs w:val="24"/>
              </w:rPr>
            </w:pPr>
          </w:p>
        </w:tc>
      </w:tr>
      <w:tr w:rsidR="002C3479" w:rsidRPr="00482CD6" w14:paraId="2360000B" w14:textId="77777777" w:rsidTr="000D218A">
        <w:tc>
          <w:tcPr>
            <w:tcW w:w="2095" w:type="pct"/>
            <w:gridSpan w:val="6"/>
            <w:tcBorders>
              <w:top w:val="single" w:sz="18" w:space="0" w:color="auto"/>
              <w:left w:val="nil"/>
              <w:bottom w:val="nil"/>
              <w:right w:val="single" w:sz="18" w:space="0" w:color="auto"/>
            </w:tcBorders>
            <w:vAlign w:val="center"/>
          </w:tcPr>
          <w:p w14:paraId="0B2E6B1C" w14:textId="4513FC53" w:rsidR="002C3479" w:rsidRPr="00482CD6" w:rsidRDefault="002C3479" w:rsidP="002C3479">
            <w:pPr>
              <w:jc w:val="center"/>
              <w:rPr>
                <w:b/>
                <w:sz w:val="22"/>
                <w:szCs w:val="22"/>
              </w:rPr>
            </w:pPr>
            <w:r w:rsidRPr="00482CD6">
              <w:rPr>
                <w:b/>
                <w:sz w:val="22"/>
                <w:szCs w:val="22"/>
              </w:rPr>
              <w:t>RAZEM ZADANIE III (poz. 1-38)</w:t>
            </w:r>
          </w:p>
        </w:tc>
        <w:tc>
          <w:tcPr>
            <w:tcW w:w="417" w:type="pct"/>
            <w:tcBorders>
              <w:top w:val="single" w:sz="18" w:space="0" w:color="auto"/>
              <w:left w:val="single" w:sz="18" w:space="0" w:color="auto"/>
              <w:bottom w:val="single" w:sz="18" w:space="0" w:color="auto"/>
            </w:tcBorders>
            <w:vAlign w:val="center"/>
          </w:tcPr>
          <w:p w14:paraId="0ECFCB52" w14:textId="77777777" w:rsidR="002C3479" w:rsidRPr="00482CD6" w:rsidRDefault="002C3479" w:rsidP="002C3479">
            <w:pPr>
              <w:jc w:val="center"/>
            </w:pPr>
          </w:p>
          <w:p w14:paraId="54B7BA77" w14:textId="77777777" w:rsidR="002C3479" w:rsidRPr="00482CD6" w:rsidRDefault="002C3479" w:rsidP="002C3479">
            <w:pPr>
              <w:jc w:val="center"/>
            </w:pPr>
          </w:p>
        </w:tc>
        <w:tc>
          <w:tcPr>
            <w:tcW w:w="418" w:type="pct"/>
            <w:tcBorders>
              <w:top w:val="single" w:sz="18" w:space="0" w:color="auto"/>
              <w:bottom w:val="single" w:sz="18" w:space="0" w:color="auto"/>
              <w:right w:val="single" w:sz="18" w:space="0" w:color="auto"/>
            </w:tcBorders>
            <w:vAlign w:val="center"/>
          </w:tcPr>
          <w:p w14:paraId="2779517B" w14:textId="77777777" w:rsidR="002C3479" w:rsidRPr="00482CD6" w:rsidRDefault="002C3479" w:rsidP="002C3479">
            <w:pPr>
              <w:jc w:val="center"/>
            </w:pPr>
          </w:p>
        </w:tc>
        <w:tc>
          <w:tcPr>
            <w:tcW w:w="232" w:type="pct"/>
            <w:tcBorders>
              <w:top w:val="single" w:sz="18" w:space="0" w:color="auto"/>
              <w:left w:val="single" w:sz="18" w:space="0" w:color="auto"/>
              <w:bottom w:val="nil"/>
              <w:right w:val="single" w:sz="18" w:space="0" w:color="auto"/>
            </w:tcBorders>
            <w:vAlign w:val="center"/>
          </w:tcPr>
          <w:p w14:paraId="7437A4E3" w14:textId="77777777" w:rsidR="002C3479" w:rsidRPr="00482CD6" w:rsidRDefault="002C3479" w:rsidP="002C3479">
            <w:pPr>
              <w:jc w:val="center"/>
            </w:pPr>
          </w:p>
        </w:tc>
        <w:tc>
          <w:tcPr>
            <w:tcW w:w="454" w:type="pct"/>
            <w:tcBorders>
              <w:top w:val="single" w:sz="18" w:space="0" w:color="auto"/>
              <w:left w:val="single" w:sz="18" w:space="0" w:color="auto"/>
              <w:bottom w:val="single" w:sz="18" w:space="0" w:color="auto"/>
              <w:right w:val="single" w:sz="18" w:space="0" w:color="auto"/>
            </w:tcBorders>
            <w:vAlign w:val="center"/>
          </w:tcPr>
          <w:p w14:paraId="15BD8411" w14:textId="77777777" w:rsidR="002C3479" w:rsidRPr="00482CD6" w:rsidRDefault="002C3479" w:rsidP="002C3479">
            <w:pPr>
              <w:jc w:val="center"/>
            </w:pPr>
          </w:p>
        </w:tc>
        <w:tc>
          <w:tcPr>
            <w:tcW w:w="336" w:type="pct"/>
            <w:tcBorders>
              <w:top w:val="single" w:sz="18" w:space="0" w:color="auto"/>
              <w:left w:val="single" w:sz="18" w:space="0" w:color="auto"/>
              <w:bottom w:val="single" w:sz="18" w:space="0" w:color="auto"/>
              <w:right w:val="single" w:sz="18" w:space="0" w:color="auto"/>
            </w:tcBorders>
            <w:vAlign w:val="center"/>
          </w:tcPr>
          <w:p w14:paraId="22802D5C" w14:textId="77777777" w:rsidR="002C3479" w:rsidRPr="00482CD6" w:rsidRDefault="002C3479" w:rsidP="002C3479">
            <w:pPr>
              <w:jc w:val="center"/>
            </w:pPr>
          </w:p>
        </w:tc>
        <w:tc>
          <w:tcPr>
            <w:tcW w:w="237" w:type="pct"/>
            <w:tcBorders>
              <w:top w:val="single" w:sz="18" w:space="0" w:color="auto"/>
              <w:left w:val="single" w:sz="18" w:space="0" w:color="auto"/>
              <w:bottom w:val="nil"/>
              <w:right w:val="single" w:sz="18" w:space="0" w:color="auto"/>
            </w:tcBorders>
            <w:vAlign w:val="center"/>
          </w:tcPr>
          <w:p w14:paraId="2A58EA34" w14:textId="77777777" w:rsidR="002C3479" w:rsidRPr="00482CD6" w:rsidRDefault="002C3479" w:rsidP="002C3479">
            <w:pPr>
              <w:jc w:val="center"/>
            </w:pPr>
          </w:p>
        </w:tc>
        <w:tc>
          <w:tcPr>
            <w:tcW w:w="334" w:type="pct"/>
            <w:tcBorders>
              <w:top w:val="single" w:sz="18" w:space="0" w:color="auto"/>
              <w:left w:val="single" w:sz="18" w:space="0" w:color="auto"/>
              <w:bottom w:val="single" w:sz="18" w:space="0" w:color="auto"/>
            </w:tcBorders>
            <w:vAlign w:val="center"/>
          </w:tcPr>
          <w:p w14:paraId="301DA72E" w14:textId="77777777" w:rsidR="002C3479" w:rsidRPr="00482CD6" w:rsidRDefault="002C3479" w:rsidP="002C3479">
            <w:pPr>
              <w:jc w:val="center"/>
            </w:pPr>
          </w:p>
        </w:tc>
        <w:tc>
          <w:tcPr>
            <w:tcW w:w="477" w:type="pct"/>
            <w:tcBorders>
              <w:top w:val="single" w:sz="18" w:space="0" w:color="auto"/>
              <w:bottom w:val="single" w:sz="18" w:space="0" w:color="auto"/>
              <w:right w:val="single" w:sz="18" w:space="0" w:color="auto"/>
            </w:tcBorders>
            <w:vAlign w:val="center"/>
          </w:tcPr>
          <w:p w14:paraId="7CA364D3" w14:textId="77777777" w:rsidR="002C3479" w:rsidRPr="00482CD6" w:rsidRDefault="002C3479" w:rsidP="002C3479">
            <w:pPr>
              <w:jc w:val="center"/>
              <w:rPr>
                <w:sz w:val="24"/>
                <w:szCs w:val="24"/>
              </w:rPr>
            </w:pPr>
          </w:p>
        </w:tc>
      </w:tr>
    </w:tbl>
    <w:p w14:paraId="7B512C2E" w14:textId="77777777" w:rsidR="00254595" w:rsidRPr="00482CD6" w:rsidRDefault="00254595" w:rsidP="00833F01">
      <w:pPr>
        <w:tabs>
          <w:tab w:val="left" w:pos="851"/>
        </w:tabs>
        <w:autoSpaceDE w:val="0"/>
        <w:autoSpaceDN w:val="0"/>
        <w:adjustRightInd w:val="0"/>
        <w:jc w:val="both"/>
        <w:rPr>
          <w:bCs/>
          <w:sz w:val="23"/>
          <w:szCs w:val="23"/>
          <w:vertAlign w:val="superscript"/>
        </w:rPr>
      </w:pPr>
    </w:p>
    <w:p w14:paraId="059D8869" w14:textId="0E2B72C7" w:rsidR="00833F01" w:rsidRPr="00482CD6" w:rsidRDefault="00DD7A00" w:rsidP="00833F01">
      <w:pPr>
        <w:tabs>
          <w:tab w:val="left" w:pos="851"/>
        </w:tabs>
        <w:autoSpaceDE w:val="0"/>
        <w:autoSpaceDN w:val="0"/>
        <w:adjustRightInd w:val="0"/>
        <w:jc w:val="both"/>
        <w:rPr>
          <w:b/>
          <w:bCs/>
          <w:sz w:val="23"/>
          <w:szCs w:val="23"/>
        </w:rPr>
      </w:pPr>
      <w:r w:rsidRPr="00482CD6">
        <w:rPr>
          <w:bCs/>
          <w:sz w:val="23"/>
          <w:szCs w:val="23"/>
          <w:vertAlign w:val="superscript"/>
        </w:rPr>
        <w:t>*</w:t>
      </w:r>
      <w:r w:rsidR="00C91A44" w:rsidRPr="00482CD6">
        <w:rPr>
          <w:bCs/>
          <w:sz w:val="23"/>
          <w:szCs w:val="23"/>
        </w:rPr>
        <w:t xml:space="preserve"> </w:t>
      </w:r>
      <w:r w:rsidR="00833F01" w:rsidRPr="00482CD6">
        <w:rPr>
          <w:b/>
          <w:bCs/>
          <w:sz w:val="23"/>
          <w:szCs w:val="23"/>
          <w:u w:val="single"/>
        </w:rPr>
        <w:t>Uwaga! Oferta musi zawierać stawki VAT obowiązujące na dzień złożenia oferty</w:t>
      </w:r>
    </w:p>
    <w:p w14:paraId="0786D1EE" w14:textId="77777777" w:rsidR="00833F01" w:rsidRPr="00482CD6" w:rsidRDefault="00833F01" w:rsidP="00833F01">
      <w:pPr>
        <w:tabs>
          <w:tab w:val="left" w:pos="851"/>
        </w:tabs>
        <w:autoSpaceDE w:val="0"/>
        <w:autoSpaceDN w:val="0"/>
        <w:adjustRightInd w:val="0"/>
        <w:jc w:val="both"/>
        <w:rPr>
          <w:b/>
          <w:bCs/>
          <w:sz w:val="23"/>
          <w:szCs w:val="23"/>
          <w:u w:val="single"/>
        </w:rPr>
      </w:pPr>
    </w:p>
    <w:p w14:paraId="5A304A43" w14:textId="7E73AD07" w:rsidR="00833F01" w:rsidRPr="00482CD6" w:rsidRDefault="00833F01" w:rsidP="00833F01">
      <w:pPr>
        <w:tabs>
          <w:tab w:val="left" w:pos="851"/>
        </w:tabs>
        <w:autoSpaceDE w:val="0"/>
        <w:autoSpaceDN w:val="0"/>
        <w:adjustRightInd w:val="0"/>
        <w:jc w:val="both"/>
        <w:rPr>
          <w:b/>
          <w:bCs/>
          <w:sz w:val="23"/>
          <w:szCs w:val="23"/>
        </w:rPr>
      </w:pPr>
      <w:r w:rsidRPr="00482CD6">
        <w:rPr>
          <w:b/>
          <w:bCs/>
          <w:sz w:val="23"/>
          <w:szCs w:val="23"/>
        </w:rPr>
        <w:t xml:space="preserve">Jeżeli przepisy ustawy z dnia 11 marca 2004 r. o podatku od towarów i usług </w:t>
      </w:r>
      <w:r w:rsidRPr="00482CD6">
        <w:rPr>
          <w:b/>
          <w:bCs/>
          <w:sz w:val="23"/>
          <w:szCs w:val="23"/>
          <w:u w:val="single"/>
        </w:rPr>
        <w:t>ulegną zmianie w zakresie obowiązującej w czasie trwania umowy dla przedmiotu zamówienia stawki podatku VAT - zostanie podpisany aneks do zawartej umowy – stawki VAT zostaną zmienione na obowiązujące – i wartość brutto zawartej umowy ulegnie stosownej zmianie</w:t>
      </w:r>
      <w:r w:rsidR="00254595" w:rsidRPr="00482CD6">
        <w:rPr>
          <w:b/>
          <w:bCs/>
          <w:sz w:val="23"/>
          <w:szCs w:val="23"/>
        </w:rPr>
        <w:t xml:space="preserve"> </w:t>
      </w:r>
      <w:r w:rsidRPr="00482CD6">
        <w:rPr>
          <w:b/>
          <w:bCs/>
          <w:sz w:val="23"/>
          <w:szCs w:val="23"/>
        </w:rPr>
        <w:t>(w zakresie wynikającym ze zmienionej stawki podatku VAT) – na podstawie paragrafu § 14 ust. 6 ogólnych warunków umowy- załącznika Nr 5 do SWZ – dla wszystkich zadań nr I, II, III: „6. Wartość umowy może ulec zmianie w przypadku zmiany ustawowej stawki podatku VAT w stosunku do towarów, których zmiana dotyczy, w zakresie wynikającym z tej zmiany”.</w:t>
      </w:r>
    </w:p>
    <w:p w14:paraId="1677A67B" w14:textId="77777777" w:rsidR="00833F01" w:rsidRPr="00482CD6" w:rsidRDefault="00833F01" w:rsidP="00833F01">
      <w:pPr>
        <w:tabs>
          <w:tab w:val="left" w:pos="851"/>
        </w:tabs>
        <w:autoSpaceDE w:val="0"/>
        <w:autoSpaceDN w:val="0"/>
        <w:adjustRightInd w:val="0"/>
        <w:jc w:val="both"/>
        <w:rPr>
          <w:b/>
          <w:bCs/>
          <w:sz w:val="23"/>
          <w:szCs w:val="23"/>
          <w:u w:val="single"/>
        </w:rPr>
      </w:pPr>
    </w:p>
    <w:p w14:paraId="3B05496E" w14:textId="362D80F5" w:rsidR="00B022BB" w:rsidRPr="00482CD6" w:rsidRDefault="00B022BB" w:rsidP="00833F01">
      <w:pPr>
        <w:tabs>
          <w:tab w:val="left" w:pos="851"/>
        </w:tabs>
        <w:autoSpaceDE w:val="0"/>
        <w:autoSpaceDN w:val="0"/>
        <w:adjustRightInd w:val="0"/>
        <w:jc w:val="both"/>
        <w:rPr>
          <w:sz w:val="23"/>
          <w:szCs w:val="23"/>
        </w:rPr>
      </w:pPr>
      <w:r w:rsidRPr="00482CD6">
        <w:rPr>
          <w:b/>
          <w:sz w:val="23"/>
          <w:szCs w:val="23"/>
        </w:rPr>
        <w:t>UWAGA: Cena</w:t>
      </w:r>
      <w:r w:rsidRPr="00482CD6">
        <w:rPr>
          <w:sz w:val="23"/>
          <w:szCs w:val="23"/>
        </w:rPr>
        <w:t xml:space="preserve"> podana w ofercie </w:t>
      </w:r>
      <w:r w:rsidRPr="00482CD6">
        <w:rPr>
          <w:b/>
          <w:sz w:val="23"/>
          <w:szCs w:val="23"/>
        </w:rPr>
        <w:t>powinna obejmować wszelkie koszty</w:t>
      </w:r>
      <w:r w:rsidRPr="00482CD6">
        <w:rPr>
          <w:sz w:val="23"/>
          <w:szCs w:val="23"/>
        </w:rPr>
        <w:t xml:space="preserve"> związane z wykonaniem zamówienia na podstawie opisu przedmiotu zamówienia oraz zgodnie z warunkami stawianymi przez Zamawiającego: </w:t>
      </w:r>
      <w:r w:rsidRPr="00482CD6">
        <w:rPr>
          <w:b/>
          <w:sz w:val="23"/>
          <w:szCs w:val="23"/>
        </w:rPr>
        <w:t xml:space="preserve">koszty załadunku, transportu, rozładunku, ubezpieczenia </w:t>
      </w:r>
      <w:r w:rsidRPr="00482CD6">
        <w:rPr>
          <w:b/>
          <w:sz w:val="23"/>
          <w:szCs w:val="23"/>
        </w:rPr>
        <w:br/>
        <w:t>i wszelkie inne koszty</w:t>
      </w:r>
      <w:r w:rsidRPr="00482CD6">
        <w:rPr>
          <w:sz w:val="23"/>
          <w:szCs w:val="23"/>
        </w:rPr>
        <w:t xml:space="preserve">, bez których wykonanie zamówienia byłoby niemożliwe. </w:t>
      </w:r>
      <w:r w:rsidRPr="00482CD6">
        <w:rPr>
          <w:b/>
          <w:sz w:val="23"/>
          <w:szCs w:val="23"/>
        </w:rPr>
        <w:t xml:space="preserve">Wykonawca zrealizuje dostawę na własny koszt i ryzyko. </w:t>
      </w:r>
      <w:r w:rsidR="00132D92" w:rsidRPr="00482CD6">
        <w:rPr>
          <w:b/>
          <w:sz w:val="23"/>
          <w:szCs w:val="23"/>
        </w:rPr>
        <w:br/>
      </w:r>
      <w:r w:rsidRPr="00482CD6">
        <w:rPr>
          <w:sz w:val="23"/>
          <w:szCs w:val="23"/>
        </w:rPr>
        <w:t xml:space="preserve">Z tytułu załadunku, transportu, rozładunku, ubezpieczenia, itp. </w:t>
      </w:r>
      <w:r w:rsidRPr="00482CD6">
        <w:rPr>
          <w:b/>
          <w:sz w:val="23"/>
          <w:szCs w:val="23"/>
        </w:rPr>
        <w:t>Wykonawcy nie przysługuje dodatkowe wynagrodzenie</w:t>
      </w:r>
      <w:r w:rsidRPr="00482CD6">
        <w:rPr>
          <w:sz w:val="23"/>
          <w:szCs w:val="23"/>
        </w:rPr>
        <w:t xml:space="preserve">. Cena oferty powinna obejmować wszystkie elementy cenotwórcze realizacji zamówienia, warunki i obowiązki umowne określone w ogólnych warunkach umowy. </w:t>
      </w:r>
    </w:p>
    <w:p w14:paraId="54DED122" w14:textId="77777777" w:rsidR="00B022BB" w:rsidRPr="00482CD6" w:rsidRDefault="00B022BB" w:rsidP="001C7452">
      <w:pPr>
        <w:jc w:val="both"/>
        <w:rPr>
          <w:iCs/>
          <w:sz w:val="23"/>
          <w:szCs w:val="23"/>
        </w:rPr>
      </w:pPr>
    </w:p>
    <w:p w14:paraId="0309ECD5" w14:textId="78795847" w:rsidR="00605BFE" w:rsidRPr="00482CD6" w:rsidRDefault="003E200C" w:rsidP="001C7452">
      <w:pPr>
        <w:jc w:val="both"/>
        <w:rPr>
          <w:iCs/>
          <w:sz w:val="23"/>
          <w:szCs w:val="23"/>
        </w:rPr>
      </w:pPr>
      <w:r w:rsidRPr="00482CD6">
        <w:rPr>
          <w:iCs/>
          <w:sz w:val="23"/>
          <w:szCs w:val="23"/>
        </w:rPr>
        <w:t>2.</w:t>
      </w:r>
      <w:r w:rsidRPr="00482CD6">
        <w:rPr>
          <w:b/>
          <w:iCs/>
          <w:sz w:val="23"/>
          <w:szCs w:val="23"/>
        </w:rPr>
        <w:t xml:space="preserve"> OŚWIADCZAM, </w:t>
      </w:r>
      <w:r w:rsidR="00B61126" w:rsidRPr="00482CD6">
        <w:rPr>
          <w:iCs/>
          <w:sz w:val="23"/>
          <w:szCs w:val="23"/>
        </w:rPr>
        <w:t xml:space="preserve">że </w:t>
      </w:r>
      <w:r w:rsidRPr="00482CD6">
        <w:rPr>
          <w:iCs/>
          <w:sz w:val="23"/>
          <w:szCs w:val="23"/>
        </w:rPr>
        <w:t>zapoznałem</w:t>
      </w:r>
      <w:r w:rsidR="00605BFE" w:rsidRPr="00482CD6">
        <w:rPr>
          <w:iCs/>
          <w:sz w:val="23"/>
          <w:szCs w:val="23"/>
        </w:rPr>
        <w:t xml:space="preserve"> się z</w:t>
      </w:r>
      <w:r w:rsidRPr="00482CD6">
        <w:rPr>
          <w:iCs/>
          <w:sz w:val="23"/>
          <w:szCs w:val="23"/>
        </w:rPr>
        <w:t>e</w:t>
      </w:r>
      <w:r w:rsidR="00605BFE" w:rsidRPr="00482CD6">
        <w:rPr>
          <w:iCs/>
          <w:sz w:val="23"/>
          <w:szCs w:val="23"/>
        </w:rPr>
        <w:t xml:space="preserve"> S</w:t>
      </w:r>
      <w:r w:rsidRPr="00482CD6">
        <w:rPr>
          <w:iCs/>
          <w:sz w:val="23"/>
          <w:szCs w:val="23"/>
        </w:rPr>
        <w:t xml:space="preserve">pecyfikacją </w:t>
      </w:r>
      <w:r w:rsidR="00605BFE" w:rsidRPr="00482CD6">
        <w:rPr>
          <w:iCs/>
          <w:sz w:val="23"/>
          <w:szCs w:val="23"/>
        </w:rPr>
        <w:t>W</w:t>
      </w:r>
      <w:r w:rsidRPr="00482CD6">
        <w:rPr>
          <w:iCs/>
          <w:sz w:val="23"/>
          <w:szCs w:val="23"/>
        </w:rPr>
        <w:t xml:space="preserve">arunków </w:t>
      </w:r>
      <w:r w:rsidR="00605BFE" w:rsidRPr="00482CD6">
        <w:rPr>
          <w:iCs/>
          <w:sz w:val="23"/>
          <w:szCs w:val="23"/>
        </w:rPr>
        <w:t>Z</w:t>
      </w:r>
      <w:r w:rsidRPr="00482CD6">
        <w:rPr>
          <w:iCs/>
          <w:sz w:val="23"/>
          <w:szCs w:val="23"/>
        </w:rPr>
        <w:t>amówienia</w:t>
      </w:r>
      <w:r w:rsidR="00605BFE" w:rsidRPr="00482CD6">
        <w:rPr>
          <w:iCs/>
          <w:sz w:val="23"/>
          <w:szCs w:val="23"/>
        </w:rPr>
        <w:t xml:space="preserve"> oraz wyjaśnieniami i zmianami </w:t>
      </w:r>
      <w:r w:rsidR="00B61126" w:rsidRPr="00482CD6">
        <w:rPr>
          <w:iCs/>
          <w:sz w:val="23"/>
          <w:szCs w:val="23"/>
        </w:rPr>
        <w:t>Specyfikacj</w:t>
      </w:r>
      <w:r w:rsidR="00473D3C" w:rsidRPr="00482CD6">
        <w:rPr>
          <w:iCs/>
          <w:sz w:val="23"/>
          <w:szCs w:val="23"/>
        </w:rPr>
        <w:t>i</w:t>
      </w:r>
      <w:r w:rsidR="00132D92" w:rsidRPr="00482CD6">
        <w:rPr>
          <w:iCs/>
          <w:sz w:val="23"/>
          <w:szCs w:val="23"/>
        </w:rPr>
        <w:t xml:space="preserve"> </w:t>
      </w:r>
      <w:r w:rsidR="00B61126" w:rsidRPr="00482CD6">
        <w:rPr>
          <w:iCs/>
          <w:sz w:val="23"/>
          <w:szCs w:val="23"/>
        </w:rPr>
        <w:t xml:space="preserve">Warunków Zamówienia </w:t>
      </w:r>
      <w:r w:rsidR="00605BFE" w:rsidRPr="00482CD6">
        <w:rPr>
          <w:iCs/>
          <w:sz w:val="23"/>
          <w:szCs w:val="23"/>
        </w:rPr>
        <w:t xml:space="preserve">przekazanymi przez Zamawiającego i </w:t>
      </w:r>
      <w:r w:rsidRPr="00482CD6">
        <w:rPr>
          <w:iCs/>
          <w:sz w:val="23"/>
          <w:szCs w:val="23"/>
        </w:rPr>
        <w:t>nie wnoszę do nich zastrzeżeń oraz że uzyskałem konieczne informacje, potrzebne do właściwego wykonania zadania</w:t>
      </w:r>
      <w:r w:rsidR="00605BFE" w:rsidRPr="00482CD6">
        <w:rPr>
          <w:iCs/>
          <w:sz w:val="23"/>
          <w:szCs w:val="23"/>
        </w:rPr>
        <w:t xml:space="preserve">. </w:t>
      </w:r>
    </w:p>
    <w:p w14:paraId="2ECF54F0" w14:textId="77777777" w:rsidR="00CC6F97" w:rsidRPr="00482CD6" w:rsidRDefault="00CC6F97" w:rsidP="00897060">
      <w:pPr>
        <w:jc w:val="both"/>
        <w:rPr>
          <w:iCs/>
          <w:sz w:val="23"/>
          <w:szCs w:val="23"/>
        </w:rPr>
      </w:pPr>
    </w:p>
    <w:p w14:paraId="62FA3F73" w14:textId="77777777" w:rsidR="00377896" w:rsidRPr="00482CD6" w:rsidRDefault="00605BFE" w:rsidP="00897060">
      <w:pPr>
        <w:jc w:val="both"/>
        <w:rPr>
          <w:sz w:val="23"/>
          <w:szCs w:val="23"/>
        </w:rPr>
      </w:pPr>
      <w:r w:rsidRPr="00482CD6">
        <w:rPr>
          <w:iCs/>
          <w:sz w:val="23"/>
          <w:szCs w:val="23"/>
        </w:rPr>
        <w:t>3.</w:t>
      </w:r>
      <w:r w:rsidR="00377896" w:rsidRPr="00482CD6">
        <w:rPr>
          <w:b/>
          <w:iCs/>
          <w:sz w:val="23"/>
          <w:szCs w:val="23"/>
        </w:rPr>
        <w:t xml:space="preserve"> </w:t>
      </w:r>
      <w:r w:rsidR="003E200C" w:rsidRPr="00482CD6">
        <w:rPr>
          <w:b/>
          <w:iCs/>
          <w:sz w:val="23"/>
          <w:szCs w:val="23"/>
        </w:rPr>
        <w:t>OFERUJĘ</w:t>
      </w:r>
      <w:r w:rsidR="00377896" w:rsidRPr="00482CD6">
        <w:rPr>
          <w:b/>
          <w:iCs/>
          <w:sz w:val="23"/>
          <w:szCs w:val="23"/>
        </w:rPr>
        <w:t xml:space="preserve"> </w:t>
      </w:r>
      <w:r w:rsidR="00377896" w:rsidRPr="00482CD6">
        <w:rPr>
          <w:iCs/>
          <w:sz w:val="23"/>
          <w:szCs w:val="23"/>
        </w:rPr>
        <w:t xml:space="preserve">wykonanie przedmiotu zamówienia </w:t>
      </w:r>
      <w:r w:rsidR="00377896" w:rsidRPr="00482CD6">
        <w:rPr>
          <w:bCs/>
          <w:sz w:val="23"/>
          <w:szCs w:val="23"/>
        </w:rPr>
        <w:t xml:space="preserve">w terminie: </w:t>
      </w:r>
    </w:p>
    <w:p w14:paraId="3560FB77" w14:textId="77777777" w:rsidR="00982694" w:rsidRPr="00482CD6" w:rsidRDefault="00982694" w:rsidP="00982694">
      <w:pPr>
        <w:jc w:val="both"/>
        <w:rPr>
          <w:b/>
          <w:sz w:val="23"/>
          <w:szCs w:val="23"/>
          <w:u w:val="single"/>
        </w:rPr>
      </w:pPr>
    </w:p>
    <w:p w14:paraId="649BD227" w14:textId="77777777" w:rsidR="00982694" w:rsidRPr="00482CD6" w:rsidRDefault="00982694" w:rsidP="00982694">
      <w:pPr>
        <w:tabs>
          <w:tab w:val="left" w:pos="426"/>
        </w:tabs>
        <w:contextualSpacing/>
        <w:jc w:val="both"/>
        <w:rPr>
          <w:b/>
          <w:sz w:val="23"/>
          <w:szCs w:val="23"/>
          <w:u w:val="single"/>
        </w:rPr>
      </w:pPr>
      <w:r w:rsidRPr="00482CD6">
        <w:rPr>
          <w:b/>
          <w:sz w:val="23"/>
          <w:szCs w:val="23"/>
          <w:u w:val="single"/>
        </w:rPr>
        <w:t xml:space="preserve">Zadanie I, Zadanie II, Zadanie III: </w:t>
      </w:r>
    </w:p>
    <w:p w14:paraId="53677044" w14:textId="00D13F67" w:rsidR="003A56C5" w:rsidRPr="00482CD6" w:rsidRDefault="003A56C5" w:rsidP="003A56C5">
      <w:pPr>
        <w:tabs>
          <w:tab w:val="left" w:pos="284"/>
        </w:tabs>
        <w:spacing w:after="120"/>
        <w:contextualSpacing/>
        <w:jc w:val="both"/>
        <w:rPr>
          <w:rFonts w:eastAsia="Calibri"/>
          <w:b/>
          <w:sz w:val="23"/>
          <w:szCs w:val="23"/>
          <w:u w:val="single"/>
          <w:lang w:eastAsia="en-US"/>
        </w:rPr>
      </w:pPr>
      <w:r w:rsidRPr="00482CD6">
        <w:rPr>
          <w:rFonts w:eastAsia="Calibri"/>
          <w:sz w:val="23"/>
          <w:szCs w:val="23"/>
          <w:lang w:eastAsia="en-US"/>
        </w:rPr>
        <w:t xml:space="preserve">Dostawy towarów realizowane będą sukcesywnie na podstawie składanych w okresie obowiązywania umowy zamówień </w:t>
      </w:r>
      <w:r w:rsidRPr="00482CD6">
        <w:rPr>
          <w:b/>
          <w:bCs/>
          <w:sz w:val="23"/>
          <w:szCs w:val="23"/>
          <w:u w:val="single"/>
        </w:rPr>
        <w:t>w terminie 12 miesięcy od dnia podpisania umowy</w:t>
      </w:r>
      <w:r w:rsidRPr="00482CD6">
        <w:rPr>
          <w:rFonts w:eastAsia="Calibri"/>
          <w:b/>
          <w:sz w:val="23"/>
          <w:szCs w:val="23"/>
          <w:lang w:eastAsia="en-US"/>
        </w:rPr>
        <w:t xml:space="preserve">, (jednak nie wcześniej niż od 01.01.2025r.) </w:t>
      </w:r>
      <w:r w:rsidRPr="00482CD6">
        <w:rPr>
          <w:rFonts w:eastAsia="Calibri"/>
          <w:b/>
          <w:sz w:val="23"/>
          <w:szCs w:val="23"/>
          <w:u w:val="single"/>
          <w:lang w:eastAsia="en-US"/>
        </w:rPr>
        <w:t>lub do wcześniejszego wyczerpania całkowitej wartości brutto umowy, o której mowa w § 2 ust. 1 umowy</w:t>
      </w:r>
      <w:r w:rsidRPr="00482CD6">
        <w:rPr>
          <w:rFonts w:eastAsia="Calibri"/>
          <w:b/>
          <w:sz w:val="23"/>
          <w:szCs w:val="23"/>
          <w:lang w:eastAsia="en-US"/>
        </w:rPr>
        <w:t xml:space="preserve"> </w:t>
      </w:r>
      <w:r w:rsidRPr="00482CD6">
        <w:rPr>
          <w:bCs/>
          <w:sz w:val="23"/>
          <w:szCs w:val="23"/>
        </w:rPr>
        <w:t>wynikającej z szacunkowych ilości przedmiotu zamówienia</w:t>
      </w:r>
      <w:r w:rsidRPr="00482CD6">
        <w:rPr>
          <w:rFonts w:eastAsia="Calibri"/>
          <w:b/>
          <w:bCs/>
          <w:sz w:val="23"/>
          <w:szCs w:val="23"/>
          <w:lang w:eastAsia="en-US"/>
        </w:rPr>
        <w:t xml:space="preserve"> </w:t>
      </w:r>
      <w:r w:rsidRPr="00482CD6">
        <w:rPr>
          <w:bCs/>
          <w:sz w:val="23"/>
          <w:szCs w:val="23"/>
        </w:rPr>
        <w:t>określonych w poszczególnych pozycjach asortymentowych</w:t>
      </w:r>
      <w:r w:rsidRPr="00482CD6">
        <w:rPr>
          <w:rFonts w:eastAsia="Calibri"/>
          <w:b/>
          <w:sz w:val="23"/>
          <w:szCs w:val="23"/>
          <w:lang w:eastAsia="en-US"/>
        </w:rPr>
        <w:t xml:space="preserve"> (załącznik nr 5 do SWZ), </w:t>
      </w:r>
      <w:r w:rsidRPr="00482CD6">
        <w:rPr>
          <w:rFonts w:eastAsia="Calibri"/>
          <w:b/>
          <w:sz w:val="23"/>
          <w:szCs w:val="23"/>
          <w:u w:val="single"/>
          <w:lang w:eastAsia="en-US"/>
        </w:rPr>
        <w:t xml:space="preserve">obejmującej wynagrodzenie w ramach zamówienia podstawowego i prawa opcji </w:t>
      </w:r>
      <w:r w:rsidRPr="00482CD6">
        <w:rPr>
          <w:rFonts w:eastAsia="Calibri"/>
          <w:b/>
          <w:sz w:val="23"/>
          <w:szCs w:val="23"/>
          <w:u w:val="single"/>
          <w:lang w:eastAsia="en-US"/>
        </w:rPr>
        <w:br/>
        <w:t xml:space="preserve">(w zależności od tego, które zdarzenie nastąpi pierwsze). </w:t>
      </w:r>
    </w:p>
    <w:p w14:paraId="424AB034" w14:textId="77777777" w:rsidR="003A56C5" w:rsidRPr="00482CD6" w:rsidRDefault="003A56C5" w:rsidP="003A56C5">
      <w:pPr>
        <w:tabs>
          <w:tab w:val="left" w:pos="284"/>
        </w:tabs>
        <w:spacing w:after="120"/>
        <w:contextualSpacing/>
        <w:jc w:val="both"/>
        <w:rPr>
          <w:rFonts w:eastAsia="Calibri"/>
          <w:b/>
          <w:sz w:val="23"/>
          <w:szCs w:val="23"/>
          <w:lang w:eastAsia="en-US"/>
        </w:rPr>
      </w:pPr>
    </w:p>
    <w:p w14:paraId="46568A04" w14:textId="38CD677B" w:rsidR="003A56C5" w:rsidRPr="00482CD6" w:rsidRDefault="003A56C5" w:rsidP="003A56C5">
      <w:pPr>
        <w:tabs>
          <w:tab w:val="left" w:pos="284"/>
        </w:tabs>
        <w:spacing w:after="120"/>
        <w:contextualSpacing/>
        <w:jc w:val="both"/>
        <w:rPr>
          <w:rFonts w:eastAsia="Calibri"/>
          <w:b/>
          <w:sz w:val="23"/>
          <w:szCs w:val="23"/>
          <w:lang w:eastAsia="en-US"/>
        </w:rPr>
      </w:pPr>
      <w:r w:rsidRPr="00482CD6">
        <w:rPr>
          <w:rFonts w:eastAsia="Calibri"/>
          <w:b/>
          <w:sz w:val="23"/>
          <w:szCs w:val="23"/>
          <w:lang w:eastAsia="en-US"/>
        </w:rPr>
        <w:t>W przypadku przesunięcia realizacji umowy na rok 2026 warunkiem będzie zapewnienie (przydzielenie) środków finansowych na jej realizację, a w przypadku ograniczenia tych środków – w zakresie i do wysokości środków określonych w zmienionym planie finansowym.</w:t>
      </w:r>
    </w:p>
    <w:p w14:paraId="00F98E1A" w14:textId="77777777" w:rsidR="003A56C5" w:rsidRPr="00482CD6" w:rsidRDefault="003A56C5" w:rsidP="003A56C5">
      <w:pPr>
        <w:tabs>
          <w:tab w:val="left" w:pos="284"/>
        </w:tabs>
        <w:spacing w:after="120"/>
        <w:contextualSpacing/>
        <w:jc w:val="both"/>
        <w:rPr>
          <w:b/>
          <w:bCs/>
          <w:sz w:val="23"/>
          <w:szCs w:val="23"/>
        </w:rPr>
      </w:pPr>
    </w:p>
    <w:p w14:paraId="00CD3C56" w14:textId="77777777" w:rsidR="003A56C5" w:rsidRPr="00482CD6" w:rsidRDefault="003A56C5" w:rsidP="003A56C5">
      <w:pPr>
        <w:spacing w:after="120"/>
        <w:contextualSpacing/>
        <w:jc w:val="both"/>
        <w:rPr>
          <w:rFonts w:eastAsia="Calibri"/>
          <w:sz w:val="23"/>
          <w:szCs w:val="23"/>
          <w:lang w:eastAsia="en-US"/>
        </w:rPr>
      </w:pPr>
      <w:r w:rsidRPr="00482CD6">
        <w:rPr>
          <w:rFonts w:eastAsia="Calibri"/>
          <w:sz w:val="23"/>
          <w:szCs w:val="23"/>
          <w:lang w:eastAsia="en-US"/>
        </w:rPr>
        <w:t>Dostawy towarów realizowane będą sukcesywnie na podstawie składanych w okresie obowiązywania umowy zamówień:</w:t>
      </w:r>
    </w:p>
    <w:p w14:paraId="5C906E42" w14:textId="77777777" w:rsidR="003A56C5" w:rsidRPr="00482CD6" w:rsidRDefault="003A56C5" w:rsidP="003A56C5">
      <w:pPr>
        <w:spacing w:after="120"/>
        <w:contextualSpacing/>
        <w:jc w:val="both"/>
        <w:rPr>
          <w:rFonts w:eastAsia="Calibri"/>
          <w:sz w:val="23"/>
          <w:szCs w:val="23"/>
          <w:lang w:eastAsia="en-US"/>
        </w:rPr>
      </w:pPr>
    </w:p>
    <w:p w14:paraId="2BE2B61A" w14:textId="6F0C4282" w:rsidR="003A56C5" w:rsidRPr="00482CD6" w:rsidRDefault="003A56C5" w:rsidP="003A56C5">
      <w:pPr>
        <w:spacing w:after="120"/>
        <w:contextualSpacing/>
        <w:jc w:val="both"/>
        <w:rPr>
          <w:rFonts w:eastAsia="Calibri"/>
          <w:b/>
          <w:sz w:val="23"/>
          <w:szCs w:val="23"/>
          <w:lang w:eastAsia="en-US"/>
        </w:rPr>
      </w:pPr>
      <w:r w:rsidRPr="00482CD6">
        <w:rPr>
          <w:rFonts w:eastAsia="Calibri"/>
          <w:sz w:val="23"/>
          <w:szCs w:val="23"/>
          <w:lang w:eastAsia="en-US"/>
        </w:rPr>
        <w:t xml:space="preserve">a) zamówienie publiczne </w:t>
      </w:r>
      <w:r w:rsidRPr="00482CD6">
        <w:rPr>
          <w:rFonts w:eastAsia="Calibri"/>
          <w:b/>
          <w:sz w:val="23"/>
          <w:szCs w:val="23"/>
          <w:u w:val="single"/>
          <w:lang w:eastAsia="en-US"/>
        </w:rPr>
        <w:t>w zakresie podstawowym</w:t>
      </w:r>
      <w:r w:rsidRPr="00482CD6">
        <w:rPr>
          <w:rFonts w:eastAsia="Calibri"/>
          <w:b/>
          <w:sz w:val="23"/>
          <w:szCs w:val="23"/>
          <w:lang w:eastAsia="en-US"/>
        </w:rPr>
        <w:t xml:space="preserve"> </w:t>
      </w:r>
      <w:r w:rsidRPr="00482CD6">
        <w:rPr>
          <w:rFonts w:eastAsia="Calibri"/>
          <w:sz w:val="23"/>
          <w:szCs w:val="23"/>
          <w:lang w:eastAsia="en-US"/>
        </w:rPr>
        <w:t xml:space="preserve">będzie realizowane sukcesywnie na podstawie składanych w okresie obowiązywania umowy zamówień </w:t>
      </w:r>
      <w:r w:rsidRPr="00482CD6">
        <w:rPr>
          <w:b/>
          <w:bCs/>
          <w:sz w:val="23"/>
          <w:szCs w:val="23"/>
          <w:u w:val="single"/>
        </w:rPr>
        <w:t>w terminie 12 miesięcy</w:t>
      </w:r>
      <w:r w:rsidRPr="00482CD6">
        <w:rPr>
          <w:b/>
          <w:bCs/>
          <w:sz w:val="23"/>
          <w:szCs w:val="23"/>
        </w:rPr>
        <w:t xml:space="preserve"> od dnia podpisania umowy</w:t>
      </w:r>
      <w:r w:rsidRPr="00482CD6">
        <w:rPr>
          <w:rFonts w:eastAsia="Calibri"/>
          <w:b/>
          <w:sz w:val="23"/>
          <w:szCs w:val="23"/>
          <w:lang w:eastAsia="en-US"/>
        </w:rPr>
        <w:t xml:space="preserve">, (jednak nie wcześniej niż od 01.01.2025r.) lub do wcześniejszego </w:t>
      </w:r>
      <w:r w:rsidRPr="00482CD6">
        <w:rPr>
          <w:rFonts w:eastAsia="Calibri"/>
          <w:b/>
          <w:sz w:val="23"/>
          <w:szCs w:val="23"/>
          <w:lang w:eastAsia="en-US"/>
        </w:rPr>
        <w:lastRenderedPageBreak/>
        <w:t>wyczerpania całkowitej wartości brutto umowy, o której mowa w § 2 ust. 2 pkt 1) umowy (załącznik nr 5 do S</w:t>
      </w:r>
      <w:r w:rsidR="00E35531">
        <w:rPr>
          <w:rFonts w:eastAsia="Calibri"/>
          <w:b/>
          <w:sz w:val="23"/>
          <w:szCs w:val="23"/>
          <w:lang w:eastAsia="en-US"/>
        </w:rPr>
        <w:t xml:space="preserve">WZ), obejmującej wynagrodzenie </w:t>
      </w:r>
      <w:r w:rsidRPr="00482CD6">
        <w:rPr>
          <w:rFonts w:eastAsia="Calibri"/>
          <w:b/>
          <w:sz w:val="23"/>
          <w:szCs w:val="23"/>
          <w:lang w:eastAsia="en-US"/>
        </w:rPr>
        <w:t xml:space="preserve">w ramach zamówienia podstawowego (w zależności od tego, które zdarzenie nastąpi pierwsze). </w:t>
      </w:r>
    </w:p>
    <w:p w14:paraId="0FDF8418" w14:textId="77777777" w:rsidR="00E35531" w:rsidRDefault="00E35531" w:rsidP="003A56C5">
      <w:pPr>
        <w:spacing w:after="120"/>
        <w:contextualSpacing/>
        <w:jc w:val="both"/>
        <w:rPr>
          <w:rFonts w:eastAsia="Calibri"/>
          <w:sz w:val="23"/>
          <w:szCs w:val="23"/>
          <w:lang w:eastAsia="en-US"/>
        </w:rPr>
      </w:pPr>
    </w:p>
    <w:p w14:paraId="3370BFB0" w14:textId="0B1DC371" w:rsidR="003A56C5" w:rsidRPr="00482CD6" w:rsidRDefault="003A56C5" w:rsidP="003A56C5">
      <w:pPr>
        <w:spacing w:after="120"/>
        <w:contextualSpacing/>
        <w:jc w:val="both"/>
        <w:rPr>
          <w:rFonts w:eastAsia="Calibri"/>
          <w:b/>
          <w:sz w:val="23"/>
          <w:szCs w:val="23"/>
          <w:u w:val="single"/>
          <w:lang w:eastAsia="en-US"/>
        </w:rPr>
      </w:pPr>
      <w:bookmarkStart w:id="1" w:name="_GoBack"/>
      <w:bookmarkEnd w:id="1"/>
      <w:r w:rsidRPr="00482CD6">
        <w:rPr>
          <w:rFonts w:eastAsia="Calibri"/>
          <w:sz w:val="23"/>
          <w:szCs w:val="23"/>
          <w:lang w:eastAsia="en-US"/>
        </w:rPr>
        <w:t>b)</w:t>
      </w:r>
      <w:r w:rsidRPr="00482CD6">
        <w:rPr>
          <w:rFonts w:eastAsia="Calibri"/>
          <w:b/>
          <w:sz w:val="23"/>
          <w:szCs w:val="23"/>
          <w:lang w:eastAsia="en-US"/>
        </w:rPr>
        <w:t xml:space="preserve"> </w:t>
      </w:r>
      <w:r w:rsidRPr="00482CD6">
        <w:rPr>
          <w:rFonts w:eastAsia="Calibri"/>
          <w:sz w:val="23"/>
          <w:szCs w:val="23"/>
          <w:lang w:eastAsia="en-US"/>
        </w:rPr>
        <w:t>zamówienie publiczne</w:t>
      </w:r>
      <w:r w:rsidRPr="00482CD6">
        <w:rPr>
          <w:rFonts w:eastAsia="Calibri"/>
          <w:b/>
          <w:sz w:val="23"/>
          <w:szCs w:val="23"/>
          <w:lang w:eastAsia="en-US"/>
        </w:rPr>
        <w:t xml:space="preserve"> </w:t>
      </w:r>
      <w:r w:rsidRPr="00482CD6">
        <w:rPr>
          <w:rFonts w:eastAsia="Calibri"/>
          <w:b/>
          <w:sz w:val="23"/>
          <w:szCs w:val="23"/>
          <w:u w:val="single"/>
          <w:lang w:eastAsia="en-US"/>
        </w:rPr>
        <w:t>w ramach prawa opcji</w:t>
      </w:r>
      <w:r w:rsidRPr="00482CD6">
        <w:rPr>
          <w:rFonts w:eastAsia="Calibri"/>
          <w:b/>
          <w:sz w:val="23"/>
          <w:szCs w:val="23"/>
          <w:lang w:eastAsia="en-US"/>
        </w:rPr>
        <w:t xml:space="preserve"> </w:t>
      </w:r>
      <w:r w:rsidRPr="00482CD6">
        <w:rPr>
          <w:rFonts w:eastAsia="Calibri"/>
          <w:sz w:val="23"/>
          <w:szCs w:val="23"/>
          <w:lang w:eastAsia="en-US"/>
        </w:rPr>
        <w:t xml:space="preserve">będzie realizowane sukcesywnie na podstawie składanych w okresie obowiązywania umowy zamówień – </w:t>
      </w:r>
      <w:r w:rsidRPr="00482CD6">
        <w:rPr>
          <w:rFonts w:eastAsia="Calibri"/>
          <w:b/>
          <w:sz w:val="23"/>
          <w:szCs w:val="23"/>
          <w:lang w:eastAsia="en-US"/>
        </w:rPr>
        <w:t xml:space="preserve">od dnia poinformowania przez Zamawiającego o uruchomieniu prawa opcji na zasadach określonych w postanowieniach umowy (w terminie obowiązującym jak w zamówieniu podstawowym: nie dłużej niż </w:t>
      </w:r>
      <w:r w:rsidRPr="00482CD6">
        <w:rPr>
          <w:b/>
          <w:bCs/>
          <w:sz w:val="23"/>
          <w:szCs w:val="23"/>
        </w:rPr>
        <w:t>12 miesięcy od dnia podpisania umowy</w:t>
      </w:r>
      <w:r w:rsidRPr="00482CD6">
        <w:rPr>
          <w:rFonts w:eastAsia="Calibri"/>
          <w:b/>
          <w:sz w:val="23"/>
          <w:szCs w:val="23"/>
          <w:lang w:eastAsia="en-US"/>
        </w:rPr>
        <w:t xml:space="preserve"> lub do wcześniejszego wyczerpania całkowitej wartości brutto umowy, o której mowa w § 2 ust. 2 pkt 2) umowy, obejmującej wynagrodzenie </w:t>
      </w:r>
      <w:r w:rsidRPr="00482CD6">
        <w:rPr>
          <w:rFonts w:eastAsia="Calibri"/>
          <w:b/>
          <w:sz w:val="23"/>
          <w:szCs w:val="23"/>
          <w:lang w:eastAsia="en-US"/>
        </w:rPr>
        <w:br/>
        <w:t>w ramach prawa opcji - w zależności od tego, które zdarzenie nastąpi pierwsze).</w:t>
      </w:r>
    </w:p>
    <w:p w14:paraId="07769E47" w14:textId="77777777" w:rsidR="003A56C5" w:rsidRPr="00482CD6" w:rsidRDefault="003A56C5" w:rsidP="003A56C5">
      <w:pPr>
        <w:jc w:val="both"/>
        <w:rPr>
          <w:sz w:val="23"/>
          <w:szCs w:val="23"/>
        </w:rPr>
      </w:pPr>
    </w:p>
    <w:p w14:paraId="6CA2CD60" w14:textId="77777777" w:rsidR="003A56C5" w:rsidRPr="00482CD6" w:rsidRDefault="003A56C5" w:rsidP="003A56C5">
      <w:pPr>
        <w:jc w:val="both"/>
        <w:rPr>
          <w:b/>
          <w:sz w:val="23"/>
          <w:szCs w:val="23"/>
        </w:rPr>
      </w:pPr>
      <w:r w:rsidRPr="00482CD6">
        <w:rPr>
          <w:sz w:val="23"/>
          <w:szCs w:val="23"/>
        </w:rPr>
        <w:t xml:space="preserve">Wykonawca zobowiązuje się dostarczać towar sukcesywnie – </w:t>
      </w:r>
      <w:r w:rsidRPr="00482CD6">
        <w:rPr>
          <w:b/>
          <w:bCs/>
          <w:sz w:val="23"/>
          <w:szCs w:val="23"/>
          <w:u w:val="single"/>
        </w:rPr>
        <w:t>trzy razy w tygodniu:</w:t>
      </w:r>
      <w:r w:rsidRPr="00482CD6">
        <w:rPr>
          <w:bCs/>
          <w:sz w:val="23"/>
          <w:szCs w:val="23"/>
          <w:u w:val="single"/>
        </w:rPr>
        <w:t xml:space="preserve"> </w:t>
      </w:r>
      <w:r w:rsidRPr="00482CD6">
        <w:rPr>
          <w:b/>
          <w:bCs/>
          <w:sz w:val="23"/>
          <w:szCs w:val="23"/>
          <w:u w:val="single"/>
        </w:rPr>
        <w:t>poniedziałek, środa, piątek</w:t>
      </w:r>
      <w:r w:rsidRPr="00482CD6">
        <w:rPr>
          <w:bCs/>
          <w:sz w:val="23"/>
          <w:szCs w:val="23"/>
          <w:u w:val="single"/>
        </w:rPr>
        <w:t xml:space="preserve">, </w:t>
      </w:r>
      <w:r w:rsidRPr="00482CD6">
        <w:rPr>
          <w:b/>
          <w:bCs/>
          <w:sz w:val="23"/>
          <w:szCs w:val="23"/>
          <w:u w:val="single"/>
        </w:rPr>
        <w:t>w godzinach od 8.00 do 10.00</w:t>
      </w:r>
      <w:r w:rsidRPr="00482CD6">
        <w:rPr>
          <w:bCs/>
          <w:sz w:val="23"/>
          <w:szCs w:val="23"/>
        </w:rPr>
        <w:t xml:space="preserve">, na podstawie składanych przez Zamawiającego zamówień, zawierających dokładnie określone ilości towaru oraz terminy dostaw. Zamówienia wysyłane będą przynajmniej dwa dni przed planowaną dostawą towaru do magazynu. </w:t>
      </w:r>
      <w:r w:rsidRPr="00482CD6">
        <w:rPr>
          <w:sz w:val="23"/>
          <w:szCs w:val="23"/>
        </w:rPr>
        <w:t xml:space="preserve">Ze względu na specyfikę organizacji żywienia w 41. Bazie Lotnictwa Szkolnego w Dęblinie (tj. zabezpieczenie żywienia personelu latającego, kursów, szkoleń, uroczystości, zmiennej liczby osób uprawnionych do żywienia, itp.) możliwa jest zmiana ustalonego sposobu realizacji dostaw. Szczegóły dotyczące </w:t>
      </w:r>
      <w:r w:rsidRPr="00482CD6">
        <w:rPr>
          <w:b/>
          <w:sz w:val="23"/>
          <w:szCs w:val="23"/>
        </w:rPr>
        <w:t xml:space="preserve">zmian częstotliwości dostaw (ile razy w tygodniu oraz w jakie dni) </w:t>
      </w:r>
      <w:r w:rsidRPr="00482CD6">
        <w:rPr>
          <w:sz w:val="23"/>
          <w:szCs w:val="23"/>
        </w:rPr>
        <w:t xml:space="preserve">zostaną uzgodnione przez strony po podpisaniu umowy w kontaktach roboczych. Zamówienia będą składane Wykonawcy za pośrednictwem e-maila/faksu oraz telefonicznie. O dokładnym terminie dostawy </w:t>
      </w:r>
      <w:r w:rsidRPr="00482CD6">
        <w:rPr>
          <w:b/>
          <w:sz w:val="23"/>
          <w:szCs w:val="23"/>
        </w:rPr>
        <w:t xml:space="preserve">Zamawiający zawiadomi Wykonawcę co najmniej z 24 godzinnym wyprzedzeniem. </w:t>
      </w:r>
      <w:r w:rsidRPr="00482CD6">
        <w:rPr>
          <w:sz w:val="23"/>
          <w:szCs w:val="23"/>
        </w:rPr>
        <w:t xml:space="preserve">Wykonawca dopuszcza możliwość złożenia przez Zamawiającego korekty uprzednio złożonego zamówienia z co najmniej 12 godzinnym wyprzedzeniem przed planowanym terminem dostawy. </w:t>
      </w:r>
    </w:p>
    <w:p w14:paraId="3CADD5EF" w14:textId="51DB46B2" w:rsidR="003A56C5" w:rsidRPr="00482CD6" w:rsidRDefault="003A56C5" w:rsidP="003A56C5">
      <w:pPr>
        <w:jc w:val="both"/>
        <w:rPr>
          <w:sz w:val="23"/>
          <w:szCs w:val="23"/>
        </w:rPr>
      </w:pPr>
      <w:r w:rsidRPr="00482CD6">
        <w:rPr>
          <w:sz w:val="23"/>
          <w:szCs w:val="23"/>
        </w:rPr>
        <w:t xml:space="preserve">W szczególnie uzasadnionych przypadkach, które mimo zachowania szczególnej staranności były niemożliwe do wcześniejszego przewidzenia (np. osiągania wyższych stanów gotowości bojowej, szkolenia poligonowego, szkolenia rezerw osobowych, kursów, szkoleń, służb przygotowawczych, zmiany stanu żywionych, restrukturyzacji sił zbrojnych, likwidacji klęsk żywiołowych, kryzysu, zagrożenia lub wojny, zmiany aktów prawnych w zakresie uprawnień do wyżywienia osób uprawnionych lub innych obowiązków nałożonych przez organy władzy państwowej oraz innych sytuacjach </w:t>
      </w:r>
      <w:r w:rsidR="007A21EC" w:rsidRPr="00482CD6">
        <w:rPr>
          <w:sz w:val="23"/>
          <w:szCs w:val="23"/>
        </w:rPr>
        <w:t xml:space="preserve">niezależnych od Zamawiającego), </w:t>
      </w:r>
      <w:r w:rsidRPr="00482CD6">
        <w:rPr>
          <w:b/>
          <w:sz w:val="23"/>
          <w:szCs w:val="23"/>
        </w:rPr>
        <w:t xml:space="preserve">Wykonawca zagwarantuje realizację dostaw </w:t>
      </w:r>
      <w:r w:rsidRPr="00482CD6">
        <w:rPr>
          <w:b/>
          <w:sz w:val="23"/>
          <w:szCs w:val="23"/>
        </w:rPr>
        <w:br/>
        <w:t xml:space="preserve">w odmiennych terminach i częstotliwościach oraz do miejsc (na terenie RP) niż określono w umowie, według cen zawartych w umowie. </w:t>
      </w:r>
      <w:r w:rsidRPr="00482CD6">
        <w:rPr>
          <w:sz w:val="23"/>
          <w:szCs w:val="23"/>
        </w:rPr>
        <w:t>Zmiany, o których mowa powyżej mogą następować wyłącznie w ramach ustalonej wartości przedmiotu zamówienia i jego ilości zawartej w umowie.</w:t>
      </w:r>
    </w:p>
    <w:p w14:paraId="0D1F6CCC" w14:textId="77777777" w:rsidR="00587FF4" w:rsidRPr="00482CD6" w:rsidRDefault="00587FF4" w:rsidP="002D2172">
      <w:pPr>
        <w:jc w:val="both"/>
        <w:rPr>
          <w:bCs/>
          <w:sz w:val="23"/>
          <w:szCs w:val="23"/>
        </w:rPr>
      </w:pPr>
    </w:p>
    <w:p w14:paraId="0379156B" w14:textId="77777777" w:rsidR="002D2172" w:rsidRPr="00482CD6" w:rsidRDefault="002D2172" w:rsidP="002D2172">
      <w:pPr>
        <w:jc w:val="both"/>
        <w:rPr>
          <w:bCs/>
          <w:sz w:val="23"/>
          <w:szCs w:val="23"/>
        </w:rPr>
      </w:pPr>
      <w:r w:rsidRPr="00482CD6">
        <w:rPr>
          <w:bCs/>
          <w:sz w:val="23"/>
          <w:szCs w:val="23"/>
        </w:rPr>
        <w:t>4.</w:t>
      </w:r>
      <w:r w:rsidRPr="00482CD6">
        <w:rPr>
          <w:b/>
          <w:bCs/>
          <w:sz w:val="23"/>
          <w:szCs w:val="23"/>
        </w:rPr>
        <w:t xml:space="preserve"> OŚWIADCZAM, </w:t>
      </w:r>
      <w:r w:rsidRPr="00482CD6">
        <w:rPr>
          <w:bCs/>
          <w:sz w:val="23"/>
          <w:szCs w:val="23"/>
        </w:rPr>
        <w:t xml:space="preserve">że akceptuję termin płatności: </w:t>
      </w:r>
    </w:p>
    <w:p w14:paraId="57376956" w14:textId="77777777" w:rsidR="002D2172" w:rsidRPr="00482CD6" w:rsidRDefault="002D2172" w:rsidP="002D2172">
      <w:pPr>
        <w:jc w:val="both"/>
        <w:rPr>
          <w:bCs/>
          <w:sz w:val="23"/>
          <w:szCs w:val="23"/>
        </w:rPr>
      </w:pPr>
    </w:p>
    <w:p w14:paraId="03D0DC51" w14:textId="77777777" w:rsidR="002D2172" w:rsidRPr="00482CD6" w:rsidRDefault="002D2172" w:rsidP="002D2172">
      <w:pPr>
        <w:jc w:val="both"/>
        <w:rPr>
          <w:bCs/>
          <w:sz w:val="23"/>
          <w:szCs w:val="23"/>
          <w:u w:val="single"/>
        </w:rPr>
      </w:pPr>
      <w:r w:rsidRPr="00482CD6">
        <w:rPr>
          <w:b/>
          <w:bCs/>
          <w:sz w:val="23"/>
          <w:szCs w:val="23"/>
          <w:u w:val="single"/>
        </w:rPr>
        <w:t xml:space="preserve">Zadanie I, Zadanie II, Zadanie III: </w:t>
      </w:r>
    </w:p>
    <w:p w14:paraId="7EA0BB41" w14:textId="77777777" w:rsidR="0031748C" w:rsidRPr="00482CD6" w:rsidRDefault="0031748C" w:rsidP="0031748C">
      <w:pPr>
        <w:widowControl w:val="0"/>
        <w:tabs>
          <w:tab w:val="num" w:pos="6881"/>
        </w:tabs>
        <w:autoSpaceDE w:val="0"/>
        <w:autoSpaceDN w:val="0"/>
        <w:adjustRightInd w:val="0"/>
        <w:jc w:val="both"/>
        <w:rPr>
          <w:bCs/>
          <w:sz w:val="23"/>
          <w:szCs w:val="23"/>
        </w:rPr>
      </w:pPr>
      <w:r w:rsidRPr="00482CD6">
        <w:rPr>
          <w:bCs/>
          <w:sz w:val="23"/>
          <w:szCs w:val="23"/>
        </w:rPr>
        <w:t xml:space="preserve">Zapłata wynagrodzenia nastąpi </w:t>
      </w:r>
      <w:r w:rsidRPr="00482CD6">
        <w:rPr>
          <w:b/>
          <w:bCs/>
          <w:sz w:val="23"/>
          <w:szCs w:val="23"/>
        </w:rPr>
        <w:t>w terminie 30 dni (trzydziestu dni)</w:t>
      </w:r>
      <w:r w:rsidRPr="00482CD6">
        <w:rPr>
          <w:bCs/>
          <w:sz w:val="23"/>
          <w:szCs w:val="23"/>
        </w:rPr>
        <w:t xml:space="preserve"> od dnia każdorazowego otrzymania przez Zamawiającego prawidłowo wystawionej faktury VAT. Zapłata nastąpi w drodze przelewu bankowego z rachunku bankowego Zamawiającego na rachunek bankowy Wykonawcy wynikający z faktury. Za dzień spełnienia świadczenia uznaje się dzień obciążenia rachunku bankowego Zamawiającego. </w:t>
      </w:r>
    </w:p>
    <w:p w14:paraId="773CB6C7" w14:textId="77777777" w:rsidR="0031748C" w:rsidRPr="00482CD6" w:rsidRDefault="0031748C" w:rsidP="008C74D5">
      <w:pPr>
        <w:widowControl w:val="0"/>
        <w:tabs>
          <w:tab w:val="num" w:pos="6881"/>
        </w:tabs>
        <w:autoSpaceDE w:val="0"/>
        <w:autoSpaceDN w:val="0"/>
        <w:adjustRightInd w:val="0"/>
        <w:jc w:val="both"/>
        <w:rPr>
          <w:sz w:val="23"/>
          <w:szCs w:val="23"/>
        </w:rPr>
      </w:pPr>
    </w:p>
    <w:p w14:paraId="6F3CEE65" w14:textId="77777777" w:rsidR="008F5F7D" w:rsidRPr="00482CD6" w:rsidRDefault="002D2172" w:rsidP="008C74D5">
      <w:pPr>
        <w:widowControl w:val="0"/>
        <w:tabs>
          <w:tab w:val="num" w:pos="6881"/>
        </w:tabs>
        <w:autoSpaceDE w:val="0"/>
        <w:autoSpaceDN w:val="0"/>
        <w:adjustRightInd w:val="0"/>
        <w:jc w:val="both"/>
        <w:rPr>
          <w:b/>
          <w:sz w:val="23"/>
          <w:szCs w:val="23"/>
        </w:rPr>
      </w:pPr>
      <w:r w:rsidRPr="00482CD6">
        <w:rPr>
          <w:sz w:val="23"/>
          <w:szCs w:val="23"/>
        </w:rPr>
        <w:lastRenderedPageBreak/>
        <w:t>5</w:t>
      </w:r>
      <w:r w:rsidR="00605BFE" w:rsidRPr="00482CD6">
        <w:rPr>
          <w:sz w:val="23"/>
          <w:szCs w:val="23"/>
        </w:rPr>
        <w:t>.</w:t>
      </w:r>
      <w:r w:rsidR="00377896" w:rsidRPr="00482CD6">
        <w:rPr>
          <w:b/>
          <w:sz w:val="23"/>
          <w:szCs w:val="23"/>
        </w:rPr>
        <w:t xml:space="preserve"> </w:t>
      </w:r>
      <w:bookmarkStart w:id="2" w:name="_Hlk118355980"/>
      <w:r w:rsidR="008F5F7D" w:rsidRPr="00482CD6">
        <w:rPr>
          <w:b/>
          <w:bCs/>
          <w:sz w:val="23"/>
          <w:szCs w:val="23"/>
        </w:rPr>
        <w:t xml:space="preserve">Oświadczam(y), </w:t>
      </w:r>
      <w:r w:rsidR="008F5F7D" w:rsidRPr="00482CD6">
        <w:rPr>
          <w:sz w:val="23"/>
          <w:szCs w:val="23"/>
        </w:rPr>
        <w:t xml:space="preserve">że uważamy się za związanych niniejszą ofertą </w:t>
      </w:r>
      <w:r w:rsidR="008F5F7D" w:rsidRPr="00482CD6">
        <w:rPr>
          <w:b/>
          <w:sz w:val="23"/>
          <w:szCs w:val="23"/>
        </w:rPr>
        <w:t>na okres 90 dni licząc od daty upływu terminu do złożenia oferty</w:t>
      </w:r>
      <w:r w:rsidR="00651F51" w:rsidRPr="00482CD6">
        <w:rPr>
          <w:b/>
          <w:sz w:val="23"/>
          <w:szCs w:val="23"/>
        </w:rPr>
        <w:t xml:space="preserve"> – termin związania ofertą jest określony datą w Specyfikacji Warunków Zamówienia – w Rozdziale XIa SWZ.</w:t>
      </w:r>
    </w:p>
    <w:bookmarkEnd w:id="2"/>
    <w:p w14:paraId="0F928D82" w14:textId="77777777" w:rsidR="00F232A3" w:rsidRPr="00482CD6" w:rsidRDefault="00F232A3" w:rsidP="00F232A3">
      <w:pPr>
        <w:widowControl w:val="0"/>
        <w:tabs>
          <w:tab w:val="num" w:pos="6881"/>
        </w:tabs>
        <w:autoSpaceDE w:val="0"/>
        <w:autoSpaceDN w:val="0"/>
        <w:adjustRightInd w:val="0"/>
        <w:jc w:val="both"/>
        <w:rPr>
          <w:b/>
          <w:sz w:val="23"/>
          <w:szCs w:val="23"/>
        </w:rPr>
      </w:pPr>
      <w:r w:rsidRPr="00482CD6">
        <w:rPr>
          <w:b/>
          <w:sz w:val="23"/>
          <w:szCs w:val="23"/>
        </w:rPr>
        <w:t xml:space="preserve">Oświadczam(y), że uważamy się za związanych niniejszą ofertą do upływu terminu określonego datą w dokumentach zamówienia </w:t>
      </w:r>
      <w:r w:rsidRPr="00482CD6">
        <w:rPr>
          <w:b/>
          <w:sz w:val="23"/>
          <w:szCs w:val="23"/>
        </w:rPr>
        <w:br/>
        <w:t xml:space="preserve">(w Specyfikacji Warunków Zamówienia), tj. </w:t>
      </w:r>
      <w:r w:rsidRPr="00482CD6">
        <w:rPr>
          <w:b/>
          <w:bCs/>
          <w:sz w:val="23"/>
          <w:szCs w:val="23"/>
        </w:rPr>
        <w:t>90 dni od dnia upływu terminu składania ofert,</w:t>
      </w:r>
      <w:r w:rsidRPr="00482CD6">
        <w:rPr>
          <w:b/>
          <w:sz w:val="23"/>
          <w:szCs w:val="23"/>
        </w:rPr>
        <w:t xml:space="preserve"> przy czym pierwszym dniem terminu związania ofertą jest dzień, w którym upływa termin składania ofert.</w:t>
      </w:r>
    </w:p>
    <w:p w14:paraId="044B6E9A" w14:textId="77777777" w:rsidR="0031748C" w:rsidRPr="00482CD6" w:rsidRDefault="0031748C" w:rsidP="008C74D5">
      <w:pPr>
        <w:widowControl w:val="0"/>
        <w:tabs>
          <w:tab w:val="num" w:pos="6881"/>
        </w:tabs>
        <w:autoSpaceDE w:val="0"/>
        <w:autoSpaceDN w:val="0"/>
        <w:adjustRightInd w:val="0"/>
        <w:jc w:val="both"/>
        <w:rPr>
          <w:b/>
          <w:sz w:val="23"/>
          <w:szCs w:val="23"/>
        </w:rPr>
      </w:pPr>
    </w:p>
    <w:p w14:paraId="5CDEAA2A" w14:textId="325F9097" w:rsidR="00377896" w:rsidRPr="00482CD6" w:rsidRDefault="002D2172" w:rsidP="00630A00">
      <w:pPr>
        <w:widowControl w:val="0"/>
        <w:tabs>
          <w:tab w:val="num" w:pos="6881"/>
        </w:tabs>
        <w:autoSpaceDE w:val="0"/>
        <w:autoSpaceDN w:val="0"/>
        <w:adjustRightInd w:val="0"/>
        <w:jc w:val="both"/>
        <w:rPr>
          <w:b/>
          <w:sz w:val="23"/>
          <w:szCs w:val="23"/>
          <w:u w:val="single"/>
        </w:rPr>
      </w:pPr>
      <w:r w:rsidRPr="00482CD6">
        <w:rPr>
          <w:sz w:val="23"/>
          <w:szCs w:val="23"/>
        </w:rPr>
        <w:t>6</w:t>
      </w:r>
      <w:r w:rsidR="00605BFE" w:rsidRPr="00482CD6">
        <w:rPr>
          <w:sz w:val="23"/>
          <w:szCs w:val="23"/>
        </w:rPr>
        <w:t>.</w:t>
      </w:r>
      <w:r w:rsidR="00377896" w:rsidRPr="00482CD6">
        <w:rPr>
          <w:sz w:val="23"/>
          <w:szCs w:val="23"/>
        </w:rPr>
        <w:t xml:space="preserve"> </w:t>
      </w:r>
      <w:r w:rsidR="008C74D5" w:rsidRPr="00482CD6">
        <w:rPr>
          <w:sz w:val="23"/>
          <w:szCs w:val="23"/>
        </w:rPr>
        <w:t>W razie wybrania mojej oferty zobowiązuję się do podpisania um</w:t>
      </w:r>
      <w:r w:rsidR="002C6624" w:rsidRPr="00482CD6">
        <w:rPr>
          <w:sz w:val="23"/>
          <w:szCs w:val="23"/>
        </w:rPr>
        <w:t xml:space="preserve">owy na warunkach zawartych w </w:t>
      </w:r>
      <w:r w:rsidR="0031748C" w:rsidRPr="00482CD6">
        <w:rPr>
          <w:bCs/>
          <w:sz w:val="23"/>
          <w:szCs w:val="23"/>
        </w:rPr>
        <w:t xml:space="preserve">projektowanych postanowieniach umowy </w:t>
      </w:r>
      <w:r w:rsidR="0031748C" w:rsidRPr="00482CD6">
        <w:rPr>
          <w:bCs/>
          <w:sz w:val="23"/>
          <w:szCs w:val="23"/>
        </w:rPr>
        <w:br/>
        <w:t>w sprawie zamówienia publicznego, które zostaną wprowadzone do umowy w sprawie zamówienia publicznego</w:t>
      </w:r>
      <w:r w:rsidR="008C74D5" w:rsidRPr="00482CD6">
        <w:rPr>
          <w:sz w:val="23"/>
          <w:szCs w:val="23"/>
        </w:rPr>
        <w:t xml:space="preserve"> - </w:t>
      </w:r>
      <w:r w:rsidR="00377896" w:rsidRPr="00482CD6">
        <w:rPr>
          <w:sz w:val="23"/>
          <w:szCs w:val="23"/>
        </w:rPr>
        <w:t xml:space="preserve">załącznik </w:t>
      </w:r>
      <w:r w:rsidR="00377896" w:rsidRPr="00482CD6">
        <w:rPr>
          <w:b/>
          <w:sz w:val="23"/>
          <w:szCs w:val="23"/>
        </w:rPr>
        <w:t xml:space="preserve">Nr </w:t>
      </w:r>
      <w:r w:rsidR="00897060" w:rsidRPr="00482CD6">
        <w:rPr>
          <w:b/>
          <w:sz w:val="23"/>
          <w:szCs w:val="23"/>
        </w:rPr>
        <w:t>5</w:t>
      </w:r>
      <w:r w:rsidR="00C04A32" w:rsidRPr="00482CD6">
        <w:rPr>
          <w:b/>
          <w:sz w:val="23"/>
          <w:szCs w:val="23"/>
        </w:rPr>
        <w:t xml:space="preserve"> </w:t>
      </w:r>
      <w:r w:rsidR="008C74D5" w:rsidRPr="00482CD6">
        <w:rPr>
          <w:b/>
          <w:sz w:val="23"/>
          <w:szCs w:val="23"/>
        </w:rPr>
        <w:t xml:space="preserve">do </w:t>
      </w:r>
      <w:r w:rsidR="00523A42" w:rsidRPr="00482CD6">
        <w:rPr>
          <w:b/>
          <w:sz w:val="23"/>
          <w:szCs w:val="23"/>
        </w:rPr>
        <w:t>SWZ</w:t>
      </w:r>
      <w:r w:rsidR="008C74D5" w:rsidRPr="00482CD6">
        <w:rPr>
          <w:sz w:val="23"/>
          <w:szCs w:val="23"/>
        </w:rPr>
        <w:t xml:space="preserve"> </w:t>
      </w:r>
      <w:r w:rsidR="00C04A32" w:rsidRPr="00482CD6">
        <w:rPr>
          <w:b/>
          <w:sz w:val="23"/>
          <w:szCs w:val="23"/>
          <w:u w:val="single"/>
        </w:rPr>
        <w:br/>
      </w:r>
      <w:r w:rsidR="00377896" w:rsidRPr="00482CD6">
        <w:rPr>
          <w:sz w:val="23"/>
          <w:szCs w:val="23"/>
        </w:rPr>
        <w:t>w miejscu i terminie wyznaczonym przez zamawiającego.</w:t>
      </w:r>
    </w:p>
    <w:p w14:paraId="6532EB24" w14:textId="77777777" w:rsidR="001C7452" w:rsidRPr="00482CD6" w:rsidRDefault="001C7452" w:rsidP="001C7452">
      <w:pPr>
        <w:shd w:val="clear" w:color="auto" w:fill="FFFFFF"/>
        <w:rPr>
          <w:b/>
          <w:sz w:val="23"/>
          <w:szCs w:val="23"/>
        </w:rPr>
      </w:pPr>
    </w:p>
    <w:p w14:paraId="6D73B4C5" w14:textId="77777777" w:rsidR="004F2B7E" w:rsidRPr="00482CD6" w:rsidRDefault="004F2B7E" w:rsidP="004F2B7E">
      <w:pPr>
        <w:jc w:val="both"/>
        <w:rPr>
          <w:b/>
          <w:bCs/>
          <w:sz w:val="23"/>
          <w:szCs w:val="23"/>
        </w:rPr>
      </w:pPr>
      <w:r w:rsidRPr="00482CD6">
        <w:rPr>
          <w:b/>
          <w:sz w:val="23"/>
          <w:szCs w:val="23"/>
          <w:u w:val="single"/>
        </w:rPr>
        <w:t>Zamawiający oświadcza, iż jest płatnikiem VAT.</w:t>
      </w:r>
    </w:p>
    <w:p w14:paraId="0AEACA9A" w14:textId="77777777" w:rsidR="004F2B7E" w:rsidRPr="00482CD6" w:rsidRDefault="004F2B7E" w:rsidP="004F2B7E">
      <w:pPr>
        <w:jc w:val="both"/>
        <w:rPr>
          <w:b/>
          <w:sz w:val="23"/>
          <w:szCs w:val="23"/>
          <w:u w:val="single"/>
        </w:rPr>
      </w:pPr>
    </w:p>
    <w:p w14:paraId="6C6B321C" w14:textId="4C793407" w:rsidR="004F2B7E" w:rsidRPr="00482CD6" w:rsidRDefault="002D2172" w:rsidP="004F2B7E">
      <w:pPr>
        <w:jc w:val="both"/>
        <w:rPr>
          <w:b/>
          <w:sz w:val="23"/>
          <w:szCs w:val="23"/>
        </w:rPr>
      </w:pPr>
      <w:r w:rsidRPr="00482CD6">
        <w:rPr>
          <w:sz w:val="23"/>
          <w:szCs w:val="23"/>
        </w:rPr>
        <w:t>7</w:t>
      </w:r>
      <w:r w:rsidR="004F2B7E" w:rsidRPr="00482CD6">
        <w:rPr>
          <w:sz w:val="23"/>
          <w:szCs w:val="23"/>
        </w:rPr>
        <w:t>.</w:t>
      </w:r>
      <w:r w:rsidR="004F2B7E" w:rsidRPr="00482CD6">
        <w:rPr>
          <w:b/>
          <w:sz w:val="23"/>
          <w:szCs w:val="23"/>
        </w:rPr>
        <w:t xml:space="preserve"> Z</w:t>
      </w:r>
      <w:r w:rsidRPr="00482CD6">
        <w:rPr>
          <w:b/>
          <w:sz w:val="23"/>
          <w:szCs w:val="23"/>
        </w:rPr>
        <w:t>amierzam</w:t>
      </w:r>
      <w:r w:rsidR="004F2B7E" w:rsidRPr="00482CD6">
        <w:rPr>
          <w:b/>
          <w:sz w:val="23"/>
          <w:szCs w:val="23"/>
        </w:rPr>
        <w:t xml:space="preserve"> powierzyć podwykonawcom wykonanie następujących części zamówienia (wypełnić</w:t>
      </w:r>
      <w:r w:rsidR="00630A00" w:rsidRPr="00482CD6">
        <w:rPr>
          <w:b/>
          <w:sz w:val="23"/>
          <w:szCs w:val="23"/>
        </w:rPr>
        <w:t>,</w:t>
      </w:r>
      <w:r w:rsidR="004F2B7E" w:rsidRPr="00482CD6">
        <w:rPr>
          <w:b/>
          <w:sz w:val="23"/>
          <w:szCs w:val="23"/>
        </w:rPr>
        <w:t xml:space="preserve"> jeżeli dotyczy): </w:t>
      </w:r>
    </w:p>
    <w:p w14:paraId="676E56E7" w14:textId="77777777" w:rsidR="004F2B7E" w:rsidRPr="00482CD6" w:rsidRDefault="002D2172" w:rsidP="00562127">
      <w:pPr>
        <w:numPr>
          <w:ilvl w:val="0"/>
          <w:numId w:val="2"/>
        </w:numPr>
        <w:tabs>
          <w:tab w:val="num" w:pos="6881"/>
        </w:tabs>
        <w:jc w:val="both"/>
        <w:rPr>
          <w:b/>
          <w:sz w:val="23"/>
          <w:szCs w:val="23"/>
        </w:rPr>
      </w:pPr>
      <w:r w:rsidRPr="00482CD6">
        <w:rPr>
          <w:b/>
          <w:sz w:val="23"/>
          <w:szCs w:val="23"/>
        </w:rPr>
        <w:t>powierzę</w:t>
      </w:r>
      <w:r w:rsidR="004F2B7E" w:rsidRPr="00482CD6">
        <w:rPr>
          <w:b/>
          <w:sz w:val="23"/>
          <w:szCs w:val="23"/>
        </w:rPr>
        <w:t xml:space="preserve"> następującym podwykonawcom realizację następujących części zamówienia (niebędących podmiotem, na którego zasoby powołuje się wykonawca - w przypadku, gdy wykonawca spełnia warunki udziału w postępowaniu samodzielnie): </w:t>
      </w:r>
    </w:p>
    <w:p w14:paraId="0F08CA24" w14:textId="77777777" w:rsidR="004F2B7E" w:rsidRPr="00482CD6" w:rsidRDefault="004F2B7E" w:rsidP="004F2B7E">
      <w:pPr>
        <w:jc w:val="both"/>
        <w:rPr>
          <w:b/>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4734"/>
        <w:gridCol w:w="7859"/>
      </w:tblGrid>
      <w:tr w:rsidR="00482CD6" w:rsidRPr="00482CD6" w14:paraId="3BB69473" w14:textId="77777777" w:rsidTr="004F2B7E">
        <w:tc>
          <w:tcPr>
            <w:tcW w:w="1239" w:type="dxa"/>
            <w:shd w:val="clear" w:color="auto" w:fill="auto"/>
          </w:tcPr>
          <w:p w14:paraId="5F3F81F8" w14:textId="77777777" w:rsidR="004F2B7E" w:rsidRPr="00482CD6" w:rsidRDefault="004F2B7E" w:rsidP="004F2B7E">
            <w:pPr>
              <w:jc w:val="both"/>
              <w:rPr>
                <w:b/>
                <w:sz w:val="23"/>
                <w:szCs w:val="23"/>
              </w:rPr>
            </w:pPr>
            <w:r w:rsidRPr="00482CD6">
              <w:rPr>
                <w:b/>
                <w:sz w:val="23"/>
                <w:szCs w:val="23"/>
              </w:rPr>
              <w:t xml:space="preserve">Lp. </w:t>
            </w:r>
          </w:p>
        </w:tc>
        <w:tc>
          <w:tcPr>
            <w:tcW w:w="4805" w:type="dxa"/>
            <w:shd w:val="clear" w:color="auto" w:fill="auto"/>
          </w:tcPr>
          <w:p w14:paraId="2269FE75" w14:textId="77777777" w:rsidR="004F2B7E" w:rsidRPr="00482CD6" w:rsidRDefault="004F2B7E" w:rsidP="004F2B7E">
            <w:pPr>
              <w:jc w:val="both"/>
              <w:rPr>
                <w:b/>
                <w:sz w:val="23"/>
                <w:szCs w:val="23"/>
              </w:rPr>
            </w:pPr>
            <w:r w:rsidRPr="00482CD6">
              <w:rPr>
                <w:b/>
                <w:sz w:val="23"/>
                <w:szCs w:val="23"/>
              </w:rPr>
              <w:t>Nazwa (firma) podwykonawcy (o ile jest to wiadome)</w:t>
            </w:r>
          </w:p>
        </w:tc>
        <w:tc>
          <w:tcPr>
            <w:tcW w:w="8005" w:type="dxa"/>
            <w:shd w:val="clear" w:color="auto" w:fill="auto"/>
          </w:tcPr>
          <w:p w14:paraId="57538F8A" w14:textId="77777777" w:rsidR="004F2B7E" w:rsidRPr="00482CD6" w:rsidRDefault="004F2B7E" w:rsidP="004F2B7E">
            <w:pPr>
              <w:jc w:val="both"/>
              <w:rPr>
                <w:b/>
                <w:sz w:val="23"/>
                <w:szCs w:val="23"/>
              </w:rPr>
            </w:pPr>
            <w:r w:rsidRPr="00482CD6">
              <w:rPr>
                <w:b/>
                <w:sz w:val="23"/>
                <w:szCs w:val="23"/>
              </w:rPr>
              <w:t>Cześć (zakres) przedmiotu zamówienia powierzony podwykonawcy oraz część zamówienia, której dotyczy</w:t>
            </w:r>
          </w:p>
        </w:tc>
      </w:tr>
      <w:tr w:rsidR="00482CD6" w:rsidRPr="00482CD6" w14:paraId="4D06EC72" w14:textId="77777777" w:rsidTr="004F2B7E">
        <w:tc>
          <w:tcPr>
            <w:tcW w:w="1239" w:type="dxa"/>
            <w:shd w:val="clear" w:color="auto" w:fill="auto"/>
          </w:tcPr>
          <w:p w14:paraId="6669C828" w14:textId="77777777" w:rsidR="004F2B7E" w:rsidRPr="00482CD6" w:rsidRDefault="004F2B7E" w:rsidP="004F2B7E">
            <w:pPr>
              <w:jc w:val="both"/>
              <w:rPr>
                <w:b/>
                <w:sz w:val="23"/>
                <w:szCs w:val="23"/>
              </w:rPr>
            </w:pPr>
          </w:p>
        </w:tc>
        <w:tc>
          <w:tcPr>
            <w:tcW w:w="4805" w:type="dxa"/>
            <w:shd w:val="clear" w:color="auto" w:fill="auto"/>
          </w:tcPr>
          <w:p w14:paraId="03309235" w14:textId="77777777" w:rsidR="004F2B7E" w:rsidRPr="00482CD6" w:rsidRDefault="004F2B7E" w:rsidP="004F2B7E">
            <w:pPr>
              <w:jc w:val="both"/>
              <w:rPr>
                <w:b/>
                <w:sz w:val="23"/>
                <w:szCs w:val="23"/>
              </w:rPr>
            </w:pPr>
          </w:p>
        </w:tc>
        <w:tc>
          <w:tcPr>
            <w:tcW w:w="8005" w:type="dxa"/>
            <w:shd w:val="clear" w:color="auto" w:fill="auto"/>
          </w:tcPr>
          <w:p w14:paraId="7965AF67" w14:textId="77777777" w:rsidR="004F2B7E" w:rsidRPr="00482CD6" w:rsidRDefault="004F2B7E" w:rsidP="004F2B7E">
            <w:pPr>
              <w:jc w:val="both"/>
              <w:rPr>
                <w:b/>
                <w:sz w:val="23"/>
                <w:szCs w:val="23"/>
              </w:rPr>
            </w:pPr>
          </w:p>
        </w:tc>
      </w:tr>
      <w:tr w:rsidR="004F2B7E" w:rsidRPr="00482CD6" w14:paraId="2B069489" w14:textId="77777777" w:rsidTr="004F2B7E">
        <w:tc>
          <w:tcPr>
            <w:tcW w:w="1239" w:type="dxa"/>
            <w:shd w:val="clear" w:color="auto" w:fill="auto"/>
          </w:tcPr>
          <w:p w14:paraId="1DA99CB8" w14:textId="77777777" w:rsidR="004F2B7E" w:rsidRPr="00482CD6" w:rsidRDefault="004F2B7E" w:rsidP="004F2B7E">
            <w:pPr>
              <w:jc w:val="both"/>
              <w:rPr>
                <w:b/>
                <w:sz w:val="23"/>
                <w:szCs w:val="23"/>
              </w:rPr>
            </w:pPr>
          </w:p>
        </w:tc>
        <w:tc>
          <w:tcPr>
            <w:tcW w:w="4805" w:type="dxa"/>
            <w:shd w:val="clear" w:color="auto" w:fill="auto"/>
          </w:tcPr>
          <w:p w14:paraId="0EEE0761" w14:textId="77777777" w:rsidR="004F2B7E" w:rsidRPr="00482CD6" w:rsidRDefault="004F2B7E" w:rsidP="004F2B7E">
            <w:pPr>
              <w:jc w:val="both"/>
              <w:rPr>
                <w:b/>
                <w:sz w:val="23"/>
                <w:szCs w:val="23"/>
              </w:rPr>
            </w:pPr>
          </w:p>
        </w:tc>
        <w:tc>
          <w:tcPr>
            <w:tcW w:w="8005" w:type="dxa"/>
            <w:shd w:val="clear" w:color="auto" w:fill="auto"/>
          </w:tcPr>
          <w:p w14:paraId="5C9DC11E" w14:textId="77777777" w:rsidR="004F2B7E" w:rsidRPr="00482CD6" w:rsidRDefault="004F2B7E" w:rsidP="004F2B7E">
            <w:pPr>
              <w:jc w:val="both"/>
              <w:rPr>
                <w:b/>
                <w:sz w:val="23"/>
                <w:szCs w:val="23"/>
              </w:rPr>
            </w:pPr>
          </w:p>
        </w:tc>
      </w:tr>
    </w:tbl>
    <w:p w14:paraId="367D102E" w14:textId="77777777" w:rsidR="002D2172" w:rsidRPr="00482CD6" w:rsidRDefault="002D2172" w:rsidP="004F2B7E">
      <w:pPr>
        <w:jc w:val="both"/>
        <w:rPr>
          <w:b/>
          <w:sz w:val="23"/>
          <w:szCs w:val="23"/>
          <w:u w:val="single"/>
        </w:rPr>
      </w:pPr>
    </w:p>
    <w:p w14:paraId="76E28854" w14:textId="77777777" w:rsidR="004F2B7E" w:rsidRPr="00482CD6" w:rsidRDefault="004F2B7E" w:rsidP="004F2B7E">
      <w:pPr>
        <w:jc w:val="both"/>
        <w:rPr>
          <w:b/>
          <w:sz w:val="23"/>
          <w:szCs w:val="23"/>
          <w:u w:val="single"/>
        </w:rPr>
      </w:pPr>
      <w:r w:rsidRPr="00482CD6">
        <w:rPr>
          <w:b/>
          <w:sz w:val="23"/>
          <w:szCs w:val="23"/>
          <w:u w:val="single"/>
        </w:rPr>
        <w:t>lub</w:t>
      </w:r>
    </w:p>
    <w:p w14:paraId="4C533DBB" w14:textId="319A550F" w:rsidR="00646A8A" w:rsidRPr="00482CD6" w:rsidRDefault="004F2B7E" w:rsidP="00833F01">
      <w:pPr>
        <w:numPr>
          <w:ilvl w:val="0"/>
          <w:numId w:val="2"/>
        </w:numPr>
        <w:jc w:val="both"/>
        <w:rPr>
          <w:b/>
          <w:sz w:val="23"/>
          <w:szCs w:val="23"/>
        </w:rPr>
      </w:pPr>
      <w:r w:rsidRPr="00482CD6">
        <w:rPr>
          <w:b/>
          <w:sz w:val="23"/>
          <w:szCs w:val="23"/>
        </w:rPr>
        <w:t>powierz</w:t>
      </w:r>
      <w:r w:rsidR="002D2172" w:rsidRPr="00482CD6">
        <w:rPr>
          <w:b/>
          <w:sz w:val="23"/>
          <w:szCs w:val="23"/>
        </w:rPr>
        <w:t>ę</w:t>
      </w:r>
      <w:r w:rsidRPr="00482CD6">
        <w:rPr>
          <w:b/>
          <w:sz w:val="23"/>
          <w:szCs w:val="23"/>
        </w:rPr>
        <w:t xml:space="preserve"> podwykonawcom realizację następujących części zamówienia i jednocześnie powołuj</w:t>
      </w:r>
      <w:r w:rsidR="002D2172" w:rsidRPr="00482CD6">
        <w:rPr>
          <w:b/>
          <w:sz w:val="23"/>
          <w:szCs w:val="23"/>
        </w:rPr>
        <w:t>ę</w:t>
      </w:r>
      <w:r w:rsidRPr="00482CD6">
        <w:rPr>
          <w:b/>
          <w:sz w:val="23"/>
          <w:szCs w:val="23"/>
        </w:rPr>
        <w:t xml:space="preserve"> się na ich zasoby, w celu wykazania spełniania warunków udziału w postępowaniu, o których mowa w </w:t>
      </w:r>
      <w:r w:rsidR="00523A42" w:rsidRPr="00482CD6">
        <w:rPr>
          <w:b/>
          <w:sz w:val="23"/>
          <w:szCs w:val="23"/>
        </w:rPr>
        <w:t>SWZ</w:t>
      </w:r>
      <w:r w:rsidRPr="00482CD6">
        <w:rPr>
          <w:b/>
          <w:sz w:val="23"/>
          <w:szCs w:val="23"/>
        </w:rPr>
        <w:t xml:space="preserve">, na zasadach określonych w art. </w:t>
      </w:r>
      <w:r w:rsidR="00646A8A" w:rsidRPr="00482CD6">
        <w:rPr>
          <w:b/>
          <w:sz w:val="23"/>
          <w:szCs w:val="23"/>
        </w:rPr>
        <w:t>118 ustawy Pzp</w:t>
      </w:r>
      <w:r w:rsidRPr="00482CD6">
        <w:rPr>
          <w:b/>
          <w:sz w:val="23"/>
          <w:szCs w:val="23"/>
        </w:rPr>
        <w:t xml:space="preserve"> (co potwierdza załączone do oferty zobowiązanie podmiotu udostępniającego):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4736"/>
        <w:gridCol w:w="7857"/>
      </w:tblGrid>
      <w:tr w:rsidR="00482CD6" w:rsidRPr="00482CD6" w14:paraId="48782EB4" w14:textId="77777777" w:rsidTr="004F2B7E">
        <w:tc>
          <w:tcPr>
            <w:tcW w:w="1242" w:type="dxa"/>
            <w:shd w:val="clear" w:color="auto" w:fill="auto"/>
          </w:tcPr>
          <w:p w14:paraId="30740B79" w14:textId="77777777" w:rsidR="004F2B7E" w:rsidRPr="00482CD6" w:rsidRDefault="004F2B7E" w:rsidP="004F2B7E">
            <w:pPr>
              <w:jc w:val="both"/>
              <w:rPr>
                <w:b/>
                <w:sz w:val="23"/>
                <w:szCs w:val="23"/>
              </w:rPr>
            </w:pPr>
            <w:r w:rsidRPr="00482CD6">
              <w:rPr>
                <w:b/>
                <w:sz w:val="23"/>
                <w:szCs w:val="23"/>
              </w:rPr>
              <w:t xml:space="preserve">Lp. </w:t>
            </w:r>
          </w:p>
        </w:tc>
        <w:tc>
          <w:tcPr>
            <w:tcW w:w="4820" w:type="dxa"/>
            <w:shd w:val="clear" w:color="auto" w:fill="auto"/>
          </w:tcPr>
          <w:p w14:paraId="6EE8E0F1" w14:textId="77777777" w:rsidR="004F2B7E" w:rsidRPr="00482CD6" w:rsidRDefault="004F2B7E" w:rsidP="004F2B7E">
            <w:pPr>
              <w:jc w:val="both"/>
              <w:rPr>
                <w:b/>
                <w:sz w:val="23"/>
                <w:szCs w:val="23"/>
              </w:rPr>
            </w:pPr>
            <w:r w:rsidRPr="00482CD6">
              <w:rPr>
                <w:b/>
                <w:sz w:val="23"/>
                <w:szCs w:val="23"/>
              </w:rPr>
              <w:t xml:space="preserve">Nazwa (firma) podwykonawcy </w:t>
            </w:r>
          </w:p>
          <w:p w14:paraId="770A8265" w14:textId="77777777" w:rsidR="004F2B7E" w:rsidRPr="00482CD6" w:rsidRDefault="004F2B7E" w:rsidP="004F2B7E">
            <w:pPr>
              <w:jc w:val="both"/>
              <w:rPr>
                <w:b/>
                <w:sz w:val="23"/>
                <w:szCs w:val="23"/>
              </w:rPr>
            </w:pPr>
            <w:r w:rsidRPr="00482CD6">
              <w:rPr>
                <w:b/>
                <w:sz w:val="23"/>
                <w:szCs w:val="23"/>
              </w:rPr>
              <w:t>(innego podmiotu)</w:t>
            </w:r>
          </w:p>
        </w:tc>
        <w:tc>
          <w:tcPr>
            <w:tcW w:w="8036" w:type="dxa"/>
            <w:shd w:val="clear" w:color="auto" w:fill="auto"/>
          </w:tcPr>
          <w:p w14:paraId="69395ED7" w14:textId="77777777" w:rsidR="004F2B7E" w:rsidRPr="00482CD6" w:rsidRDefault="004F2B7E" w:rsidP="004F2B7E">
            <w:pPr>
              <w:jc w:val="both"/>
              <w:rPr>
                <w:b/>
                <w:sz w:val="23"/>
                <w:szCs w:val="23"/>
              </w:rPr>
            </w:pPr>
            <w:r w:rsidRPr="00482CD6">
              <w:rPr>
                <w:b/>
                <w:sz w:val="23"/>
                <w:szCs w:val="23"/>
              </w:rPr>
              <w:t xml:space="preserve">Cześć (zakres) przedmiotu zamówienia </w:t>
            </w:r>
          </w:p>
          <w:p w14:paraId="58F84B93" w14:textId="77777777" w:rsidR="004F2B7E" w:rsidRPr="00482CD6" w:rsidRDefault="004F2B7E" w:rsidP="004F2B7E">
            <w:pPr>
              <w:jc w:val="both"/>
              <w:rPr>
                <w:b/>
                <w:sz w:val="23"/>
                <w:szCs w:val="23"/>
              </w:rPr>
            </w:pPr>
            <w:r w:rsidRPr="00482CD6">
              <w:rPr>
                <w:b/>
                <w:sz w:val="23"/>
                <w:szCs w:val="23"/>
              </w:rPr>
              <w:t>powierzony innemu podmiotowi oraz część zamówienia, której dotyczy</w:t>
            </w:r>
          </w:p>
        </w:tc>
      </w:tr>
      <w:tr w:rsidR="00482CD6" w:rsidRPr="00482CD6" w14:paraId="1561F189" w14:textId="77777777" w:rsidTr="004F2B7E">
        <w:tc>
          <w:tcPr>
            <w:tcW w:w="1242" w:type="dxa"/>
            <w:shd w:val="clear" w:color="auto" w:fill="auto"/>
          </w:tcPr>
          <w:p w14:paraId="45A4833C" w14:textId="77777777" w:rsidR="004F2B7E" w:rsidRPr="00482CD6" w:rsidRDefault="004F2B7E" w:rsidP="004F2B7E">
            <w:pPr>
              <w:jc w:val="both"/>
              <w:rPr>
                <w:b/>
                <w:sz w:val="23"/>
                <w:szCs w:val="23"/>
              </w:rPr>
            </w:pPr>
          </w:p>
        </w:tc>
        <w:tc>
          <w:tcPr>
            <w:tcW w:w="4820" w:type="dxa"/>
            <w:shd w:val="clear" w:color="auto" w:fill="auto"/>
          </w:tcPr>
          <w:p w14:paraId="534B7873" w14:textId="77777777" w:rsidR="004F2B7E" w:rsidRPr="00482CD6" w:rsidRDefault="004F2B7E" w:rsidP="004F2B7E">
            <w:pPr>
              <w:jc w:val="both"/>
              <w:rPr>
                <w:b/>
                <w:sz w:val="23"/>
                <w:szCs w:val="23"/>
              </w:rPr>
            </w:pPr>
          </w:p>
        </w:tc>
        <w:tc>
          <w:tcPr>
            <w:tcW w:w="8036" w:type="dxa"/>
            <w:shd w:val="clear" w:color="auto" w:fill="auto"/>
          </w:tcPr>
          <w:p w14:paraId="1158C3F3" w14:textId="77777777" w:rsidR="004F2B7E" w:rsidRPr="00482CD6" w:rsidRDefault="004F2B7E" w:rsidP="004F2B7E">
            <w:pPr>
              <w:jc w:val="both"/>
              <w:rPr>
                <w:b/>
                <w:sz w:val="23"/>
                <w:szCs w:val="23"/>
              </w:rPr>
            </w:pPr>
          </w:p>
        </w:tc>
      </w:tr>
      <w:tr w:rsidR="004F2B7E" w:rsidRPr="00482CD6" w14:paraId="72629A65" w14:textId="77777777" w:rsidTr="004F2B7E">
        <w:tc>
          <w:tcPr>
            <w:tcW w:w="1242" w:type="dxa"/>
            <w:shd w:val="clear" w:color="auto" w:fill="auto"/>
          </w:tcPr>
          <w:p w14:paraId="697BC758" w14:textId="77777777" w:rsidR="004F2B7E" w:rsidRPr="00482CD6" w:rsidRDefault="004F2B7E" w:rsidP="004F2B7E">
            <w:pPr>
              <w:jc w:val="both"/>
              <w:rPr>
                <w:b/>
                <w:sz w:val="23"/>
                <w:szCs w:val="23"/>
              </w:rPr>
            </w:pPr>
          </w:p>
        </w:tc>
        <w:tc>
          <w:tcPr>
            <w:tcW w:w="4820" w:type="dxa"/>
            <w:shd w:val="clear" w:color="auto" w:fill="auto"/>
          </w:tcPr>
          <w:p w14:paraId="4C9B6C1C" w14:textId="77777777" w:rsidR="004F2B7E" w:rsidRPr="00482CD6" w:rsidRDefault="004F2B7E" w:rsidP="004F2B7E">
            <w:pPr>
              <w:jc w:val="both"/>
              <w:rPr>
                <w:b/>
                <w:sz w:val="23"/>
                <w:szCs w:val="23"/>
              </w:rPr>
            </w:pPr>
          </w:p>
        </w:tc>
        <w:tc>
          <w:tcPr>
            <w:tcW w:w="8036" w:type="dxa"/>
            <w:shd w:val="clear" w:color="auto" w:fill="auto"/>
          </w:tcPr>
          <w:p w14:paraId="018F52A8" w14:textId="77777777" w:rsidR="004F2B7E" w:rsidRPr="00482CD6" w:rsidRDefault="004F2B7E" w:rsidP="004F2B7E">
            <w:pPr>
              <w:jc w:val="both"/>
              <w:rPr>
                <w:b/>
                <w:sz w:val="23"/>
                <w:szCs w:val="23"/>
              </w:rPr>
            </w:pPr>
          </w:p>
        </w:tc>
      </w:tr>
    </w:tbl>
    <w:p w14:paraId="4BCA0AB4" w14:textId="77777777" w:rsidR="004F2B7E" w:rsidRPr="00482CD6" w:rsidRDefault="004F2B7E" w:rsidP="004F2B7E">
      <w:pPr>
        <w:jc w:val="both"/>
        <w:rPr>
          <w:b/>
          <w:sz w:val="23"/>
          <w:szCs w:val="23"/>
          <w:u w:val="single"/>
        </w:rPr>
      </w:pPr>
    </w:p>
    <w:p w14:paraId="21098411" w14:textId="5314A0F6" w:rsidR="004F2B7E" w:rsidRPr="00482CD6" w:rsidRDefault="004F2B7E" w:rsidP="004F2B7E">
      <w:pPr>
        <w:jc w:val="both"/>
        <w:rPr>
          <w:b/>
          <w:sz w:val="23"/>
          <w:szCs w:val="23"/>
        </w:rPr>
      </w:pPr>
      <w:r w:rsidRPr="00482CD6">
        <w:rPr>
          <w:b/>
          <w:sz w:val="23"/>
          <w:szCs w:val="23"/>
          <w:u w:val="single"/>
        </w:rPr>
        <w:t>Łączna</w:t>
      </w:r>
      <w:r w:rsidRPr="00482CD6">
        <w:rPr>
          <w:b/>
          <w:sz w:val="23"/>
          <w:szCs w:val="23"/>
        </w:rPr>
        <w:t xml:space="preserve"> wartość brutto powierzonych </w:t>
      </w:r>
      <w:r w:rsidRPr="00482CD6">
        <w:rPr>
          <w:b/>
          <w:sz w:val="23"/>
          <w:szCs w:val="23"/>
          <w:u w:val="single"/>
        </w:rPr>
        <w:t>podwykonawcy/podwykonawcom</w:t>
      </w:r>
      <w:r w:rsidRPr="00482CD6">
        <w:rPr>
          <w:b/>
          <w:sz w:val="23"/>
          <w:szCs w:val="23"/>
        </w:rPr>
        <w:t xml:space="preserve"> części (zakresów) zamówienia wynosi:</w:t>
      </w:r>
    </w:p>
    <w:p w14:paraId="051C5081" w14:textId="77777777" w:rsidR="004F2B7E" w:rsidRPr="00482CD6" w:rsidRDefault="004F2B7E" w:rsidP="004F2B7E">
      <w:pPr>
        <w:jc w:val="both"/>
        <w:rPr>
          <w:b/>
          <w:sz w:val="23"/>
          <w:szCs w:val="23"/>
        </w:rPr>
      </w:pPr>
      <w:r w:rsidRPr="00482CD6">
        <w:rPr>
          <w:b/>
          <w:sz w:val="23"/>
          <w:szCs w:val="23"/>
        </w:rPr>
        <w:t>Dla zadania nr 1 .................................... zł i nie może przekroczyć ceny brutto podanej powyżej za tą część zamówienia</w:t>
      </w:r>
    </w:p>
    <w:p w14:paraId="2A490D8D" w14:textId="77777777" w:rsidR="004F2B7E" w:rsidRPr="00482CD6" w:rsidRDefault="004F2B7E" w:rsidP="004F2B7E">
      <w:pPr>
        <w:jc w:val="both"/>
        <w:rPr>
          <w:b/>
          <w:sz w:val="23"/>
          <w:szCs w:val="23"/>
        </w:rPr>
      </w:pPr>
      <w:r w:rsidRPr="00482CD6">
        <w:rPr>
          <w:b/>
          <w:sz w:val="23"/>
          <w:szCs w:val="23"/>
        </w:rPr>
        <w:t>Dla zadania nr 2 .................................... zł i nie może przekroczyć ceny brutto podanej powyżej za tą część zamówienia</w:t>
      </w:r>
    </w:p>
    <w:p w14:paraId="4F99A5E6" w14:textId="77777777" w:rsidR="004F2B7E" w:rsidRPr="00482CD6" w:rsidRDefault="004F2B7E" w:rsidP="004F2B7E">
      <w:pPr>
        <w:jc w:val="both"/>
        <w:rPr>
          <w:b/>
          <w:sz w:val="23"/>
          <w:szCs w:val="23"/>
        </w:rPr>
      </w:pPr>
      <w:r w:rsidRPr="00482CD6">
        <w:rPr>
          <w:b/>
          <w:sz w:val="23"/>
          <w:szCs w:val="23"/>
        </w:rPr>
        <w:lastRenderedPageBreak/>
        <w:t>Dla zadania nr 3 .................................... zł i nie może przekroczyć ceny brutto podanej powyżej za tą część zamówienia</w:t>
      </w:r>
    </w:p>
    <w:p w14:paraId="547E53ED" w14:textId="77777777" w:rsidR="004F2B7E" w:rsidRPr="00482CD6" w:rsidRDefault="004F2B7E" w:rsidP="004F2B7E">
      <w:pPr>
        <w:jc w:val="both"/>
        <w:rPr>
          <w:b/>
          <w:sz w:val="23"/>
          <w:szCs w:val="23"/>
        </w:rPr>
      </w:pPr>
    </w:p>
    <w:p w14:paraId="0D66901B" w14:textId="7D667C71" w:rsidR="00646A8A" w:rsidRPr="00482CD6" w:rsidRDefault="00646A8A" w:rsidP="00646A8A">
      <w:pPr>
        <w:jc w:val="both"/>
        <w:rPr>
          <w:b/>
          <w:sz w:val="23"/>
          <w:szCs w:val="23"/>
          <w:u w:val="single"/>
        </w:rPr>
      </w:pPr>
      <w:r w:rsidRPr="00482CD6">
        <w:rPr>
          <w:sz w:val="23"/>
          <w:szCs w:val="23"/>
        </w:rPr>
        <w:t xml:space="preserve">8. Zobowiązujemy się, w przypadku wybrania naszej oferty jako </w:t>
      </w:r>
      <w:r w:rsidRPr="00482CD6">
        <w:rPr>
          <w:b/>
          <w:sz w:val="23"/>
          <w:szCs w:val="23"/>
        </w:rPr>
        <w:t>najkorzystniejszej</w:t>
      </w:r>
      <w:r w:rsidRPr="00482CD6">
        <w:rPr>
          <w:sz w:val="23"/>
          <w:szCs w:val="23"/>
        </w:rPr>
        <w:t xml:space="preserve">, do wniesienia zabezpieczenia należytego wykonania umowy w wysokości </w:t>
      </w:r>
      <w:r w:rsidR="00797D62" w:rsidRPr="00482CD6">
        <w:rPr>
          <w:b/>
          <w:sz w:val="23"/>
          <w:szCs w:val="23"/>
          <w:u w:val="single"/>
        </w:rPr>
        <w:t>3</w:t>
      </w:r>
      <w:r w:rsidRPr="00482CD6">
        <w:rPr>
          <w:b/>
          <w:sz w:val="23"/>
          <w:szCs w:val="23"/>
          <w:u w:val="single"/>
        </w:rPr>
        <w:t>%</w:t>
      </w:r>
      <w:r w:rsidRPr="00482CD6">
        <w:rPr>
          <w:b/>
          <w:sz w:val="23"/>
          <w:szCs w:val="23"/>
        </w:rPr>
        <w:t xml:space="preserve"> wartości wynagrodzenia brutto za wykonanie zamówienia podstawowego (gwarantowanego),</w:t>
      </w:r>
      <w:r w:rsidRPr="00482CD6">
        <w:rPr>
          <w:sz w:val="23"/>
          <w:szCs w:val="23"/>
        </w:rPr>
        <w:t xml:space="preserve"> </w:t>
      </w:r>
      <w:r w:rsidRPr="00482CD6">
        <w:rPr>
          <w:b/>
          <w:sz w:val="23"/>
          <w:szCs w:val="23"/>
        </w:rPr>
        <w:t xml:space="preserve">wynikającego z formularza ofertowego </w:t>
      </w:r>
      <w:r w:rsidRPr="00482CD6">
        <w:rPr>
          <w:b/>
          <w:sz w:val="23"/>
          <w:szCs w:val="23"/>
          <w:u w:val="single"/>
        </w:rPr>
        <w:t xml:space="preserve">na zasadach określonych w SWZ przed terminem zawarcia umowy. </w:t>
      </w:r>
    </w:p>
    <w:p w14:paraId="32B30997" w14:textId="77777777" w:rsidR="00646A8A" w:rsidRPr="00482CD6" w:rsidRDefault="00646A8A" w:rsidP="00646A8A">
      <w:pPr>
        <w:jc w:val="both"/>
        <w:rPr>
          <w:b/>
          <w:sz w:val="23"/>
          <w:szCs w:val="23"/>
          <w:u w:val="single"/>
        </w:rPr>
      </w:pPr>
    </w:p>
    <w:p w14:paraId="1983BF06" w14:textId="77777777" w:rsidR="00646A8A" w:rsidRPr="00482CD6" w:rsidRDefault="00646A8A" w:rsidP="00646A8A">
      <w:pPr>
        <w:jc w:val="both"/>
        <w:rPr>
          <w:b/>
          <w:bCs/>
          <w:iCs/>
          <w:sz w:val="23"/>
          <w:szCs w:val="23"/>
        </w:rPr>
      </w:pPr>
      <w:r w:rsidRPr="00482CD6">
        <w:rPr>
          <w:b/>
          <w:sz w:val="23"/>
          <w:szCs w:val="23"/>
        </w:rPr>
        <w:t xml:space="preserve">9. </w:t>
      </w:r>
      <w:r w:rsidRPr="00482CD6">
        <w:rPr>
          <w:b/>
          <w:bCs/>
          <w:iCs/>
          <w:sz w:val="23"/>
          <w:szCs w:val="23"/>
        </w:rPr>
        <w:t>Zastrzegamy, że następujące dokumenty</w:t>
      </w:r>
      <w:r w:rsidRPr="00482CD6">
        <w:rPr>
          <w:b/>
          <w:bCs/>
          <w:iCs/>
          <w:sz w:val="23"/>
          <w:szCs w:val="23"/>
          <w:vertAlign w:val="superscript"/>
        </w:rPr>
        <w:footnoteReference w:id="1"/>
      </w:r>
      <w:r w:rsidRPr="00482CD6">
        <w:rPr>
          <w:b/>
          <w:bCs/>
          <w:iCs/>
          <w:sz w:val="23"/>
          <w:szCs w:val="23"/>
        </w:rPr>
        <w:t xml:space="preserve"> …………………………………………………………………………………………………………</w:t>
      </w:r>
    </w:p>
    <w:p w14:paraId="6E44027F" w14:textId="77777777" w:rsidR="00646A8A" w:rsidRPr="00482CD6" w:rsidRDefault="00646A8A" w:rsidP="00646A8A">
      <w:pPr>
        <w:jc w:val="both"/>
        <w:rPr>
          <w:b/>
          <w:bCs/>
          <w:iCs/>
          <w:sz w:val="23"/>
          <w:szCs w:val="23"/>
        </w:rPr>
      </w:pPr>
      <w:r w:rsidRPr="00482CD6">
        <w:rPr>
          <w:b/>
          <w:bCs/>
          <w:iCs/>
          <w:sz w:val="23"/>
          <w:szCs w:val="23"/>
        </w:rPr>
        <w:t>…………………………………………………………………………………………………………………………………………………………………………………………………………………………………………………………………………………………………………………………</w:t>
      </w:r>
    </w:p>
    <w:p w14:paraId="4220C09E" w14:textId="77777777" w:rsidR="00646A8A" w:rsidRPr="00482CD6" w:rsidRDefault="00646A8A" w:rsidP="00646A8A">
      <w:pPr>
        <w:jc w:val="both"/>
        <w:rPr>
          <w:b/>
          <w:bCs/>
          <w:iCs/>
          <w:sz w:val="23"/>
          <w:szCs w:val="23"/>
        </w:rPr>
      </w:pPr>
      <w:r w:rsidRPr="00482CD6">
        <w:rPr>
          <w:b/>
          <w:bCs/>
          <w:iCs/>
          <w:sz w:val="23"/>
          <w:szCs w:val="23"/>
        </w:rPr>
        <w:t xml:space="preserve">stanowią tajemnicę przedsiębiorstwa na podstawie art. ……. ustawy </w:t>
      </w:r>
    </w:p>
    <w:p w14:paraId="7D8A3840" w14:textId="77777777" w:rsidR="00646A8A" w:rsidRPr="00482CD6" w:rsidRDefault="00646A8A" w:rsidP="00646A8A">
      <w:pPr>
        <w:jc w:val="both"/>
        <w:rPr>
          <w:b/>
          <w:bCs/>
          <w:iCs/>
          <w:sz w:val="23"/>
          <w:szCs w:val="23"/>
        </w:rPr>
      </w:pPr>
      <w:r w:rsidRPr="00482CD6">
        <w:rPr>
          <w:b/>
          <w:bCs/>
          <w:iCs/>
          <w:sz w:val="23"/>
          <w:szCs w:val="23"/>
        </w:rPr>
        <w:t>……………………………………………………………………………………………………………………………………………………………</w:t>
      </w:r>
    </w:p>
    <w:p w14:paraId="3A9CDAB3" w14:textId="77777777" w:rsidR="00646A8A" w:rsidRPr="00482CD6" w:rsidRDefault="00646A8A" w:rsidP="00646A8A">
      <w:pPr>
        <w:jc w:val="both"/>
        <w:rPr>
          <w:b/>
          <w:bCs/>
          <w:iCs/>
          <w:sz w:val="23"/>
          <w:szCs w:val="23"/>
        </w:rPr>
      </w:pPr>
      <w:r w:rsidRPr="00482CD6">
        <w:rPr>
          <w:b/>
          <w:bCs/>
          <w:iCs/>
          <w:sz w:val="23"/>
          <w:szCs w:val="23"/>
        </w:rPr>
        <w:t xml:space="preserve">………………………………………………………………………………………………………………………………………………………………………………………………………………………………………………………………………………..… </w:t>
      </w:r>
      <w:r w:rsidRPr="00482CD6">
        <w:rPr>
          <w:b/>
          <w:bCs/>
          <w:i/>
          <w:iCs/>
          <w:sz w:val="23"/>
          <w:szCs w:val="23"/>
        </w:rPr>
        <w:t>(uzasadnienie</w:t>
      </w:r>
      <w:r w:rsidRPr="00482CD6">
        <w:rPr>
          <w:b/>
          <w:bCs/>
          <w:iCs/>
          <w:sz w:val="23"/>
          <w:szCs w:val="23"/>
        </w:rPr>
        <w:t xml:space="preserve"> - </w:t>
      </w:r>
      <w:r w:rsidRPr="00482CD6">
        <w:rPr>
          <w:b/>
          <w:i/>
          <w:sz w:val="23"/>
          <w:szCs w:val="23"/>
        </w:rPr>
        <w:t xml:space="preserve">Wykonawca jest zobowiązany wykazać, iż zastrzeżone informacje stanowią tajemnicę przedsiębiorstwa). </w:t>
      </w:r>
    </w:p>
    <w:p w14:paraId="2E7ECAC9" w14:textId="77777777" w:rsidR="00646A8A" w:rsidRPr="00482CD6" w:rsidRDefault="00646A8A" w:rsidP="00646A8A">
      <w:pPr>
        <w:jc w:val="both"/>
        <w:rPr>
          <w:b/>
          <w:sz w:val="23"/>
          <w:szCs w:val="23"/>
        </w:rPr>
      </w:pPr>
    </w:p>
    <w:p w14:paraId="51365EFB" w14:textId="49C53B6D" w:rsidR="00646A8A" w:rsidRPr="00482CD6" w:rsidRDefault="00646A8A" w:rsidP="00646A8A">
      <w:pPr>
        <w:jc w:val="both"/>
        <w:rPr>
          <w:b/>
          <w:sz w:val="23"/>
          <w:szCs w:val="23"/>
        </w:rPr>
      </w:pPr>
      <w:r w:rsidRPr="00482CD6">
        <w:rPr>
          <w:b/>
          <w:sz w:val="23"/>
          <w:szCs w:val="23"/>
        </w:rPr>
        <w:t xml:space="preserve">10. </w:t>
      </w:r>
      <w:r w:rsidRPr="00482CD6">
        <w:rPr>
          <w:b/>
          <w:bCs/>
          <w:iCs/>
          <w:sz w:val="23"/>
          <w:szCs w:val="23"/>
        </w:rPr>
        <w:t>Składając niniejszą ofertę, zgodnie z art. 225 ust. 2 ustawy Pzp, informuję</w:t>
      </w:r>
      <w:r w:rsidR="00797D62" w:rsidRPr="00482CD6">
        <w:rPr>
          <w:b/>
          <w:bCs/>
          <w:iCs/>
          <w:sz w:val="23"/>
          <w:szCs w:val="23"/>
        </w:rPr>
        <w:t>,</w:t>
      </w:r>
      <w:r w:rsidRPr="00482CD6">
        <w:rPr>
          <w:b/>
          <w:bCs/>
          <w:iCs/>
          <w:sz w:val="23"/>
          <w:szCs w:val="23"/>
        </w:rPr>
        <w:t xml:space="preserve"> że wybór oferty (zaznaczyć właściwe):</w:t>
      </w:r>
    </w:p>
    <w:p w14:paraId="2DE6947B" w14:textId="77777777" w:rsidR="00646A8A" w:rsidRPr="00482CD6" w:rsidRDefault="00646A8A" w:rsidP="00646A8A">
      <w:pPr>
        <w:jc w:val="both"/>
        <w:rPr>
          <w:b/>
          <w:bCs/>
          <w:iCs/>
          <w:sz w:val="23"/>
          <w:szCs w:val="23"/>
        </w:rPr>
      </w:pPr>
      <w:r w:rsidRPr="00482CD6">
        <w:rPr>
          <w:b/>
          <w:bCs/>
          <w:iCs/>
          <w:sz w:val="23"/>
          <w:szCs w:val="23"/>
        </w:rPr>
        <w:sym w:font="Symbol" w:char="F0A0"/>
      </w:r>
      <w:r w:rsidRPr="00482CD6">
        <w:rPr>
          <w:b/>
          <w:bCs/>
          <w:iCs/>
          <w:sz w:val="23"/>
          <w:szCs w:val="23"/>
        </w:rPr>
        <w:t xml:space="preserve"> nie będzie prowadzić do powstania u Zamawiającego obowiązku podatkowego,</w:t>
      </w:r>
    </w:p>
    <w:p w14:paraId="01DB0F99" w14:textId="77777777" w:rsidR="00646A8A" w:rsidRPr="00482CD6" w:rsidRDefault="00646A8A" w:rsidP="00646A8A">
      <w:pPr>
        <w:jc w:val="both"/>
        <w:rPr>
          <w:b/>
          <w:bCs/>
          <w:iCs/>
          <w:sz w:val="23"/>
          <w:szCs w:val="23"/>
        </w:rPr>
      </w:pPr>
      <w:r w:rsidRPr="00482CD6">
        <w:rPr>
          <w:b/>
          <w:bCs/>
          <w:iCs/>
          <w:sz w:val="23"/>
          <w:szCs w:val="23"/>
        </w:rPr>
        <w:sym w:font="Symbol" w:char="F07F"/>
      </w:r>
      <w:r w:rsidRPr="00482CD6">
        <w:rPr>
          <w:b/>
          <w:bCs/>
          <w:iCs/>
          <w:sz w:val="23"/>
          <w:szCs w:val="23"/>
        </w:rPr>
        <w:t xml:space="preserve"> będzie prowadzić do powstania u Zamawiającego obowiązku podatkowego w odniesieniu do następujących towarów lub usług </w:t>
      </w:r>
      <w:r w:rsidRPr="00482CD6">
        <w:rPr>
          <w:b/>
          <w:bCs/>
          <w:i/>
          <w:iCs/>
          <w:sz w:val="23"/>
          <w:szCs w:val="23"/>
        </w:rPr>
        <w:t>(należy podać rodzaj każdego towaru/usługi i numer zadania którego dotyczy):</w:t>
      </w:r>
    </w:p>
    <w:p w14:paraId="4BF21D0C" w14:textId="77777777" w:rsidR="00646A8A" w:rsidRPr="00482CD6" w:rsidRDefault="00646A8A" w:rsidP="00646A8A">
      <w:pPr>
        <w:jc w:val="both"/>
        <w:rPr>
          <w:b/>
          <w:bCs/>
          <w:iCs/>
          <w:sz w:val="23"/>
          <w:szCs w:val="23"/>
        </w:rPr>
      </w:pPr>
      <w:r w:rsidRPr="00482CD6">
        <w:rPr>
          <w:b/>
          <w:bCs/>
          <w:iCs/>
          <w:sz w:val="23"/>
          <w:szCs w:val="23"/>
        </w:rPr>
        <w:t>…………………………………………………………………………………………………………………………………………</w:t>
      </w:r>
    </w:p>
    <w:p w14:paraId="2251459B" w14:textId="77777777" w:rsidR="00646A8A" w:rsidRPr="00482CD6" w:rsidRDefault="00646A8A" w:rsidP="00646A8A">
      <w:pPr>
        <w:jc w:val="both"/>
        <w:rPr>
          <w:b/>
          <w:bCs/>
          <w:iCs/>
          <w:sz w:val="23"/>
          <w:szCs w:val="23"/>
        </w:rPr>
      </w:pPr>
      <w:r w:rsidRPr="00482CD6">
        <w:rPr>
          <w:b/>
          <w:bCs/>
          <w:iCs/>
          <w:sz w:val="23"/>
          <w:szCs w:val="23"/>
        </w:rPr>
        <w:t>…………………………………………………………………………………………………………………………………………</w:t>
      </w:r>
    </w:p>
    <w:p w14:paraId="22E81989" w14:textId="77777777" w:rsidR="00646A8A" w:rsidRPr="00482CD6" w:rsidRDefault="00646A8A" w:rsidP="00646A8A">
      <w:pPr>
        <w:jc w:val="both"/>
        <w:rPr>
          <w:b/>
          <w:bCs/>
          <w:iCs/>
          <w:sz w:val="23"/>
          <w:szCs w:val="23"/>
        </w:rPr>
      </w:pPr>
      <w:r w:rsidRPr="00482CD6">
        <w:rPr>
          <w:b/>
          <w:bCs/>
          <w:iCs/>
          <w:sz w:val="23"/>
          <w:szCs w:val="23"/>
        </w:rPr>
        <w:t>…………………………………………………………………………………………………………………………………………</w:t>
      </w:r>
    </w:p>
    <w:p w14:paraId="3D286886" w14:textId="77777777" w:rsidR="00646A8A" w:rsidRPr="00482CD6" w:rsidRDefault="00646A8A" w:rsidP="00646A8A">
      <w:pPr>
        <w:jc w:val="both"/>
        <w:rPr>
          <w:b/>
          <w:bCs/>
          <w:iCs/>
          <w:sz w:val="23"/>
          <w:szCs w:val="23"/>
        </w:rPr>
      </w:pPr>
      <w:r w:rsidRPr="00482CD6">
        <w:rPr>
          <w:b/>
          <w:bCs/>
          <w:iCs/>
          <w:sz w:val="23"/>
          <w:szCs w:val="23"/>
        </w:rPr>
        <w:t xml:space="preserve">których dostawa bądź świadczenie będzie prowadzić do jego powstania. </w:t>
      </w:r>
    </w:p>
    <w:p w14:paraId="523EA8A8" w14:textId="77777777" w:rsidR="00646A8A" w:rsidRPr="00482CD6" w:rsidRDefault="00646A8A" w:rsidP="00646A8A">
      <w:pPr>
        <w:jc w:val="both"/>
        <w:rPr>
          <w:b/>
          <w:bCs/>
          <w:iCs/>
          <w:sz w:val="23"/>
          <w:szCs w:val="23"/>
        </w:rPr>
      </w:pPr>
      <w:r w:rsidRPr="00482CD6">
        <w:rPr>
          <w:b/>
          <w:bCs/>
          <w:iCs/>
          <w:sz w:val="23"/>
          <w:szCs w:val="23"/>
        </w:rPr>
        <w:t>Wartość towaru powodująca obowiązek podatkowy u Zamawiającego to ……………………………….. zł netto dla zadania nr …………</w:t>
      </w:r>
      <w:r w:rsidRPr="00482CD6">
        <w:rPr>
          <w:b/>
          <w:bCs/>
          <w:iCs/>
          <w:sz w:val="23"/>
          <w:szCs w:val="23"/>
          <w:vertAlign w:val="superscript"/>
        </w:rPr>
        <w:footnoteReference w:id="2"/>
      </w:r>
      <w:r w:rsidRPr="00482CD6">
        <w:rPr>
          <w:b/>
          <w:bCs/>
          <w:iCs/>
          <w:sz w:val="23"/>
          <w:szCs w:val="23"/>
        </w:rPr>
        <w:t>.  Zgodnie z wiedzą Wykonawcy należy uwzględnić stawkę VAT w wysokości …….. %</w:t>
      </w:r>
    </w:p>
    <w:p w14:paraId="48D915EA" w14:textId="77777777" w:rsidR="00646A8A" w:rsidRPr="00482CD6" w:rsidRDefault="00646A8A" w:rsidP="00646A8A">
      <w:pPr>
        <w:jc w:val="both"/>
        <w:rPr>
          <w:b/>
          <w:sz w:val="23"/>
          <w:szCs w:val="23"/>
        </w:rPr>
      </w:pPr>
    </w:p>
    <w:p w14:paraId="4B2A8687" w14:textId="77777777" w:rsidR="00646A8A" w:rsidRPr="00482CD6" w:rsidRDefault="00646A8A" w:rsidP="00646A8A">
      <w:pPr>
        <w:jc w:val="both"/>
        <w:rPr>
          <w:sz w:val="23"/>
          <w:szCs w:val="23"/>
        </w:rPr>
      </w:pPr>
      <w:r w:rsidRPr="00482CD6">
        <w:rPr>
          <w:b/>
          <w:sz w:val="23"/>
          <w:szCs w:val="23"/>
        </w:rPr>
        <w:t>11. Rodzaj Wykonawcy</w:t>
      </w:r>
      <w:r w:rsidRPr="00482CD6">
        <w:rPr>
          <w:sz w:val="23"/>
          <w:szCs w:val="23"/>
        </w:rPr>
        <w:t>: .........................................................................................</w:t>
      </w:r>
    </w:p>
    <w:p w14:paraId="3977BEB0" w14:textId="77777777" w:rsidR="00646A8A" w:rsidRPr="00482CD6" w:rsidRDefault="00646A8A" w:rsidP="00646A8A">
      <w:pPr>
        <w:jc w:val="both"/>
        <w:rPr>
          <w:b/>
          <w:sz w:val="23"/>
          <w:szCs w:val="23"/>
        </w:rPr>
      </w:pPr>
      <w:r w:rsidRPr="00482CD6">
        <w:rPr>
          <w:b/>
          <w:sz w:val="23"/>
          <w:szCs w:val="23"/>
        </w:rPr>
        <w:t>mikro przedsiębiorstwo lub małe przedsiębiorstwo lub średnie przedsiębiorstwo</w:t>
      </w:r>
      <w:r w:rsidRPr="00482CD6">
        <w:rPr>
          <w:b/>
          <w:sz w:val="23"/>
          <w:szCs w:val="23"/>
          <w:vertAlign w:val="superscript"/>
        </w:rPr>
        <w:t>*</w:t>
      </w:r>
      <w:r w:rsidRPr="00482CD6">
        <w:rPr>
          <w:b/>
          <w:sz w:val="23"/>
          <w:szCs w:val="23"/>
        </w:rPr>
        <w:t xml:space="preserve"> lub jednoosobowa działalność gospodarcza lub osoba fizyczna nieprowadząca działalności gospodarczej lub inny rodzaj – wypełnić jaki</w:t>
      </w:r>
    </w:p>
    <w:p w14:paraId="41DB3104" w14:textId="77777777" w:rsidR="00646A8A" w:rsidRPr="00482CD6" w:rsidRDefault="00646A8A" w:rsidP="00646A8A">
      <w:pPr>
        <w:jc w:val="both"/>
        <w:rPr>
          <w:sz w:val="23"/>
          <w:szCs w:val="23"/>
        </w:rPr>
      </w:pPr>
    </w:p>
    <w:p w14:paraId="10F44072" w14:textId="77777777" w:rsidR="004F2B7E" w:rsidRPr="00482CD6" w:rsidRDefault="00646A8A" w:rsidP="00646A8A">
      <w:pPr>
        <w:jc w:val="both"/>
        <w:rPr>
          <w:sz w:val="23"/>
          <w:szCs w:val="23"/>
        </w:rPr>
      </w:pPr>
      <w:r w:rsidRPr="00482CD6">
        <w:rPr>
          <w:sz w:val="23"/>
          <w:szCs w:val="23"/>
        </w:rPr>
        <w:t xml:space="preserve">12. </w:t>
      </w:r>
      <w:r w:rsidRPr="00482CD6">
        <w:rPr>
          <w:b/>
          <w:sz w:val="23"/>
          <w:szCs w:val="23"/>
        </w:rPr>
        <w:t>Oświadczam(y)</w:t>
      </w:r>
      <w:r w:rsidRPr="00482CD6">
        <w:rPr>
          <w:sz w:val="23"/>
          <w:szCs w:val="23"/>
        </w:rPr>
        <w:t>, że uzyskaliśmy wszelkie informacje niezbędne do prawidłowego przygotowania i złożenia niniejszej oferty.</w:t>
      </w:r>
    </w:p>
    <w:p w14:paraId="05590EAA" w14:textId="77777777" w:rsidR="00646A8A" w:rsidRPr="00482CD6" w:rsidRDefault="00646A8A" w:rsidP="00646A8A">
      <w:pPr>
        <w:jc w:val="both"/>
        <w:rPr>
          <w:sz w:val="23"/>
          <w:szCs w:val="23"/>
        </w:rPr>
      </w:pPr>
    </w:p>
    <w:p w14:paraId="44943A8B" w14:textId="77777777" w:rsidR="004F2B7E" w:rsidRPr="00482CD6" w:rsidRDefault="002D2172" w:rsidP="004F2B7E">
      <w:pPr>
        <w:jc w:val="both"/>
        <w:rPr>
          <w:b/>
          <w:sz w:val="23"/>
          <w:szCs w:val="23"/>
        </w:rPr>
      </w:pPr>
      <w:r w:rsidRPr="00482CD6">
        <w:rPr>
          <w:sz w:val="23"/>
          <w:szCs w:val="23"/>
        </w:rPr>
        <w:t>1</w:t>
      </w:r>
      <w:r w:rsidR="00646A8A" w:rsidRPr="00482CD6">
        <w:rPr>
          <w:sz w:val="23"/>
          <w:szCs w:val="23"/>
        </w:rPr>
        <w:t>3</w:t>
      </w:r>
      <w:r w:rsidR="004F2B7E" w:rsidRPr="00482CD6">
        <w:rPr>
          <w:sz w:val="23"/>
          <w:szCs w:val="23"/>
        </w:rPr>
        <w:t>.</w:t>
      </w:r>
      <w:r w:rsidR="004F2B7E" w:rsidRPr="00482CD6">
        <w:rPr>
          <w:b/>
          <w:sz w:val="23"/>
          <w:szCs w:val="23"/>
        </w:rPr>
        <w:t xml:space="preserve"> NINIEJSZYM informuję, że w osobnym pliku (plikach) odpowiednio oznaczanych zamieściliśmy informacje stanowiące tajemnicę przedsiębiorstwa w rozumieniu przepisów o zwalczaniu nieuczciwej konkurencji, które nie mogą być ogólnie udostępnione.</w:t>
      </w:r>
    </w:p>
    <w:p w14:paraId="0596B579" w14:textId="77777777" w:rsidR="004F2B7E" w:rsidRPr="00482CD6" w:rsidRDefault="004F2B7E" w:rsidP="004F2B7E">
      <w:pPr>
        <w:jc w:val="both"/>
        <w:rPr>
          <w:b/>
          <w:i/>
          <w:sz w:val="23"/>
          <w:szCs w:val="23"/>
        </w:rPr>
      </w:pPr>
      <w:r w:rsidRPr="00482CD6">
        <w:rPr>
          <w:b/>
          <w:i/>
          <w:sz w:val="23"/>
          <w:szCs w:val="23"/>
        </w:rPr>
        <w:t xml:space="preserve">(Wykonawca jest zobowiązany wykazać, iż zastrzeżone informacje stanowią tajemnicę przedsiębiorstwa). </w:t>
      </w:r>
    </w:p>
    <w:p w14:paraId="01BCA7AC" w14:textId="77777777" w:rsidR="004F2B7E" w:rsidRPr="00482CD6" w:rsidRDefault="004F2B7E" w:rsidP="004F2B7E">
      <w:pPr>
        <w:jc w:val="both"/>
        <w:rPr>
          <w:b/>
          <w:bCs/>
          <w:sz w:val="23"/>
          <w:szCs w:val="23"/>
        </w:rPr>
      </w:pPr>
    </w:p>
    <w:p w14:paraId="3D791440" w14:textId="55F82E69" w:rsidR="004F2B7E" w:rsidRPr="00482CD6" w:rsidRDefault="002D2172" w:rsidP="004F2B7E">
      <w:pPr>
        <w:jc w:val="both"/>
        <w:rPr>
          <w:b/>
          <w:sz w:val="23"/>
          <w:szCs w:val="23"/>
        </w:rPr>
      </w:pPr>
      <w:r w:rsidRPr="00482CD6">
        <w:rPr>
          <w:bCs/>
          <w:sz w:val="23"/>
          <w:szCs w:val="23"/>
        </w:rPr>
        <w:t>1</w:t>
      </w:r>
      <w:r w:rsidR="00646A8A" w:rsidRPr="00482CD6">
        <w:rPr>
          <w:bCs/>
          <w:sz w:val="23"/>
          <w:szCs w:val="23"/>
        </w:rPr>
        <w:t>4</w:t>
      </w:r>
      <w:r w:rsidR="004F2B7E" w:rsidRPr="00482CD6">
        <w:rPr>
          <w:bCs/>
          <w:sz w:val="23"/>
          <w:szCs w:val="23"/>
        </w:rPr>
        <w:t>.</w:t>
      </w:r>
      <w:r w:rsidR="004F2B7E" w:rsidRPr="00482CD6">
        <w:rPr>
          <w:b/>
          <w:bCs/>
          <w:sz w:val="23"/>
          <w:szCs w:val="23"/>
        </w:rPr>
        <w:t xml:space="preserve"> OŚWIADCZAM, że wniosłem wadium w następującej formie:</w:t>
      </w:r>
      <w:r w:rsidR="007D35CB" w:rsidRPr="00482CD6">
        <w:rPr>
          <w:b/>
          <w:bCs/>
          <w:sz w:val="23"/>
          <w:szCs w:val="23"/>
        </w:rPr>
        <w:t xml:space="preserve"> </w:t>
      </w:r>
      <w:r w:rsidR="004F2B7E" w:rsidRPr="00482CD6">
        <w:rPr>
          <w:b/>
          <w:bCs/>
          <w:sz w:val="23"/>
          <w:szCs w:val="23"/>
        </w:rPr>
        <w:t>…………………………………………………………</w:t>
      </w:r>
    </w:p>
    <w:p w14:paraId="690ABFE1" w14:textId="77777777" w:rsidR="004F2B7E" w:rsidRPr="00482CD6" w:rsidRDefault="004F2B7E" w:rsidP="004F2B7E">
      <w:pPr>
        <w:jc w:val="both"/>
        <w:rPr>
          <w:b/>
          <w:sz w:val="23"/>
          <w:szCs w:val="23"/>
        </w:rPr>
      </w:pPr>
    </w:p>
    <w:p w14:paraId="5C700968" w14:textId="77777777" w:rsidR="001A6E20" w:rsidRPr="00482CD6" w:rsidRDefault="002D2172" w:rsidP="001A6E20">
      <w:pPr>
        <w:jc w:val="both"/>
        <w:rPr>
          <w:b/>
          <w:sz w:val="23"/>
          <w:szCs w:val="23"/>
        </w:rPr>
      </w:pPr>
      <w:r w:rsidRPr="00482CD6">
        <w:rPr>
          <w:sz w:val="23"/>
          <w:szCs w:val="23"/>
        </w:rPr>
        <w:t>1</w:t>
      </w:r>
      <w:r w:rsidR="00646A8A" w:rsidRPr="00482CD6">
        <w:rPr>
          <w:sz w:val="23"/>
          <w:szCs w:val="23"/>
        </w:rPr>
        <w:t>5</w:t>
      </w:r>
      <w:r w:rsidR="004F2B7E" w:rsidRPr="00482CD6">
        <w:rPr>
          <w:sz w:val="23"/>
          <w:szCs w:val="23"/>
        </w:rPr>
        <w:t>.</w:t>
      </w:r>
      <w:r w:rsidR="004F2B7E" w:rsidRPr="00482CD6">
        <w:rPr>
          <w:b/>
          <w:sz w:val="23"/>
          <w:szCs w:val="23"/>
        </w:rPr>
        <w:t xml:space="preserve"> </w:t>
      </w:r>
      <w:r w:rsidRPr="00482CD6">
        <w:rPr>
          <w:b/>
          <w:bCs/>
          <w:sz w:val="23"/>
          <w:szCs w:val="23"/>
        </w:rPr>
        <w:t>OŚWIADCZAMY</w:t>
      </w:r>
      <w:r w:rsidRPr="00482CD6">
        <w:rPr>
          <w:b/>
          <w:sz w:val="23"/>
          <w:szCs w:val="23"/>
        </w:rPr>
        <w:t xml:space="preserve">, że w przypadku wspólnego ubiegania się o udzielenie zamówienia publicznego ponosimy solidarną odpowiedzialność za wykonanie przedmiotu umowy. </w:t>
      </w:r>
    </w:p>
    <w:p w14:paraId="5125BF7C" w14:textId="77777777" w:rsidR="001A6E20" w:rsidRPr="00482CD6" w:rsidRDefault="001A6E20" w:rsidP="001A6E20">
      <w:pPr>
        <w:jc w:val="both"/>
        <w:rPr>
          <w:b/>
          <w:sz w:val="23"/>
          <w:szCs w:val="23"/>
        </w:rPr>
      </w:pPr>
    </w:p>
    <w:p w14:paraId="302FD6AF" w14:textId="68A3EFD7" w:rsidR="004F2B7E" w:rsidRPr="00482CD6" w:rsidRDefault="002D2172" w:rsidP="004F2B7E">
      <w:pPr>
        <w:jc w:val="both"/>
        <w:rPr>
          <w:b/>
          <w:sz w:val="23"/>
          <w:szCs w:val="23"/>
        </w:rPr>
      </w:pPr>
      <w:r w:rsidRPr="00482CD6">
        <w:rPr>
          <w:sz w:val="23"/>
          <w:szCs w:val="23"/>
        </w:rPr>
        <w:t>1</w:t>
      </w:r>
      <w:r w:rsidR="00646A8A" w:rsidRPr="00482CD6">
        <w:rPr>
          <w:sz w:val="23"/>
          <w:szCs w:val="23"/>
        </w:rPr>
        <w:t>6</w:t>
      </w:r>
      <w:r w:rsidRPr="00482CD6">
        <w:rPr>
          <w:sz w:val="23"/>
          <w:szCs w:val="23"/>
        </w:rPr>
        <w:t xml:space="preserve">. </w:t>
      </w:r>
      <w:r w:rsidR="004F2B7E" w:rsidRPr="00482CD6">
        <w:rPr>
          <w:b/>
          <w:sz w:val="23"/>
          <w:szCs w:val="23"/>
        </w:rPr>
        <w:t>Oświadczam, że wypełniłem obowiązki informacyjne przewidziane w art. 13 lub art. 14 RODO</w:t>
      </w:r>
      <w:r w:rsidR="004F2B7E" w:rsidRPr="00482CD6">
        <w:rPr>
          <w:b/>
          <w:sz w:val="23"/>
          <w:szCs w:val="23"/>
          <w:vertAlign w:val="superscript"/>
        </w:rPr>
        <w:t xml:space="preserve"> </w:t>
      </w:r>
      <w:r w:rsidR="004F2B7E" w:rsidRPr="00482CD6">
        <w:rPr>
          <w:b/>
          <w:sz w:val="23"/>
          <w:szCs w:val="23"/>
        </w:rPr>
        <w:t>(rozporządzenia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 wobec osób fizycznych, od których dane osobowe bezpośrednio lub pośrednio p</w:t>
      </w:r>
      <w:r w:rsidR="00B72259" w:rsidRPr="00482CD6">
        <w:rPr>
          <w:b/>
          <w:sz w:val="23"/>
          <w:szCs w:val="23"/>
        </w:rPr>
        <w:t xml:space="preserve">ozyskałem </w:t>
      </w:r>
      <w:r w:rsidR="00B72259" w:rsidRPr="00482CD6">
        <w:rPr>
          <w:b/>
          <w:sz w:val="23"/>
          <w:szCs w:val="23"/>
        </w:rPr>
        <w:br/>
        <w:t xml:space="preserve">w celu ubiegania się </w:t>
      </w:r>
      <w:r w:rsidR="004F2B7E" w:rsidRPr="00482CD6">
        <w:rPr>
          <w:b/>
          <w:sz w:val="23"/>
          <w:szCs w:val="23"/>
        </w:rPr>
        <w:t>o udzielenie zamówienia publiczneg</w:t>
      </w:r>
      <w:r w:rsidR="00646A8A" w:rsidRPr="00482CD6">
        <w:rPr>
          <w:b/>
          <w:sz w:val="23"/>
          <w:szCs w:val="23"/>
        </w:rPr>
        <w:t>o w niniejszym postępowaniu.**</w:t>
      </w:r>
    </w:p>
    <w:p w14:paraId="743501F0" w14:textId="77777777" w:rsidR="00186F89" w:rsidRPr="00482CD6" w:rsidRDefault="00186F89" w:rsidP="004F2B7E">
      <w:pPr>
        <w:jc w:val="both"/>
        <w:rPr>
          <w:b/>
          <w:sz w:val="23"/>
          <w:szCs w:val="23"/>
        </w:rPr>
      </w:pPr>
    </w:p>
    <w:p w14:paraId="3098578A" w14:textId="03855517" w:rsidR="00186F89" w:rsidRPr="00482CD6" w:rsidRDefault="00186F89" w:rsidP="00186F89">
      <w:pPr>
        <w:jc w:val="both"/>
        <w:rPr>
          <w:b/>
          <w:sz w:val="23"/>
          <w:szCs w:val="23"/>
        </w:rPr>
      </w:pPr>
      <w:r w:rsidRPr="00482CD6">
        <w:rPr>
          <w:b/>
          <w:sz w:val="23"/>
          <w:szCs w:val="23"/>
        </w:rPr>
        <w:t xml:space="preserve">17. Oświadczam/y, że </w:t>
      </w:r>
      <w:r w:rsidRPr="00482CD6">
        <w:rPr>
          <w:b/>
          <w:sz w:val="23"/>
          <w:szCs w:val="23"/>
          <w:u w:val="single"/>
        </w:rPr>
        <w:t>nie została</w:t>
      </w:r>
      <w:r w:rsidRPr="00482CD6">
        <w:rPr>
          <w:b/>
          <w:sz w:val="23"/>
          <w:szCs w:val="23"/>
        </w:rPr>
        <w:t xml:space="preserve"> wydana aktualnie obowiązująca decyzja Wojskowego Inspektora </w:t>
      </w:r>
      <w:r w:rsidR="0054254E" w:rsidRPr="00482CD6">
        <w:rPr>
          <w:b/>
          <w:sz w:val="23"/>
          <w:szCs w:val="23"/>
        </w:rPr>
        <w:t>Weterynaryjnego/</w:t>
      </w:r>
      <w:r w:rsidRPr="00482CD6">
        <w:rPr>
          <w:b/>
          <w:sz w:val="23"/>
          <w:szCs w:val="23"/>
        </w:rPr>
        <w:t>Sanitarnego nakazująca dowódcom jednostek i instytucjom wojskowym zaprzestania zaopatrywania się u Wykonawcy</w:t>
      </w:r>
    </w:p>
    <w:p w14:paraId="5F630CA4" w14:textId="77777777" w:rsidR="00186F89" w:rsidRPr="00482CD6" w:rsidRDefault="00186F89" w:rsidP="00186F89">
      <w:pPr>
        <w:jc w:val="both"/>
        <w:rPr>
          <w:b/>
          <w:sz w:val="23"/>
          <w:szCs w:val="23"/>
        </w:rPr>
      </w:pPr>
    </w:p>
    <w:p w14:paraId="75E8E2AA" w14:textId="38F11DB8" w:rsidR="00186F89" w:rsidRPr="00482CD6" w:rsidRDefault="00186F89" w:rsidP="00186F89">
      <w:pPr>
        <w:jc w:val="both"/>
        <w:rPr>
          <w:b/>
          <w:sz w:val="23"/>
          <w:szCs w:val="23"/>
        </w:rPr>
      </w:pPr>
      <w:r w:rsidRPr="00482CD6">
        <w:rPr>
          <w:b/>
          <w:sz w:val="23"/>
          <w:szCs w:val="23"/>
        </w:rPr>
        <w:t>18. Oświadczam, że zaoferowany przedmiot zamówienia jest zgodny z dokumentami zamówienia</w:t>
      </w:r>
    </w:p>
    <w:p w14:paraId="364BBADC" w14:textId="77777777" w:rsidR="001A6E20" w:rsidRPr="00482CD6" w:rsidRDefault="001A6E20" w:rsidP="004F2B7E">
      <w:pPr>
        <w:jc w:val="both"/>
        <w:rPr>
          <w:b/>
          <w:sz w:val="23"/>
          <w:szCs w:val="23"/>
        </w:rPr>
      </w:pPr>
    </w:p>
    <w:p w14:paraId="124C681C" w14:textId="77777777" w:rsidR="001A6E20" w:rsidRPr="00482CD6" w:rsidRDefault="001A6E20" w:rsidP="00411B96">
      <w:pPr>
        <w:pStyle w:val="Akapitzlist"/>
        <w:numPr>
          <w:ilvl w:val="0"/>
          <w:numId w:val="41"/>
        </w:numPr>
        <w:tabs>
          <w:tab w:val="left" w:pos="426"/>
        </w:tabs>
        <w:jc w:val="both"/>
        <w:rPr>
          <w:b/>
          <w:sz w:val="23"/>
          <w:szCs w:val="23"/>
        </w:rPr>
      </w:pPr>
      <w:r w:rsidRPr="00482CD6">
        <w:rPr>
          <w:b/>
          <w:sz w:val="23"/>
          <w:szCs w:val="23"/>
        </w:rPr>
        <w:t>Informacje dotyczące sposobu zwrotu wniesionego wadium:</w:t>
      </w:r>
    </w:p>
    <w:p w14:paraId="1842BA03" w14:textId="77777777" w:rsidR="001A6E20" w:rsidRPr="00482CD6" w:rsidRDefault="001A6E20" w:rsidP="001A6E20">
      <w:pPr>
        <w:jc w:val="both"/>
        <w:rPr>
          <w:b/>
          <w:sz w:val="23"/>
          <w:szCs w:val="23"/>
        </w:rPr>
      </w:pPr>
    </w:p>
    <w:p w14:paraId="52E6D5A3" w14:textId="62911C91" w:rsidR="001A6E20" w:rsidRPr="00482CD6" w:rsidRDefault="001A6E20" w:rsidP="001A6E20">
      <w:pPr>
        <w:jc w:val="both"/>
        <w:rPr>
          <w:b/>
          <w:sz w:val="23"/>
          <w:szCs w:val="23"/>
        </w:rPr>
      </w:pPr>
      <w:r w:rsidRPr="00482CD6">
        <w:rPr>
          <w:b/>
          <w:sz w:val="23"/>
          <w:szCs w:val="23"/>
        </w:rPr>
        <w:t>Zwrotu wadium wniesionego w pieniądzu, prosimy dokonać na rachunek</w:t>
      </w:r>
      <w:r w:rsidR="007A21EC" w:rsidRPr="00482CD6">
        <w:rPr>
          <w:b/>
          <w:sz w:val="23"/>
          <w:szCs w:val="23"/>
        </w:rPr>
        <w:t>:</w:t>
      </w:r>
    </w:p>
    <w:p w14:paraId="7C9EB22A" w14:textId="77777777" w:rsidR="001A6E20" w:rsidRPr="00482CD6" w:rsidRDefault="001A6E20" w:rsidP="001A6E20">
      <w:pPr>
        <w:jc w:val="both"/>
        <w:rPr>
          <w:b/>
          <w:sz w:val="23"/>
          <w:szCs w:val="23"/>
        </w:rPr>
      </w:pPr>
      <w:r w:rsidRPr="00482CD6">
        <w:rPr>
          <w:b/>
          <w:sz w:val="23"/>
          <w:szCs w:val="23"/>
        </w:rPr>
        <w:t>……………………………………………………………………………………………….</w:t>
      </w:r>
    </w:p>
    <w:p w14:paraId="6F26014C" w14:textId="77777777" w:rsidR="001A6E20" w:rsidRPr="00482CD6" w:rsidRDefault="001A6E20" w:rsidP="001A6E20">
      <w:pPr>
        <w:jc w:val="both"/>
        <w:rPr>
          <w:b/>
          <w:sz w:val="23"/>
          <w:szCs w:val="23"/>
        </w:rPr>
      </w:pPr>
      <w:r w:rsidRPr="00482CD6">
        <w:rPr>
          <w:b/>
          <w:sz w:val="23"/>
          <w:szCs w:val="23"/>
        </w:rPr>
        <w:t>……………………………………………………………………………………………….</w:t>
      </w:r>
    </w:p>
    <w:p w14:paraId="200CAD2F" w14:textId="77777777" w:rsidR="001A6E20" w:rsidRPr="00482CD6" w:rsidRDefault="001A6E20" w:rsidP="001A6E20">
      <w:pPr>
        <w:jc w:val="both"/>
        <w:rPr>
          <w:sz w:val="23"/>
          <w:szCs w:val="23"/>
        </w:rPr>
      </w:pPr>
      <w:r w:rsidRPr="00482CD6">
        <w:rPr>
          <w:sz w:val="23"/>
          <w:szCs w:val="23"/>
        </w:rPr>
        <w:t>(nazwa i adres wykonawcy)</w:t>
      </w:r>
    </w:p>
    <w:p w14:paraId="215C9F32" w14:textId="77777777" w:rsidR="001A6E20" w:rsidRPr="00482CD6" w:rsidRDefault="001A6E20" w:rsidP="001A6E20">
      <w:pPr>
        <w:jc w:val="both"/>
        <w:rPr>
          <w:b/>
          <w:sz w:val="23"/>
          <w:szCs w:val="23"/>
        </w:rPr>
      </w:pPr>
      <w:r w:rsidRPr="00482CD6">
        <w:rPr>
          <w:b/>
          <w:sz w:val="23"/>
          <w:szCs w:val="23"/>
        </w:rPr>
        <w:t>………………………………………………………………………………………………..</w:t>
      </w:r>
    </w:p>
    <w:p w14:paraId="795400B3" w14:textId="77777777" w:rsidR="001A6E20" w:rsidRPr="00482CD6" w:rsidRDefault="001A6E20" w:rsidP="001A6E20">
      <w:pPr>
        <w:jc w:val="both"/>
        <w:rPr>
          <w:sz w:val="23"/>
          <w:szCs w:val="23"/>
        </w:rPr>
      </w:pPr>
      <w:r w:rsidRPr="00482CD6">
        <w:rPr>
          <w:sz w:val="23"/>
          <w:szCs w:val="23"/>
        </w:rPr>
        <w:lastRenderedPageBreak/>
        <w:t>(nr rachunek bankowego)</w:t>
      </w:r>
    </w:p>
    <w:p w14:paraId="26ABD46E" w14:textId="77777777" w:rsidR="00377896" w:rsidRPr="00482CD6" w:rsidRDefault="00377896" w:rsidP="00377896">
      <w:pPr>
        <w:jc w:val="both"/>
        <w:rPr>
          <w:sz w:val="23"/>
          <w:szCs w:val="23"/>
        </w:rPr>
      </w:pPr>
    </w:p>
    <w:p w14:paraId="5C8B538D" w14:textId="26D8DD06" w:rsidR="00DD441E" w:rsidRPr="00482CD6" w:rsidRDefault="00DD441E" w:rsidP="00DD441E">
      <w:pPr>
        <w:pStyle w:val="Stopka"/>
        <w:tabs>
          <w:tab w:val="left" w:pos="142"/>
        </w:tabs>
        <w:jc w:val="both"/>
        <w:rPr>
          <w:iCs/>
          <w:sz w:val="23"/>
          <w:szCs w:val="23"/>
        </w:rPr>
      </w:pPr>
      <w:r w:rsidRPr="00482CD6">
        <w:rPr>
          <w:b/>
          <w:iCs/>
          <w:sz w:val="23"/>
          <w:szCs w:val="23"/>
        </w:rPr>
        <w:t>OŚWIADCZENIE DOTYCZĄCE OGÓLNIE DOSTĘPNYCH I ELEKTRONICZNYCH BAZ</w:t>
      </w:r>
      <w:r w:rsidRPr="00482CD6">
        <w:rPr>
          <w:iCs/>
          <w:sz w:val="23"/>
          <w:szCs w:val="23"/>
          <w:vertAlign w:val="superscript"/>
        </w:rPr>
        <w:footnoteReference w:id="3"/>
      </w:r>
      <w:r w:rsidRPr="00482CD6">
        <w:rPr>
          <w:b/>
          <w:iCs/>
          <w:sz w:val="23"/>
          <w:szCs w:val="23"/>
        </w:rPr>
        <w:t>:</w:t>
      </w:r>
    </w:p>
    <w:p w14:paraId="68113BFC" w14:textId="77777777" w:rsidR="00DD441E" w:rsidRPr="00482CD6" w:rsidRDefault="00DD441E" w:rsidP="00DD441E">
      <w:pPr>
        <w:jc w:val="both"/>
        <w:rPr>
          <w:sz w:val="24"/>
          <w:szCs w:val="24"/>
        </w:rPr>
      </w:pPr>
      <w:r w:rsidRPr="00482CD6">
        <w:rPr>
          <w:sz w:val="24"/>
          <w:szCs w:val="24"/>
        </w:rPr>
        <w:t>Oświadczamy, iż w przypadku możliwości uzyskania przez Zamawiającego za pomocą bezpłatnych i ogólnodostępnych baz danych, dokumentów i oświadczeń zgodnie z §13 ust. 2 Rozporządzenia Ministra Rozwoju, Pracy i Technologii z dnia 23 grudnia 2020r.</w:t>
      </w:r>
      <w:r w:rsidRPr="00482CD6">
        <w:rPr>
          <w:sz w:val="24"/>
          <w:szCs w:val="24"/>
        </w:rPr>
        <w:br/>
        <w:t xml:space="preserve">w sprawie podmiotowych środków dowodowych oraz innych dokumentów lub oświadczeń, jakich może żądać zamawiający od wykonawcy (rejestry publiczne – w szczególności KRS, CEIDG), </w:t>
      </w:r>
      <w:r w:rsidRPr="00482CD6">
        <w:rPr>
          <w:b/>
          <w:sz w:val="24"/>
          <w:szCs w:val="24"/>
        </w:rPr>
        <w:t>wskazujemy niezbędne dane do uzyskania tych dokumentów</w:t>
      </w:r>
      <w:r w:rsidRPr="00482CD6">
        <w:rPr>
          <w:sz w:val="24"/>
          <w:szCs w:val="24"/>
        </w:rPr>
        <w:t>:</w:t>
      </w:r>
    </w:p>
    <w:p w14:paraId="783724BC" w14:textId="77777777" w:rsidR="00DD441E" w:rsidRPr="00482CD6" w:rsidRDefault="00DD441E" w:rsidP="00DD441E">
      <w:pPr>
        <w:jc w:val="both"/>
        <w:rPr>
          <w:b/>
          <w:bCs/>
          <w:sz w:val="24"/>
          <w:szCs w:val="24"/>
        </w:rPr>
      </w:pPr>
    </w:p>
    <w:p w14:paraId="7689399A" w14:textId="77777777" w:rsidR="00DD441E" w:rsidRPr="00482CD6" w:rsidRDefault="00DD441E" w:rsidP="00DD441E">
      <w:pPr>
        <w:pStyle w:val="Stopka"/>
        <w:jc w:val="both"/>
        <w:rPr>
          <w:b/>
          <w:bCs/>
          <w:iCs/>
          <w:sz w:val="23"/>
          <w:szCs w:val="23"/>
        </w:rPr>
      </w:pPr>
      <w:r w:rsidRPr="00482CD6">
        <w:rPr>
          <w:b/>
          <w:bCs/>
          <w:iCs/>
          <w:sz w:val="23"/>
          <w:szCs w:val="23"/>
        </w:rPr>
        <w:t>Wykonawca podaje dane do samodzielnego pobrania przez Zamawiającego KRS, CEiDG (jeżeli dotyczy):</w:t>
      </w:r>
    </w:p>
    <w:p w14:paraId="0973CC26" w14:textId="77777777" w:rsidR="00DD441E" w:rsidRPr="00482CD6" w:rsidRDefault="00DD441E" w:rsidP="00DD441E">
      <w:pPr>
        <w:pStyle w:val="Stopka"/>
        <w:jc w:val="both"/>
        <w:rPr>
          <w:b/>
          <w:bCs/>
          <w:iCs/>
          <w:sz w:val="23"/>
          <w:szCs w:val="23"/>
        </w:rPr>
      </w:pPr>
    </w:p>
    <w:p w14:paraId="3A6B8361" w14:textId="77777777" w:rsidR="00DD441E" w:rsidRPr="00482CD6" w:rsidRDefault="00DD441E" w:rsidP="00DD441E">
      <w:pPr>
        <w:pStyle w:val="Stopka"/>
        <w:jc w:val="both"/>
        <w:rPr>
          <w:b/>
          <w:bCs/>
          <w:iCs/>
          <w:sz w:val="23"/>
          <w:szCs w:val="23"/>
        </w:rPr>
      </w:pPr>
      <w:r w:rsidRPr="00482CD6">
        <w:rPr>
          <w:b/>
          <w:bCs/>
          <w:iCs/>
          <w:sz w:val="23"/>
          <w:szCs w:val="23"/>
        </w:rPr>
        <w:t xml:space="preserve">Dane Wykonawcy </w:t>
      </w:r>
    </w:p>
    <w:p w14:paraId="499BF535" w14:textId="77777777" w:rsidR="00DD441E" w:rsidRPr="00482CD6" w:rsidRDefault="00DD441E" w:rsidP="00DD441E">
      <w:pPr>
        <w:pStyle w:val="Stopka"/>
        <w:rPr>
          <w:iCs/>
          <w:sz w:val="23"/>
          <w:szCs w:val="23"/>
        </w:rPr>
      </w:pPr>
      <w:r w:rsidRPr="00482CD6">
        <w:rPr>
          <w:iCs/>
          <w:sz w:val="23"/>
          <w:szCs w:val="23"/>
        </w:rPr>
        <w:t>Numer KRS……………………………….</w:t>
      </w:r>
    </w:p>
    <w:p w14:paraId="7F1ACB57" w14:textId="77777777" w:rsidR="00DD441E" w:rsidRPr="00482CD6" w:rsidRDefault="00DD441E" w:rsidP="00DD441E">
      <w:pPr>
        <w:pStyle w:val="Stopka"/>
        <w:rPr>
          <w:iCs/>
          <w:sz w:val="23"/>
          <w:szCs w:val="23"/>
          <w:vertAlign w:val="superscript"/>
        </w:rPr>
      </w:pPr>
      <w:r w:rsidRPr="00482CD6">
        <w:rPr>
          <w:iCs/>
          <w:sz w:val="23"/>
          <w:szCs w:val="23"/>
          <w:vertAlign w:val="superscript"/>
        </w:rPr>
        <w:t xml:space="preserve">                                           (jeżeli dotyczy)</w:t>
      </w:r>
    </w:p>
    <w:p w14:paraId="41F7C7AF" w14:textId="77777777" w:rsidR="00DD441E" w:rsidRPr="00482CD6" w:rsidRDefault="00DD441E" w:rsidP="00DD441E">
      <w:pPr>
        <w:pStyle w:val="Stopka"/>
        <w:rPr>
          <w:iCs/>
          <w:sz w:val="23"/>
          <w:szCs w:val="23"/>
        </w:rPr>
      </w:pPr>
      <w:r w:rsidRPr="00482CD6">
        <w:rPr>
          <w:iCs/>
          <w:sz w:val="23"/>
          <w:szCs w:val="23"/>
        </w:rPr>
        <w:t>NIP………………………………………….</w:t>
      </w:r>
    </w:p>
    <w:p w14:paraId="59B460CF" w14:textId="77777777" w:rsidR="00DD441E" w:rsidRPr="00482CD6" w:rsidRDefault="00DD441E" w:rsidP="00DD441E">
      <w:pPr>
        <w:pStyle w:val="Stopka"/>
        <w:rPr>
          <w:iCs/>
          <w:sz w:val="23"/>
          <w:szCs w:val="23"/>
        </w:rPr>
      </w:pPr>
      <w:r w:rsidRPr="00482CD6">
        <w:rPr>
          <w:iCs/>
          <w:sz w:val="23"/>
          <w:szCs w:val="23"/>
        </w:rPr>
        <w:t>REGON…………………………………….</w:t>
      </w:r>
    </w:p>
    <w:p w14:paraId="77F2D60A" w14:textId="77777777" w:rsidR="00DD441E" w:rsidRPr="00482CD6" w:rsidRDefault="00DD441E" w:rsidP="00DD441E">
      <w:pPr>
        <w:pStyle w:val="Stopka"/>
        <w:jc w:val="both"/>
        <w:rPr>
          <w:iCs/>
          <w:sz w:val="23"/>
          <w:szCs w:val="23"/>
        </w:rPr>
      </w:pPr>
    </w:p>
    <w:p w14:paraId="3A0A2C9A" w14:textId="77777777" w:rsidR="00DD441E" w:rsidRPr="00482CD6" w:rsidRDefault="00DD441E" w:rsidP="00DD441E">
      <w:pPr>
        <w:pStyle w:val="Stopka"/>
        <w:jc w:val="both"/>
        <w:rPr>
          <w:iCs/>
          <w:sz w:val="23"/>
          <w:szCs w:val="23"/>
        </w:rPr>
      </w:pPr>
      <w:r w:rsidRPr="00482CD6">
        <w:rPr>
          <w:iCs/>
          <w:sz w:val="23"/>
          <w:szCs w:val="23"/>
        </w:rPr>
        <w:t>Ogólnie dostępne i elektronicznie prowadzone bazy z których Zamawiający bezpłatnie może pozyskać określone dokumenty potwierdzające sytuację podmiotową Wykonawcy (jeżeli dotyczy):</w:t>
      </w:r>
    </w:p>
    <w:p w14:paraId="335DEA3C" w14:textId="77777777" w:rsidR="00DD441E" w:rsidRPr="00482CD6" w:rsidRDefault="00DD441E" w:rsidP="00DD441E">
      <w:pPr>
        <w:pStyle w:val="Stopka"/>
        <w:jc w:val="both"/>
        <w:rPr>
          <w:iCs/>
          <w:sz w:val="23"/>
          <w:szCs w:val="23"/>
        </w:rPr>
      </w:pPr>
      <w:r w:rsidRPr="00482CD6">
        <w:rPr>
          <w:iCs/>
          <w:sz w:val="23"/>
          <w:szCs w:val="23"/>
        </w:rPr>
        <w:fldChar w:fldCharType="begin">
          <w:ffData>
            <w:name w:val=""/>
            <w:enabled/>
            <w:calcOnExit w:val="0"/>
            <w:checkBox>
              <w:sizeAuto/>
              <w:default w:val="0"/>
            </w:checkBox>
          </w:ffData>
        </w:fldChar>
      </w:r>
      <w:r w:rsidRPr="00482CD6">
        <w:rPr>
          <w:iCs/>
          <w:sz w:val="23"/>
          <w:szCs w:val="23"/>
        </w:rPr>
        <w:instrText xml:space="preserve"> FORMCHECKBOX </w:instrText>
      </w:r>
      <w:r w:rsidR="00CF364B">
        <w:rPr>
          <w:iCs/>
          <w:sz w:val="23"/>
          <w:szCs w:val="23"/>
        </w:rPr>
      </w:r>
      <w:r w:rsidR="00CF364B">
        <w:rPr>
          <w:iCs/>
          <w:sz w:val="23"/>
          <w:szCs w:val="23"/>
        </w:rPr>
        <w:fldChar w:fldCharType="separate"/>
      </w:r>
      <w:r w:rsidRPr="00482CD6">
        <w:rPr>
          <w:iCs/>
          <w:sz w:val="23"/>
          <w:szCs w:val="23"/>
        </w:rPr>
        <w:fldChar w:fldCharType="end"/>
      </w:r>
      <w:r w:rsidRPr="00482CD6">
        <w:rPr>
          <w:iCs/>
          <w:sz w:val="23"/>
          <w:szCs w:val="23"/>
        </w:rPr>
        <w:t xml:space="preserve"> </w:t>
      </w:r>
      <w:hyperlink r:id="rId10" w:history="1">
        <w:r w:rsidRPr="00482CD6">
          <w:rPr>
            <w:rStyle w:val="Hipercze"/>
            <w:rFonts w:ascii="Times New Roman" w:hAnsi="Times New Roman"/>
            <w:iCs/>
            <w:color w:val="auto"/>
            <w:sz w:val="23"/>
            <w:szCs w:val="23"/>
          </w:rPr>
          <w:t>https://prod.ceidg.gov.pl/CEIDG/CEIDG.Public.UI/Search.aspx</w:t>
        </w:r>
      </w:hyperlink>
      <w:r w:rsidRPr="00482CD6">
        <w:rPr>
          <w:iCs/>
          <w:sz w:val="23"/>
          <w:szCs w:val="23"/>
        </w:rPr>
        <w:t xml:space="preserve"> </w:t>
      </w:r>
    </w:p>
    <w:p w14:paraId="34EFD4EB" w14:textId="77777777" w:rsidR="00DD441E" w:rsidRPr="00482CD6" w:rsidRDefault="00DD441E" w:rsidP="00DD441E">
      <w:pPr>
        <w:pStyle w:val="Stopka"/>
        <w:jc w:val="both"/>
        <w:rPr>
          <w:iCs/>
          <w:sz w:val="23"/>
          <w:szCs w:val="23"/>
        </w:rPr>
      </w:pPr>
      <w:r w:rsidRPr="00482CD6">
        <w:rPr>
          <w:iCs/>
          <w:sz w:val="23"/>
          <w:szCs w:val="23"/>
        </w:rPr>
        <w:t>nazwa Rejestru: Centralna Ewidencja i Informacja o Działalności Gospodarczej</w:t>
      </w:r>
    </w:p>
    <w:p w14:paraId="6FC7FC08" w14:textId="77777777" w:rsidR="00DD441E" w:rsidRPr="00482CD6" w:rsidRDefault="00DD441E" w:rsidP="00DD441E">
      <w:pPr>
        <w:pStyle w:val="Stopka"/>
        <w:jc w:val="both"/>
        <w:rPr>
          <w:iCs/>
          <w:sz w:val="23"/>
          <w:szCs w:val="23"/>
        </w:rPr>
      </w:pPr>
      <w:r w:rsidRPr="00482CD6">
        <w:rPr>
          <w:iCs/>
          <w:sz w:val="23"/>
          <w:szCs w:val="23"/>
        </w:rPr>
        <w:t>dotyczy dokumentu: informacja z Centralnej Ewidencji  i Informacji o Działalności Gospodarczej</w:t>
      </w:r>
    </w:p>
    <w:p w14:paraId="661CB5BE" w14:textId="77777777" w:rsidR="00DD441E" w:rsidRPr="00482CD6" w:rsidRDefault="00DD441E" w:rsidP="00DD441E">
      <w:pPr>
        <w:pStyle w:val="Stopka"/>
        <w:jc w:val="both"/>
        <w:rPr>
          <w:iCs/>
          <w:sz w:val="23"/>
          <w:szCs w:val="23"/>
        </w:rPr>
      </w:pPr>
      <w:r w:rsidRPr="00482CD6">
        <w:rPr>
          <w:iCs/>
          <w:sz w:val="23"/>
          <w:szCs w:val="23"/>
        </w:rPr>
        <w:t>lub</w:t>
      </w:r>
    </w:p>
    <w:p w14:paraId="76751728" w14:textId="77777777" w:rsidR="00DD441E" w:rsidRPr="00482CD6" w:rsidRDefault="00DD441E" w:rsidP="00DD441E">
      <w:pPr>
        <w:pStyle w:val="Stopka"/>
        <w:jc w:val="both"/>
        <w:rPr>
          <w:iCs/>
          <w:sz w:val="23"/>
          <w:szCs w:val="23"/>
        </w:rPr>
      </w:pPr>
      <w:r w:rsidRPr="00482CD6">
        <w:rPr>
          <w:iCs/>
          <w:sz w:val="23"/>
          <w:szCs w:val="23"/>
        </w:rPr>
        <w:fldChar w:fldCharType="begin">
          <w:ffData>
            <w:name w:val=""/>
            <w:enabled/>
            <w:calcOnExit w:val="0"/>
            <w:checkBox>
              <w:sizeAuto/>
              <w:default w:val="0"/>
            </w:checkBox>
          </w:ffData>
        </w:fldChar>
      </w:r>
      <w:r w:rsidRPr="00482CD6">
        <w:rPr>
          <w:iCs/>
          <w:sz w:val="23"/>
          <w:szCs w:val="23"/>
        </w:rPr>
        <w:instrText xml:space="preserve"> FORMCHECKBOX </w:instrText>
      </w:r>
      <w:r w:rsidR="00CF364B">
        <w:rPr>
          <w:iCs/>
          <w:sz w:val="23"/>
          <w:szCs w:val="23"/>
        </w:rPr>
      </w:r>
      <w:r w:rsidR="00CF364B">
        <w:rPr>
          <w:iCs/>
          <w:sz w:val="23"/>
          <w:szCs w:val="23"/>
        </w:rPr>
        <w:fldChar w:fldCharType="separate"/>
      </w:r>
      <w:r w:rsidRPr="00482CD6">
        <w:rPr>
          <w:iCs/>
          <w:sz w:val="23"/>
          <w:szCs w:val="23"/>
        </w:rPr>
        <w:fldChar w:fldCharType="end"/>
      </w:r>
      <w:r w:rsidRPr="00482CD6">
        <w:rPr>
          <w:iCs/>
          <w:sz w:val="23"/>
          <w:szCs w:val="23"/>
        </w:rPr>
        <w:t xml:space="preserve"> </w:t>
      </w:r>
      <w:hyperlink r:id="rId11" w:history="1">
        <w:r w:rsidRPr="00482CD6">
          <w:rPr>
            <w:rStyle w:val="Hipercze"/>
            <w:rFonts w:ascii="Times New Roman" w:hAnsi="Times New Roman"/>
            <w:iCs/>
            <w:color w:val="auto"/>
            <w:sz w:val="23"/>
            <w:szCs w:val="23"/>
          </w:rPr>
          <w:t>https://ekrs.ms.gov.pl/web/wyszukiwarka-krs/strona-glowna/</w:t>
        </w:r>
      </w:hyperlink>
      <w:r w:rsidRPr="00482CD6">
        <w:rPr>
          <w:iCs/>
          <w:sz w:val="23"/>
          <w:szCs w:val="23"/>
        </w:rPr>
        <w:t xml:space="preserve"> </w:t>
      </w:r>
    </w:p>
    <w:p w14:paraId="05065145" w14:textId="77777777" w:rsidR="00DD441E" w:rsidRPr="00482CD6" w:rsidRDefault="00DD441E" w:rsidP="00DD441E">
      <w:pPr>
        <w:pStyle w:val="Stopka"/>
        <w:jc w:val="both"/>
        <w:rPr>
          <w:iCs/>
          <w:sz w:val="23"/>
          <w:szCs w:val="23"/>
        </w:rPr>
      </w:pPr>
      <w:r w:rsidRPr="00482CD6">
        <w:rPr>
          <w:iCs/>
          <w:sz w:val="23"/>
          <w:szCs w:val="23"/>
        </w:rPr>
        <w:t>Nazwa rejestru: Krajowy Rejestr Sądowy</w:t>
      </w:r>
    </w:p>
    <w:p w14:paraId="5E6881BB" w14:textId="77777777" w:rsidR="00DD441E" w:rsidRPr="00482CD6" w:rsidRDefault="00DD441E" w:rsidP="00DD441E">
      <w:pPr>
        <w:pStyle w:val="Stopka"/>
        <w:jc w:val="both"/>
        <w:rPr>
          <w:iCs/>
          <w:sz w:val="23"/>
          <w:szCs w:val="23"/>
        </w:rPr>
      </w:pPr>
      <w:r w:rsidRPr="00482CD6">
        <w:rPr>
          <w:iCs/>
          <w:sz w:val="23"/>
          <w:szCs w:val="23"/>
        </w:rPr>
        <w:t xml:space="preserve">dotyczy dokumentu: odpis z Krajowego Rejestru Sądowego </w:t>
      </w:r>
    </w:p>
    <w:p w14:paraId="6A45CF94" w14:textId="77777777" w:rsidR="00DD441E" w:rsidRPr="00482CD6" w:rsidRDefault="00DD441E" w:rsidP="00DD441E">
      <w:pPr>
        <w:pStyle w:val="Stopka"/>
        <w:jc w:val="both"/>
        <w:rPr>
          <w:iCs/>
          <w:sz w:val="23"/>
          <w:szCs w:val="23"/>
        </w:rPr>
      </w:pPr>
      <w:r w:rsidRPr="00482CD6">
        <w:rPr>
          <w:iCs/>
          <w:sz w:val="23"/>
          <w:szCs w:val="23"/>
        </w:rPr>
        <w:t>lub</w:t>
      </w:r>
    </w:p>
    <w:p w14:paraId="13394925" w14:textId="77777777" w:rsidR="00DD441E" w:rsidRPr="00482CD6" w:rsidRDefault="00DD441E" w:rsidP="00DD441E">
      <w:pPr>
        <w:pStyle w:val="Stopka"/>
        <w:jc w:val="both"/>
        <w:rPr>
          <w:iCs/>
          <w:sz w:val="23"/>
          <w:szCs w:val="23"/>
        </w:rPr>
      </w:pPr>
      <w:r w:rsidRPr="00482CD6">
        <w:rPr>
          <w:iCs/>
          <w:sz w:val="23"/>
          <w:szCs w:val="23"/>
        </w:rPr>
        <w:fldChar w:fldCharType="begin">
          <w:ffData>
            <w:name w:val=""/>
            <w:enabled/>
            <w:calcOnExit w:val="0"/>
            <w:checkBox>
              <w:sizeAuto/>
              <w:default w:val="0"/>
            </w:checkBox>
          </w:ffData>
        </w:fldChar>
      </w:r>
      <w:r w:rsidRPr="00482CD6">
        <w:rPr>
          <w:iCs/>
          <w:sz w:val="23"/>
          <w:szCs w:val="23"/>
        </w:rPr>
        <w:instrText xml:space="preserve"> FORMCHECKBOX </w:instrText>
      </w:r>
      <w:r w:rsidR="00CF364B">
        <w:rPr>
          <w:iCs/>
          <w:sz w:val="23"/>
          <w:szCs w:val="23"/>
        </w:rPr>
      </w:r>
      <w:r w:rsidR="00CF364B">
        <w:rPr>
          <w:iCs/>
          <w:sz w:val="23"/>
          <w:szCs w:val="23"/>
        </w:rPr>
        <w:fldChar w:fldCharType="separate"/>
      </w:r>
      <w:r w:rsidRPr="00482CD6">
        <w:rPr>
          <w:iCs/>
          <w:sz w:val="23"/>
          <w:szCs w:val="23"/>
        </w:rPr>
        <w:fldChar w:fldCharType="end"/>
      </w:r>
      <w:r w:rsidRPr="00482CD6">
        <w:rPr>
          <w:iCs/>
          <w:sz w:val="23"/>
          <w:szCs w:val="23"/>
        </w:rPr>
        <w:t xml:space="preserve"> inny właściwy rejestr: …………………….   ………………………………</w:t>
      </w:r>
    </w:p>
    <w:p w14:paraId="17B7C4E5" w14:textId="77777777" w:rsidR="00DD441E" w:rsidRPr="00482CD6" w:rsidRDefault="00DD441E" w:rsidP="00DD441E">
      <w:pPr>
        <w:pStyle w:val="Stopka"/>
        <w:jc w:val="both"/>
        <w:rPr>
          <w:iCs/>
          <w:sz w:val="23"/>
          <w:szCs w:val="23"/>
        </w:rPr>
      </w:pPr>
      <w:r w:rsidRPr="00482CD6">
        <w:rPr>
          <w:iCs/>
          <w:sz w:val="23"/>
          <w:szCs w:val="23"/>
        </w:rPr>
        <w:t xml:space="preserve">                                      (wpisać nazwę bazy)     (wpisać adres internetowy)</w:t>
      </w:r>
    </w:p>
    <w:p w14:paraId="00093E5E" w14:textId="77777777" w:rsidR="00DD441E" w:rsidRPr="00482CD6" w:rsidRDefault="00DD441E" w:rsidP="00DD441E">
      <w:pPr>
        <w:pStyle w:val="Stopka"/>
        <w:jc w:val="both"/>
        <w:rPr>
          <w:iCs/>
          <w:sz w:val="23"/>
          <w:szCs w:val="23"/>
        </w:rPr>
      </w:pPr>
    </w:p>
    <w:p w14:paraId="7DAA3FF6" w14:textId="77777777" w:rsidR="00DD441E" w:rsidRPr="00482CD6" w:rsidRDefault="00DD441E" w:rsidP="00DD441E">
      <w:pPr>
        <w:pStyle w:val="Stopka"/>
        <w:jc w:val="both"/>
        <w:rPr>
          <w:iCs/>
          <w:sz w:val="23"/>
          <w:szCs w:val="23"/>
        </w:rPr>
      </w:pPr>
      <w:r w:rsidRPr="00482CD6">
        <w:rPr>
          <w:iCs/>
          <w:sz w:val="23"/>
          <w:szCs w:val="23"/>
        </w:rPr>
        <w:lastRenderedPageBreak/>
        <w:t xml:space="preserve">Zaznaczyć właściwe pole znakiem </w:t>
      </w:r>
      <w:r w:rsidRPr="00482CD6">
        <w:rPr>
          <w:iCs/>
          <w:sz w:val="23"/>
          <w:szCs w:val="23"/>
        </w:rPr>
        <w:fldChar w:fldCharType="begin">
          <w:ffData>
            <w:name w:val=""/>
            <w:enabled/>
            <w:calcOnExit w:val="0"/>
            <w:checkBox>
              <w:sizeAuto/>
              <w:default w:val="1"/>
            </w:checkBox>
          </w:ffData>
        </w:fldChar>
      </w:r>
      <w:r w:rsidRPr="00482CD6">
        <w:rPr>
          <w:iCs/>
          <w:sz w:val="23"/>
          <w:szCs w:val="23"/>
        </w:rPr>
        <w:instrText xml:space="preserve"> FORMCHECKBOX </w:instrText>
      </w:r>
      <w:r w:rsidR="00CF364B">
        <w:rPr>
          <w:iCs/>
          <w:sz w:val="23"/>
          <w:szCs w:val="23"/>
        </w:rPr>
      </w:r>
      <w:r w:rsidR="00CF364B">
        <w:rPr>
          <w:iCs/>
          <w:sz w:val="23"/>
          <w:szCs w:val="23"/>
        </w:rPr>
        <w:fldChar w:fldCharType="separate"/>
      </w:r>
      <w:r w:rsidRPr="00482CD6">
        <w:rPr>
          <w:iCs/>
          <w:sz w:val="23"/>
          <w:szCs w:val="23"/>
        </w:rPr>
        <w:fldChar w:fldCharType="end"/>
      </w:r>
    </w:p>
    <w:p w14:paraId="0764B9D5" w14:textId="77777777" w:rsidR="00DD441E" w:rsidRPr="00482CD6" w:rsidRDefault="00DD441E" w:rsidP="00DD441E">
      <w:pPr>
        <w:pStyle w:val="Stopka"/>
        <w:rPr>
          <w:b/>
          <w:iCs/>
          <w:sz w:val="23"/>
          <w:szCs w:val="23"/>
        </w:rPr>
      </w:pPr>
    </w:p>
    <w:p w14:paraId="3E39CC10" w14:textId="77777777" w:rsidR="00DD441E" w:rsidRPr="00482CD6" w:rsidRDefault="00DD441E" w:rsidP="00DD441E">
      <w:pPr>
        <w:pStyle w:val="Stopka"/>
        <w:jc w:val="both"/>
        <w:rPr>
          <w:b/>
          <w:iCs/>
          <w:sz w:val="23"/>
          <w:szCs w:val="23"/>
        </w:rPr>
      </w:pPr>
      <w:r w:rsidRPr="00482CD6">
        <w:rPr>
          <w:b/>
          <w:iCs/>
          <w:sz w:val="23"/>
          <w:szCs w:val="23"/>
        </w:rPr>
        <w:t xml:space="preserve">Dane podmiotu udostępniającego zasoby </w:t>
      </w:r>
    </w:p>
    <w:p w14:paraId="4A5657AE" w14:textId="77777777" w:rsidR="00DD441E" w:rsidRPr="00482CD6" w:rsidRDefault="00DD441E" w:rsidP="00DD441E">
      <w:pPr>
        <w:pStyle w:val="Stopka"/>
        <w:jc w:val="both"/>
        <w:rPr>
          <w:iCs/>
          <w:sz w:val="23"/>
          <w:szCs w:val="23"/>
        </w:rPr>
      </w:pPr>
      <w:r w:rsidRPr="00482CD6">
        <w:rPr>
          <w:iCs/>
          <w:sz w:val="23"/>
          <w:szCs w:val="23"/>
        </w:rPr>
        <w:t>Numer KRS……………………………….</w:t>
      </w:r>
    </w:p>
    <w:p w14:paraId="6D6E8E31" w14:textId="77777777" w:rsidR="00DD441E" w:rsidRPr="00482CD6" w:rsidRDefault="00DD441E" w:rsidP="00DD441E">
      <w:pPr>
        <w:pStyle w:val="Stopka"/>
        <w:jc w:val="both"/>
        <w:rPr>
          <w:iCs/>
          <w:sz w:val="23"/>
          <w:szCs w:val="23"/>
          <w:vertAlign w:val="superscript"/>
        </w:rPr>
      </w:pPr>
      <w:r w:rsidRPr="00482CD6">
        <w:rPr>
          <w:iCs/>
          <w:sz w:val="23"/>
          <w:szCs w:val="23"/>
          <w:vertAlign w:val="superscript"/>
        </w:rPr>
        <w:t xml:space="preserve">                                           (jeżeli dotyczy)</w:t>
      </w:r>
    </w:p>
    <w:p w14:paraId="4551E1CA" w14:textId="77777777" w:rsidR="00DD441E" w:rsidRPr="00482CD6" w:rsidRDefault="00DD441E" w:rsidP="00DD441E">
      <w:pPr>
        <w:pStyle w:val="Stopka"/>
        <w:jc w:val="both"/>
        <w:rPr>
          <w:iCs/>
          <w:sz w:val="23"/>
          <w:szCs w:val="23"/>
        </w:rPr>
      </w:pPr>
      <w:r w:rsidRPr="00482CD6">
        <w:rPr>
          <w:iCs/>
          <w:sz w:val="23"/>
          <w:szCs w:val="23"/>
        </w:rPr>
        <w:t>NIP………………………………………….</w:t>
      </w:r>
    </w:p>
    <w:p w14:paraId="714FE31D" w14:textId="77777777" w:rsidR="00DD441E" w:rsidRPr="00482CD6" w:rsidRDefault="00DD441E" w:rsidP="00DD441E">
      <w:pPr>
        <w:pStyle w:val="Stopka"/>
        <w:jc w:val="both"/>
        <w:rPr>
          <w:iCs/>
          <w:sz w:val="23"/>
          <w:szCs w:val="23"/>
        </w:rPr>
      </w:pPr>
    </w:p>
    <w:p w14:paraId="20C8BC7C" w14:textId="77777777" w:rsidR="00DD441E" w:rsidRPr="00482CD6" w:rsidRDefault="00DD441E" w:rsidP="00DD441E">
      <w:pPr>
        <w:pStyle w:val="Stopka"/>
        <w:jc w:val="both"/>
        <w:rPr>
          <w:iCs/>
          <w:sz w:val="23"/>
          <w:szCs w:val="23"/>
        </w:rPr>
      </w:pPr>
      <w:r w:rsidRPr="00482CD6">
        <w:rPr>
          <w:iCs/>
          <w:sz w:val="23"/>
          <w:szCs w:val="23"/>
        </w:rPr>
        <w:t>REGON…………………………………….</w:t>
      </w:r>
    </w:p>
    <w:p w14:paraId="4FF398B8" w14:textId="77777777" w:rsidR="00DD441E" w:rsidRPr="00482CD6" w:rsidRDefault="00DD441E" w:rsidP="00DD441E">
      <w:pPr>
        <w:pStyle w:val="Stopka"/>
        <w:jc w:val="both"/>
        <w:rPr>
          <w:iCs/>
          <w:sz w:val="23"/>
          <w:szCs w:val="23"/>
        </w:rPr>
      </w:pPr>
    </w:p>
    <w:p w14:paraId="4F36A31C" w14:textId="77777777" w:rsidR="00DD441E" w:rsidRPr="00482CD6" w:rsidRDefault="00DD441E" w:rsidP="00DD441E">
      <w:pPr>
        <w:pStyle w:val="Stopka"/>
        <w:jc w:val="both"/>
        <w:rPr>
          <w:iCs/>
          <w:sz w:val="23"/>
          <w:szCs w:val="23"/>
        </w:rPr>
      </w:pPr>
      <w:r w:rsidRPr="00482CD6">
        <w:rPr>
          <w:iCs/>
          <w:sz w:val="23"/>
          <w:szCs w:val="23"/>
        </w:rPr>
        <w:t>Ogólnie dostępne i elektronicznie prowadzone bazy z których Zamawiający bezpłatnie może pozyskać określone dokumenty potwierdzające sytuację podmiotową podmiotu udostępniającego zasoby (</w:t>
      </w:r>
      <w:r w:rsidRPr="00482CD6">
        <w:rPr>
          <w:b/>
          <w:iCs/>
          <w:sz w:val="23"/>
          <w:szCs w:val="23"/>
          <w:u w:val="single"/>
        </w:rPr>
        <w:t>jeżeli dotyczy</w:t>
      </w:r>
      <w:r w:rsidRPr="00482CD6">
        <w:rPr>
          <w:iCs/>
          <w:sz w:val="23"/>
          <w:szCs w:val="23"/>
        </w:rPr>
        <w:t>):</w:t>
      </w:r>
    </w:p>
    <w:p w14:paraId="7E1C41F5" w14:textId="77777777" w:rsidR="00DD441E" w:rsidRPr="00482CD6" w:rsidRDefault="00DD441E" w:rsidP="00DD441E">
      <w:pPr>
        <w:pStyle w:val="Stopka"/>
        <w:jc w:val="both"/>
        <w:rPr>
          <w:i/>
          <w:iCs/>
          <w:sz w:val="23"/>
          <w:szCs w:val="23"/>
        </w:rPr>
      </w:pPr>
      <w:r w:rsidRPr="00482CD6">
        <w:rPr>
          <w:i/>
          <w:iCs/>
          <w:sz w:val="23"/>
          <w:szCs w:val="23"/>
        </w:rPr>
        <w:fldChar w:fldCharType="begin">
          <w:ffData>
            <w:name w:val=""/>
            <w:enabled/>
            <w:calcOnExit w:val="0"/>
            <w:checkBox>
              <w:sizeAuto/>
              <w:default w:val="0"/>
            </w:checkBox>
          </w:ffData>
        </w:fldChar>
      </w:r>
      <w:r w:rsidRPr="00482CD6">
        <w:rPr>
          <w:i/>
          <w:iCs/>
          <w:sz w:val="23"/>
          <w:szCs w:val="23"/>
        </w:rPr>
        <w:instrText xml:space="preserve"> FORMCHECKBOX </w:instrText>
      </w:r>
      <w:r w:rsidR="00CF364B">
        <w:rPr>
          <w:i/>
          <w:iCs/>
          <w:sz w:val="23"/>
          <w:szCs w:val="23"/>
        </w:rPr>
      </w:r>
      <w:r w:rsidR="00CF364B">
        <w:rPr>
          <w:i/>
          <w:iCs/>
          <w:sz w:val="23"/>
          <w:szCs w:val="23"/>
        </w:rPr>
        <w:fldChar w:fldCharType="separate"/>
      </w:r>
      <w:r w:rsidRPr="00482CD6">
        <w:rPr>
          <w:iCs/>
          <w:sz w:val="23"/>
          <w:szCs w:val="23"/>
        </w:rPr>
        <w:fldChar w:fldCharType="end"/>
      </w:r>
      <w:r w:rsidRPr="00482CD6">
        <w:rPr>
          <w:i/>
          <w:iCs/>
          <w:sz w:val="23"/>
          <w:szCs w:val="23"/>
        </w:rPr>
        <w:t xml:space="preserve"> </w:t>
      </w:r>
      <w:hyperlink r:id="rId12" w:history="1">
        <w:r w:rsidRPr="00482CD6">
          <w:rPr>
            <w:rStyle w:val="Hipercze"/>
            <w:rFonts w:ascii="Times New Roman" w:hAnsi="Times New Roman"/>
            <w:i/>
            <w:iCs/>
            <w:color w:val="auto"/>
            <w:sz w:val="23"/>
            <w:szCs w:val="23"/>
          </w:rPr>
          <w:t>https://prod.ceidg.gov.pl/CEIDG/CEIDG.Public.UI/Search.aspx</w:t>
        </w:r>
      </w:hyperlink>
      <w:r w:rsidRPr="00482CD6">
        <w:rPr>
          <w:i/>
          <w:iCs/>
          <w:sz w:val="23"/>
          <w:szCs w:val="23"/>
        </w:rPr>
        <w:t xml:space="preserve"> </w:t>
      </w:r>
    </w:p>
    <w:p w14:paraId="1D1B5D93" w14:textId="77777777" w:rsidR="00DD441E" w:rsidRPr="00482CD6" w:rsidRDefault="00DD441E" w:rsidP="00DD441E">
      <w:pPr>
        <w:pStyle w:val="Stopka"/>
        <w:jc w:val="both"/>
        <w:rPr>
          <w:i/>
          <w:iCs/>
          <w:sz w:val="23"/>
          <w:szCs w:val="23"/>
        </w:rPr>
      </w:pPr>
      <w:r w:rsidRPr="00482CD6">
        <w:rPr>
          <w:i/>
          <w:iCs/>
          <w:sz w:val="23"/>
          <w:szCs w:val="23"/>
        </w:rPr>
        <w:t>nazwa Rejestru: Centralna Ewidencja i Informacja o Działalności Gospodarczej</w:t>
      </w:r>
    </w:p>
    <w:p w14:paraId="3DE196C3" w14:textId="77777777" w:rsidR="00DD441E" w:rsidRPr="00482CD6" w:rsidRDefault="00DD441E" w:rsidP="00DD441E">
      <w:pPr>
        <w:pStyle w:val="Stopka"/>
        <w:jc w:val="both"/>
        <w:rPr>
          <w:i/>
          <w:iCs/>
          <w:sz w:val="23"/>
          <w:szCs w:val="23"/>
        </w:rPr>
      </w:pPr>
      <w:r w:rsidRPr="00482CD6">
        <w:rPr>
          <w:i/>
          <w:iCs/>
          <w:sz w:val="23"/>
          <w:szCs w:val="23"/>
        </w:rPr>
        <w:t>dotyczy dokumentu: informacja z Centralnej Ewidencji i Informacji o Działalności Gospodarczej</w:t>
      </w:r>
    </w:p>
    <w:p w14:paraId="12617FD3" w14:textId="77777777" w:rsidR="00DD441E" w:rsidRPr="00482CD6" w:rsidRDefault="00DD441E" w:rsidP="00DD441E">
      <w:pPr>
        <w:pStyle w:val="Stopka"/>
        <w:jc w:val="both"/>
        <w:rPr>
          <w:i/>
          <w:iCs/>
          <w:sz w:val="23"/>
          <w:szCs w:val="23"/>
        </w:rPr>
      </w:pPr>
      <w:r w:rsidRPr="00482CD6">
        <w:rPr>
          <w:i/>
          <w:iCs/>
          <w:sz w:val="23"/>
          <w:szCs w:val="23"/>
        </w:rPr>
        <w:t>lub</w:t>
      </w:r>
    </w:p>
    <w:p w14:paraId="417171FB" w14:textId="77777777" w:rsidR="00DD441E" w:rsidRPr="00482CD6" w:rsidRDefault="00DD441E" w:rsidP="00DD441E">
      <w:pPr>
        <w:pStyle w:val="Stopka"/>
        <w:jc w:val="both"/>
        <w:rPr>
          <w:i/>
          <w:iCs/>
          <w:sz w:val="23"/>
          <w:szCs w:val="23"/>
        </w:rPr>
      </w:pPr>
      <w:r w:rsidRPr="00482CD6">
        <w:rPr>
          <w:i/>
          <w:iCs/>
          <w:sz w:val="23"/>
          <w:szCs w:val="23"/>
        </w:rPr>
        <w:fldChar w:fldCharType="begin">
          <w:ffData>
            <w:name w:val=""/>
            <w:enabled/>
            <w:calcOnExit w:val="0"/>
            <w:checkBox>
              <w:sizeAuto/>
              <w:default w:val="0"/>
            </w:checkBox>
          </w:ffData>
        </w:fldChar>
      </w:r>
      <w:r w:rsidRPr="00482CD6">
        <w:rPr>
          <w:i/>
          <w:iCs/>
          <w:sz w:val="23"/>
          <w:szCs w:val="23"/>
        </w:rPr>
        <w:instrText xml:space="preserve"> FORMCHECKBOX </w:instrText>
      </w:r>
      <w:r w:rsidR="00CF364B">
        <w:rPr>
          <w:i/>
          <w:iCs/>
          <w:sz w:val="23"/>
          <w:szCs w:val="23"/>
        </w:rPr>
      </w:r>
      <w:r w:rsidR="00CF364B">
        <w:rPr>
          <w:i/>
          <w:iCs/>
          <w:sz w:val="23"/>
          <w:szCs w:val="23"/>
        </w:rPr>
        <w:fldChar w:fldCharType="separate"/>
      </w:r>
      <w:r w:rsidRPr="00482CD6">
        <w:rPr>
          <w:iCs/>
          <w:sz w:val="23"/>
          <w:szCs w:val="23"/>
        </w:rPr>
        <w:fldChar w:fldCharType="end"/>
      </w:r>
      <w:r w:rsidRPr="00482CD6">
        <w:rPr>
          <w:i/>
          <w:iCs/>
          <w:sz w:val="23"/>
          <w:szCs w:val="23"/>
        </w:rPr>
        <w:t xml:space="preserve"> </w:t>
      </w:r>
      <w:hyperlink r:id="rId13" w:history="1">
        <w:r w:rsidRPr="00482CD6">
          <w:rPr>
            <w:rStyle w:val="Hipercze"/>
            <w:rFonts w:ascii="Times New Roman" w:hAnsi="Times New Roman"/>
            <w:i/>
            <w:iCs/>
            <w:color w:val="auto"/>
            <w:sz w:val="23"/>
            <w:szCs w:val="23"/>
          </w:rPr>
          <w:t>https://ekrs.ms.gov.pl/web/wyszukiwarka-krs/strona-glowna/</w:t>
        </w:r>
      </w:hyperlink>
      <w:r w:rsidRPr="00482CD6">
        <w:rPr>
          <w:i/>
          <w:iCs/>
          <w:sz w:val="23"/>
          <w:szCs w:val="23"/>
        </w:rPr>
        <w:t xml:space="preserve"> </w:t>
      </w:r>
    </w:p>
    <w:p w14:paraId="382E8A18" w14:textId="77777777" w:rsidR="00DD441E" w:rsidRPr="00482CD6" w:rsidRDefault="00DD441E" w:rsidP="00DD441E">
      <w:pPr>
        <w:pStyle w:val="Stopka"/>
        <w:jc w:val="both"/>
        <w:rPr>
          <w:i/>
          <w:iCs/>
          <w:sz w:val="23"/>
          <w:szCs w:val="23"/>
        </w:rPr>
      </w:pPr>
      <w:r w:rsidRPr="00482CD6">
        <w:rPr>
          <w:i/>
          <w:iCs/>
          <w:sz w:val="23"/>
          <w:szCs w:val="23"/>
        </w:rPr>
        <w:t>Nazwa rejestru: Krajowy Rejestr Sądowy</w:t>
      </w:r>
    </w:p>
    <w:p w14:paraId="6C748160" w14:textId="77777777" w:rsidR="00DD441E" w:rsidRPr="00482CD6" w:rsidRDefault="00DD441E" w:rsidP="00DD441E">
      <w:pPr>
        <w:pStyle w:val="Stopka"/>
        <w:jc w:val="both"/>
        <w:rPr>
          <w:i/>
          <w:iCs/>
          <w:sz w:val="23"/>
          <w:szCs w:val="23"/>
        </w:rPr>
      </w:pPr>
      <w:r w:rsidRPr="00482CD6">
        <w:rPr>
          <w:i/>
          <w:iCs/>
          <w:sz w:val="23"/>
          <w:szCs w:val="23"/>
        </w:rPr>
        <w:t xml:space="preserve">dotyczy dokumentu: odpis z Krajowego Rejestru Sądowego </w:t>
      </w:r>
    </w:p>
    <w:p w14:paraId="4C9424BA" w14:textId="77777777" w:rsidR="00DD441E" w:rsidRPr="00482CD6" w:rsidRDefault="00DD441E" w:rsidP="00DD441E">
      <w:pPr>
        <w:pStyle w:val="Stopka"/>
        <w:jc w:val="both"/>
        <w:rPr>
          <w:i/>
          <w:iCs/>
          <w:sz w:val="23"/>
          <w:szCs w:val="23"/>
        </w:rPr>
      </w:pPr>
      <w:r w:rsidRPr="00482CD6">
        <w:rPr>
          <w:i/>
          <w:iCs/>
          <w:sz w:val="23"/>
          <w:szCs w:val="23"/>
        </w:rPr>
        <w:t>lub</w:t>
      </w:r>
    </w:p>
    <w:p w14:paraId="6A51E04A" w14:textId="77777777" w:rsidR="00DD441E" w:rsidRPr="00482CD6" w:rsidRDefault="00DD441E" w:rsidP="00DD441E">
      <w:pPr>
        <w:pStyle w:val="Stopka"/>
        <w:jc w:val="both"/>
        <w:rPr>
          <w:i/>
          <w:iCs/>
          <w:sz w:val="23"/>
          <w:szCs w:val="23"/>
        </w:rPr>
      </w:pPr>
      <w:r w:rsidRPr="00482CD6">
        <w:rPr>
          <w:i/>
          <w:iCs/>
          <w:sz w:val="23"/>
          <w:szCs w:val="23"/>
        </w:rPr>
        <w:fldChar w:fldCharType="begin">
          <w:ffData>
            <w:name w:val=""/>
            <w:enabled/>
            <w:calcOnExit w:val="0"/>
            <w:checkBox>
              <w:sizeAuto/>
              <w:default w:val="0"/>
            </w:checkBox>
          </w:ffData>
        </w:fldChar>
      </w:r>
      <w:r w:rsidRPr="00482CD6">
        <w:rPr>
          <w:i/>
          <w:iCs/>
          <w:sz w:val="23"/>
          <w:szCs w:val="23"/>
        </w:rPr>
        <w:instrText xml:space="preserve"> FORMCHECKBOX </w:instrText>
      </w:r>
      <w:r w:rsidR="00CF364B">
        <w:rPr>
          <w:i/>
          <w:iCs/>
          <w:sz w:val="23"/>
          <w:szCs w:val="23"/>
        </w:rPr>
      </w:r>
      <w:r w:rsidR="00CF364B">
        <w:rPr>
          <w:i/>
          <w:iCs/>
          <w:sz w:val="23"/>
          <w:szCs w:val="23"/>
        </w:rPr>
        <w:fldChar w:fldCharType="separate"/>
      </w:r>
      <w:r w:rsidRPr="00482CD6">
        <w:rPr>
          <w:iCs/>
          <w:sz w:val="23"/>
          <w:szCs w:val="23"/>
        </w:rPr>
        <w:fldChar w:fldCharType="end"/>
      </w:r>
      <w:r w:rsidRPr="00482CD6">
        <w:rPr>
          <w:i/>
          <w:iCs/>
          <w:sz w:val="23"/>
          <w:szCs w:val="23"/>
        </w:rPr>
        <w:t xml:space="preserve"> inny właściwy rejestr: …………………….   ………………………………</w:t>
      </w:r>
    </w:p>
    <w:p w14:paraId="62166639" w14:textId="6CC0C083" w:rsidR="00DD441E" w:rsidRPr="00482CD6" w:rsidRDefault="00DD441E" w:rsidP="00DD441E">
      <w:pPr>
        <w:pStyle w:val="Stopka"/>
        <w:jc w:val="both"/>
        <w:rPr>
          <w:i/>
          <w:iCs/>
          <w:sz w:val="23"/>
          <w:szCs w:val="23"/>
        </w:rPr>
      </w:pPr>
      <w:r w:rsidRPr="00482CD6">
        <w:rPr>
          <w:i/>
          <w:iCs/>
          <w:sz w:val="23"/>
          <w:szCs w:val="23"/>
        </w:rPr>
        <w:t xml:space="preserve">                                      (wpisać nazwę bazy)   (wpisać adres internetowy)</w:t>
      </w:r>
    </w:p>
    <w:p w14:paraId="105C95C4" w14:textId="77777777" w:rsidR="00DD441E" w:rsidRPr="00482CD6" w:rsidRDefault="00DD441E" w:rsidP="00DD441E">
      <w:pPr>
        <w:pStyle w:val="Stopka"/>
        <w:jc w:val="both"/>
        <w:rPr>
          <w:i/>
          <w:iCs/>
          <w:sz w:val="23"/>
          <w:szCs w:val="23"/>
        </w:rPr>
      </w:pPr>
    </w:p>
    <w:p w14:paraId="4AEA39BF" w14:textId="77777777" w:rsidR="00DD441E" w:rsidRPr="00482CD6" w:rsidRDefault="00DD441E" w:rsidP="00DD441E">
      <w:pPr>
        <w:pStyle w:val="Stopka"/>
        <w:rPr>
          <w:i/>
          <w:iCs/>
          <w:sz w:val="23"/>
          <w:szCs w:val="23"/>
        </w:rPr>
      </w:pPr>
      <w:r w:rsidRPr="00482CD6">
        <w:rPr>
          <w:b/>
          <w:i/>
          <w:iCs/>
          <w:sz w:val="23"/>
          <w:szCs w:val="23"/>
        </w:rPr>
        <w:t>Zaznaczyć właściwe pole znakiem</w:t>
      </w:r>
      <w:r w:rsidRPr="00482CD6">
        <w:rPr>
          <w:i/>
          <w:iCs/>
          <w:sz w:val="23"/>
          <w:szCs w:val="23"/>
        </w:rPr>
        <w:t xml:space="preserve"> </w:t>
      </w:r>
      <w:r w:rsidRPr="00482CD6">
        <w:rPr>
          <w:i/>
          <w:iCs/>
          <w:sz w:val="23"/>
          <w:szCs w:val="23"/>
        </w:rPr>
        <w:fldChar w:fldCharType="begin">
          <w:ffData>
            <w:name w:val=""/>
            <w:enabled/>
            <w:calcOnExit w:val="0"/>
            <w:checkBox>
              <w:sizeAuto/>
              <w:default w:val="1"/>
            </w:checkBox>
          </w:ffData>
        </w:fldChar>
      </w:r>
      <w:r w:rsidRPr="00482CD6">
        <w:rPr>
          <w:i/>
          <w:iCs/>
          <w:sz w:val="23"/>
          <w:szCs w:val="23"/>
        </w:rPr>
        <w:instrText xml:space="preserve"> FORMCHECKBOX </w:instrText>
      </w:r>
      <w:r w:rsidR="00CF364B">
        <w:rPr>
          <w:i/>
          <w:iCs/>
          <w:sz w:val="23"/>
          <w:szCs w:val="23"/>
        </w:rPr>
      </w:r>
      <w:r w:rsidR="00CF364B">
        <w:rPr>
          <w:i/>
          <w:iCs/>
          <w:sz w:val="23"/>
          <w:szCs w:val="23"/>
        </w:rPr>
        <w:fldChar w:fldCharType="separate"/>
      </w:r>
      <w:r w:rsidRPr="00482CD6">
        <w:rPr>
          <w:iCs/>
          <w:sz w:val="23"/>
          <w:szCs w:val="23"/>
        </w:rPr>
        <w:fldChar w:fldCharType="end"/>
      </w:r>
      <w:r w:rsidRPr="00482CD6">
        <w:rPr>
          <w:i/>
          <w:iCs/>
          <w:sz w:val="23"/>
          <w:szCs w:val="23"/>
        </w:rPr>
        <w:t>.</w:t>
      </w:r>
    </w:p>
    <w:p w14:paraId="16B64169" w14:textId="77777777" w:rsidR="00DD441E" w:rsidRPr="00482CD6" w:rsidRDefault="00DD441E" w:rsidP="00DD441E">
      <w:pPr>
        <w:pStyle w:val="Stopka"/>
        <w:jc w:val="both"/>
        <w:rPr>
          <w:iCs/>
          <w:sz w:val="23"/>
          <w:szCs w:val="23"/>
        </w:rPr>
      </w:pPr>
    </w:p>
    <w:p w14:paraId="4320CF72" w14:textId="77777777" w:rsidR="001A6E20" w:rsidRPr="00482CD6" w:rsidRDefault="001A6E20" w:rsidP="004152FC">
      <w:pPr>
        <w:jc w:val="both"/>
        <w:rPr>
          <w:sz w:val="24"/>
          <w:szCs w:val="24"/>
        </w:rPr>
      </w:pPr>
    </w:p>
    <w:p w14:paraId="5CC31271" w14:textId="77777777" w:rsidR="004152FC" w:rsidRPr="00482CD6" w:rsidRDefault="004152FC" w:rsidP="004152FC">
      <w:pPr>
        <w:jc w:val="both"/>
        <w:rPr>
          <w:sz w:val="24"/>
          <w:szCs w:val="24"/>
        </w:rPr>
      </w:pPr>
      <w:r w:rsidRPr="00482CD6">
        <w:rPr>
          <w:sz w:val="24"/>
          <w:szCs w:val="24"/>
        </w:rPr>
        <w:t>…........................................, dnia …...................................</w:t>
      </w:r>
    </w:p>
    <w:p w14:paraId="42A76493" w14:textId="77777777" w:rsidR="004152FC" w:rsidRPr="00482CD6" w:rsidRDefault="004152FC" w:rsidP="004152FC">
      <w:pPr>
        <w:jc w:val="both"/>
      </w:pPr>
      <w:r w:rsidRPr="00482CD6">
        <w:t xml:space="preserve">                    </w:t>
      </w:r>
      <w:r w:rsidRPr="00482CD6">
        <w:rPr>
          <w:i/>
        </w:rPr>
        <w:t xml:space="preserve">(miejscowość)               </w:t>
      </w:r>
    </w:p>
    <w:p w14:paraId="2ACA27FB" w14:textId="39F7A6A4" w:rsidR="004152FC" w:rsidRPr="00482CD6" w:rsidRDefault="004152FC" w:rsidP="002D2172">
      <w:pPr>
        <w:spacing w:after="120"/>
        <w:jc w:val="right"/>
        <w:rPr>
          <w:i/>
        </w:rPr>
      </w:pPr>
      <w:r w:rsidRPr="00482CD6">
        <w:rPr>
          <w:i/>
        </w:rPr>
        <w:t xml:space="preserve">                                                                                                                                                                 ………………………………………………………….                                                                 </w:t>
      </w:r>
      <w:r w:rsidRPr="00482CD6">
        <w:rPr>
          <w:i/>
        </w:rPr>
        <w:br/>
        <w:t xml:space="preserve">                                                                                                                                                        kwalifikow</w:t>
      </w:r>
      <w:r w:rsidR="004F73E4" w:rsidRPr="00482CD6">
        <w:rPr>
          <w:i/>
        </w:rPr>
        <w:t>any podpis elektroniczny osoby (osób)</w:t>
      </w:r>
      <w:r w:rsidRPr="00482CD6">
        <w:rPr>
          <w:i/>
        </w:rPr>
        <w:t xml:space="preserve"> </w:t>
      </w:r>
      <w:r w:rsidR="001A6E20" w:rsidRPr="00482CD6">
        <w:rPr>
          <w:i/>
        </w:rPr>
        <w:br/>
      </w:r>
      <w:r w:rsidRPr="00482CD6">
        <w:rPr>
          <w:i/>
        </w:rPr>
        <w:t>upoważnionej (ych) do</w:t>
      </w:r>
      <w:r w:rsidR="001A6E20" w:rsidRPr="00482CD6">
        <w:rPr>
          <w:i/>
        </w:rPr>
        <w:t xml:space="preserve"> </w:t>
      </w:r>
      <w:r w:rsidRPr="00482CD6">
        <w:rPr>
          <w:i/>
        </w:rPr>
        <w:t>reprezentowania Wykonawcy</w:t>
      </w:r>
    </w:p>
    <w:p w14:paraId="286C9416" w14:textId="77777777" w:rsidR="004152FC" w:rsidRPr="00482CD6" w:rsidRDefault="002D2172" w:rsidP="004152FC">
      <w:pPr>
        <w:jc w:val="both"/>
        <w:rPr>
          <w:sz w:val="24"/>
          <w:szCs w:val="24"/>
        </w:rPr>
      </w:pPr>
      <w:r w:rsidRPr="00482CD6">
        <w:rPr>
          <w:sz w:val="24"/>
          <w:szCs w:val="24"/>
        </w:rPr>
        <w:tab/>
      </w:r>
      <w:r w:rsidRPr="00482CD6">
        <w:rPr>
          <w:sz w:val="24"/>
          <w:szCs w:val="24"/>
        </w:rPr>
        <w:tab/>
      </w:r>
      <w:r w:rsidRPr="00482CD6">
        <w:rPr>
          <w:sz w:val="24"/>
          <w:szCs w:val="24"/>
        </w:rPr>
        <w:tab/>
      </w:r>
      <w:r w:rsidRPr="00482CD6">
        <w:rPr>
          <w:sz w:val="24"/>
          <w:szCs w:val="24"/>
        </w:rPr>
        <w:tab/>
      </w:r>
      <w:r w:rsidRPr="00482CD6">
        <w:rPr>
          <w:sz w:val="24"/>
          <w:szCs w:val="24"/>
        </w:rPr>
        <w:tab/>
      </w:r>
      <w:r w:rsidR="004152FC" w:rsidRPr="00482CD6">
        <w:rPr>
          <w:sz w:val="24"/>
          <w:szCs w:val="24"/>
        </w:rPr>
        <w:tab/>
      </w:r>
      <w:r w:rsidR="004152FC" w:rsidRPr="00482CD6">
        <w:rPr>
          <w:sz w:val="24"/>
          <w:szCs w:val="24"/>
        </w:rPr>
        <w:tab/>
      </w:r>
      <w:r w:rsidR="004152FC" w:rsidRPr="00482CD6">
        <w:rPr>
          <w:sz w:val="24"/>
          <w:szCs w:val="24"/>
        </w:rPr>
        <w:tab/>
      </w:r>
    </w:p>
    <w:p w14:paraId="6879E9E7" w14:textId="77777777" w:rsidR="00B72259" w:rsidRPr="00482CD6" w:rsidRDefault="004152FC" w:rsidP="004152FC">
      <w:pPr>
        <w:jc w:val="both"/>
        <w:rPr>
          <w:b/>
          <w:i/>
          <w:sz w:val="22"/>
          <w:szCs w:val="22"/>
          <w:u w:val="single"/>
        </w:rPr>
      </w:pPr>
      <w:r w:rsidRPr="00482CD6">
        <w:rPr>
          <w:b/>
          <w:i/>
          <w:sz w:val="22"/>
          <w:szCs w:val="22"/>
          <w:u w:val="single"/>
        </w:rPr>
        <w:t>UWAGA!!! Formularz ofertowy należy podpisać KWALIFIKOWANYM PODPISEM ELEKTRONICZNYM.</w:t>
      </w:r>
    </w:p>
    <w:p w14:paraId="280F41EC" w14:textId="77777777" w:rsidR="00377896" w:rsidRPr="00482CD6" w:rsidRDefault="00B72259" w:rsidP="00646A8A">
      <w:pPr>
        <w:jc w:val="both"/>
        <w:rPr>
          <w:b/>
          <w:i/>
          <w:sz w:val="22"/>
          <w:szCs w:val="22"/>
          <w:u w:val="single"/>
        </w:rPr>
      </w:pPr>
      <w:r w:rsidRPr="00482CD6">
        <w:rPr>
          <w:b/>
          <w:bCs/>
          <w:i/>
          <w:iCs/>
          <w:sz w:val="22"/>
          <w:szCs w:val="22"/>
          <w:u w:val="single"/>
        </w:rPr>
        <w:t xml:space="preserve">Plik (formularz ofertowy) Wykonawca podpisuje kwalifikowanym podpisem elektronicznym. </w:t>
      </w:r>
      <w:r w:rsidR="00646A8A" w:rsidRPr="00482CD6">
        <w:rPr>
          <w:b/>
          <w:i/>
          <w:sz w:val="22"/>
          <w:szCs w:val="22"/>
          <w:u w:val="single"/>
        </w:rPr>
        <w:t xml:space="preserve"> </w:t>
      </w:r>
      <w:r w:rsidRPr="00482CD6">
        <w:rPr>
          <w:b/>
          <w:bCs/>
          <w:i/>
          <w:iCs/>
          <w:sz w:val="22"/>
          <w:szCs w:val="22"/>
          <w:u w:val="single"/>
        </w:rPr>
        <w:t>W niniejszym postępowaniu niedopuszczalne jest podpisywanie pliku podpisem zaufanym lub osobistym</w:t>
      </w:r>
    </w:p>
    <w:p w14:paraId="6C60D000" w14:textId="77777777" w:rsidR="004F2B7E" w:rsidRPr="00482CD6" w:rsidRDefault="004F2B7E" w:rsidP="004F2B7E">
      <w:pPr>
        <w:widowControl w:val="0"/>
        <w:tabs>
          <w:tab w:val="left" w:leader="dot" w:pos="2068"/>
        </w:tabs>
        <w:autoSpaceDE w:val="0"/>
        <w:autoSpaceDN w:val="0"/>
        <w:adjustRightInd w:val="0"/>
        <w:jc w:val="both"/>
        <w:rPr>
          <w:b/>
          <w:vertAlign w:val="superscript"/>
        </w:rPr>
      </w:pPr>
    </w:p>
    <w:p w14:paraId="591884F6" w14:textId="77777777" w:rsidR="004F2B7E" w:rsidRPr="00482CD6" w:rsidRDefault="00646A8A" w:rsidP="004F2B7E">
      <w:pPr>
        <w:tabs>
          <w:tab w:val="left" w:pos="285"/>
          <w:tab w:val="left" w:pos="9076"/>
          <w:tab w:val="right" w:pos="14002"/>
        </w:tabs>
        <w:rPr>
          <w:b/>
          <w:sz w:val="21"/>
          <w:szCs w:val="21"/>
        </w:rPr>
      </w:pPr>
      <w:r w:rsidRPr="00482CD6">
        <w:rPr>
          <w:b/>
          <w:sz w:val="21"/>
          <w:szCs w:val="21"/>
        </w:rPr>
        <w:t>*</w:t>
      </w:r>
      <w:r w:rsidR="004F2B7E" w:rsidRPr="00482CD6">
        <w:rPr>
          <w:b/>
          <w:sz w:val="21"/>
          <w:szCs w:val="21"/>
        </w:rPr>
        <w:t xml:space="preserve"> </w:t>
      </w:r>
      <w:r w:rsidR="004F2B7E" w:rsidRPr="00482CD6">
        <w:rPr>
          <w:b/>
          <w:sz w:val="21"/>
          <w:szCs w:val="21"/>
          <w:u w:val="single"/>
        </w:rPr>
        <w:t>Uwaga !!!</w:t>
      </w:r>
    </w:p>
    <w:p w14:paraId="1CB1C00A" w14:textId="77777777" w:rsidR="004F2B7E" w:rsidRPr="00482CD6" w:rsidRDefault="004F2B7E" w:rsidP="004F2B7E">
      <w:pPr>
        <w:jc w:val="both"/>
        <w:rPr>
          <w:sz w:val="21"/>
          <w:szCs w:val="21"/>
        </w:rPr>
      </w:pPr>
      <w:r w:rsidRPr="00482CD6">
        <w:rPr>
          <w:sz w:val="21"/>
          <w:szCs w:val="21"/>
        </w:rPr>
        <w:t>Mikroprzedsiębiorstwo: przedsiębiorstwo, które zatrudnia mniej niż 10 osób i którego roczny obrót lub roczna suma bilansowa nie przekracza 2 milionów EUR.</w:t>
      </w:r>
    </w:p>
    <w:p w14:paraId="6A20FDF9" w14:textId="77777777" w:rsidR="004F2B7E" w:rsidRPr="00482CD6" w:rsidRDefault="004F2B7E" w:rsidP="004F2B7E">
      <w:pPr>
        <w:jc w:val="both"/>
        <w:rPr>
          <w:sz w:val="21"/>
          <w:szCs w:val="21"/>
        </w:rPr>
      </w:pPr>
      <w:r w:rsidRPr="00482CD6">
        <w:rPr>
          <w:sz w:val="21"/>
          <w:szCs w:val="21"/>
        </w:rPr>
        <w:t>Małe przedsiębiorstwo</w:t>
      </w:r>
      <w:r w:rsidRPr="00482CD6">
        <w:rPr>
          <w:b/>
          <w:sz w:val="21"/>
          <w:szCs w:val="21"/>
        </w:rPr>
        <w:t xml:space="preserve">: </w:t>
      </w:r>
      <w:r w:rsidRPr="00482CD6">
        <w:rPr>
          <w:sz w:val="21"/>
          <w:szCs w:val="21"/>
        </w:rPr>
        <w:t>przedsiębiorstwo, które zatrudnia mniej niż 50 osób i którego roczny obrót lub roczna suma bilansowa nie przekracza 10 milionów EUR.</w:t>
      </w:r>
    </w:p>
    <w:p w14:paraId="0EBC1818" w14:textId="77777777" w:rsidR="004F2B7E" w:rsidRPr="00482CD6" w:rsidRDefault="004F2B7E" w:rsidP="004F2B7E">
      <w:pPr>
        <w:jc w:val="both"/>
        <w:rPr>
          <w:sz w:val="21"/>
          <w:szCs w:val="21"/>
        </w:rPr>
      </w:pPr>
      <w:r w:rsidRPr="00482CD6">
        <w:rPr>
          <w:sz w:val="21"/>
          <w:szCs w:val="21"/>
        </w:rPr>
        <w:t>Średnie przedsiębiorstwo: przedsiębiorstwa, które nie są mikroprzedsi</w:t>
      </w:r>
      <w:r w:rsidR="00646A8A" w:rsidRPr="00482CD6">
        <w:rPr>
          <w:sz w:val="21"/>
          <w:szCs w:val="21"/>
        </w:rPr>
        <w:t>ę</w:t>
      </w:r>
      <w:r w:rsidRPr="00482CD6">
        <w:rPr>
          <w:sz w:val="21"/>
          <w:szCs w:val="21"/>
        </w:rPr>
        <w:t xml:space="preserve">biorstwami ani małymi przedsiębiorstwami, a które zatrudniają mniej niż 250 osób </w:t>
      </w:r>
      <w:r w:rsidR="00B67EBA" w:rsidRPr="00482CD6">
        <w:rPr>
          <w:sz w:val="21"/>
          <w:szCs w:val="21"/>
        </w:rPr>
        <w:br/>
      </w:r>
      <w:r w:rsidRPr="00482CD6">
        <w:rPr>
          <w:sz w:val="21"/>
          <w:szCs w:val="21"/>
        </w:rPr>
        <w:t>i których roczny obrót nie przekracza 50 milionów EUR lub roczna suma bilansowa nie przekracza 43 milionów EUR.</w:t>
      </w:r>
    </w:p>
    <w:p w14:paraId="60F51401" w14:textId="77777777" w:rsidR="004F2B7E" w:rsidRPr="00482CD6" w:rsidRDefault="004F2B7E" w:rsidP="004F2B7E">
      <w:pPr>
        <w:rPr>
          <w:b/>
          <w:sz w:val="21"/>
          <w:szCs w:val="21"/>
          <w:u w:val="single"/>
          <w:vertAlign w:val="superscript"/>
        </w:rPr>
      </w:pPr>
    </w:p>
    <w:p w14:paraId="59A5090F" w14:textId="66D7E238" w:rsidR="004F2B7E" w:rsidRDefault="00646A8A" w:rsidP="00EA6AD1">
      <w:pPr>
        <w:jc w:val="both"/>
        <w:rPr>
          <w:sz w:val="22"/>
          <w:szCs w:val="22"/>
        </w:rPr>
      </w:pPr>
      <w:r w:rsidRPr="00482CD6">
        <w:rPr>
          <w:sz w:val="22"/>
          <w:szCs w:val="22"/>
          <w:vertAlign w:val="superscript"/>
        </w:rPr>
        <w:t>**</w:t>
      </w:r>
      <w:r w:rsidR="004F2B7E" w:rsidRPr="00482CD6">
        <w:rPr>
          <w:sz w:val="22"/>
          <w:szCs w:val="22"/>
        </w:rPr>
        <w:t xml:space="preserve"> W przypadku gdy wykonawca nie przekazuje danych osobowych innych niż bezpośrednio jego dotyczących lub zachodzi wyłączenie stosowania obowiązku informacyjnego, stosownie do art. 13 ust. 4 lub art. 14 ust. 5 RODO </w:t>
      </w:r>
      <w:r w:rsidR="004F2B7E" w:rsidRPr="00482CD6">
        <w:rPr>
          <w:sz w:val="23"/>
          <w:szCs w:val="23"/>
        </w:rPr>
        <w:t xml:space="preserve">(rozporządzenia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 </w:t>
      </w:r>
      <w:r w:rsidR="004F2B7E" w:rsidRPr="00482CD6">
        <w:rPr>
          <w:b/>
          <w:sz w:val="22"/>
          <w:szCs w:val="22"/>
        </w:rPr>
        <w:t>treści oświadczenia wykonawca nie składa</w:t>
      </w:r>
      <w:r w:rsidR="004F2B7E" w:rsidRPr="00482CD6">
        <w:rPr>
          <w:sz w:val="22"/>
          <w:szCs w:val="22"/>
        </w:rPr>
        <w:t xml:space="preserve"> (usunięcie treści oświadczenia np. przez jego wykreślenie).</w:t>
      </w:r>
    </w:p>
    <w:p w14:paraId="030E5C3C" w14:textId="77777777" w:rsidR="00EA6AD1" w:rsidRPr="00EA6AD1" w:rsidRDefault="00EA6AD1" w:rsidP="00EA6AD1">
      <w:pPr>
        <w:jc w:val="both"/>
        <w:rPr>
          <w:sz w:val="22"/>
          <w:szCs w:val="22"/>
        </w:rPr>
        <w:sectPr w:rsidR="00EA6AD1" w:rsidRPr="00EA6AD1" w:rsidSect="00587F3E">
          <w:footerReference w:type="default" r:id="rId14"/>
          <w:headerReference w:type="first" r:id="rId15"/>
          <w:footerReference w:type="first" r:id="rId16"/>
          <w:pgSz w:w="16840" w:h="11907" w:orient="landscape" w:code="9"/>
          <w:pgMar w:top="1440" w:right="1440" w:bottom="1440" w:left="1800" w:header="709" w:footer="709" w:gutter="0"/>
          <w:cols w:space="708"/>
          <w:docGrid w:linePitch="360"/>
        </w:sectPr>
      </w:pPr>
    </w:p>
    <w:p w14:paraId="2A09FE98" w14:textId="4E821FA2" w:rsidR="008C7C09" w:rsidRPr="00482CD6" w:rsidRDefault="008C7C09" w:rsidP="00EA6AD1">
      <w:pPr>
        <w:widowControl w:val="0"/>
        <w:tabs>
          <w:tab w:val="left" w:leader="dot" w:pos="2068"/>
        </w:tabs>
        <w:autoSpaceDE w:val="0"/>
        <w:autoSpaceDN w:val="0"/>
        <w:adjustRightInd w:val="0"/>
        <w:rPr>
          <w:sz w:val="22"/>
          <w:szCs w:val="22"/>
        </w:rPr>
      </w:pPr>
    </w:p>
    <w:sectPr w:rsidR="008C7C09" w:rsidRPr="00482CD6" w:rsidSect="00EA6AD1">
      <w:headerReference w:type="default" r:id="rId17"/>
      <w:footerReference w:type="even" r:id="rId18"/>
      <w:pgSz w:w="11907" w:h="16840" w:code="9"/>
      <w:pgMar w:top="1440" w:right="1440" w:bottom="1440" w:left="180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0B366" w14:textId="77777777" w:rsidR="00C9070E" w:rsidRDefault="00C9070E" w:rsidP="00377896">
      <w:r>
        <w:separator/>
      </w:r>
    </w:p>
  </w:endnote>
  <w:endnote w:type="continuationSeparator" w:id="0">
    <w:p w14:paraId="5364749C" w14:textId="77777777" w:rsidR="00C9070E" w:rsidRDefault="00C9070E" w:rsidP="0037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HG Mincho Light J">
    <w:altName w:val="Times New Roman"/>
    <w:charset w:val="00"/>
    <w:family w:val="auto"/>
    <w:pitch w:val="variable"/>
  </w:font>
  <w:font w:name="Times">
    <w:panose1 w:val="02020603050405020304"/>
    <w:charset w:val="EE"/>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Bold">
    <w:altName w:val="Times New Roman"/>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Classic EFN">
    <w:altName w:val="Cambria"/>
    <w:panose1 w:val="00000000000000000000"/>
    <w:charset w:val="EE"/>
    <w:family w:val="roman"/>
    <w:notTrueType/>
    <w:pitch w:val="default"/>
    <w:sig w:usb0="00000005" w:usb1="00000000" w:usb2="00000000" w:usb3="00000000" w:csb0="00000002"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60570"/>
      <w:docPartObj>
        <w:docPartGallery w:val="Page Numbers (Bottom of Page)"/>
        <w:docPartUnique/>
      </w:docPartObj>
    </w:sdtPr>
    <w:sdtContent>
      <w:p w14:paraId="1E4699A0" w14:textId="27DA9DAE" w:rsidR="00CF364B" w:rsidRDefault="00CF364B">
        <w:pPr>
          <w:pStyle w:val="Stopka"/>
          <w:jc w:val="center"/>
        </w:pPr>
        <w:r>
          <w:fldChar w:fldCharType="begin"/>
        </w:r>
        <w:r>
          <w:instrText>PAGE   \* MERGEFORMAT</w:instrText>
        </w:r>
        <w:r>
          <w:fldChar w:fldCharType="separate"/>
        </w:r>
        <w:r w:rsidR="00E35531">
          <w:rPr>
            <w:noProof/>
          </w:rPr>
          <w:t>7</w:t>
        </w:r>
        <w:r>
          <w:fldChar w:fldCharType="end"/>
        </w:r>
      </w:p>
    </w:sdtContent>
  </w:sdt>
  <w:p w14:paraId="7C354DE8" w14:textId="77777777" w:rsidR="00CF364B" w:rsidRDefault="00CF364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15AF0" w14:textId="77777777" w:rsidR="00CF364B" w:rsidRDefault="00CF364B">
    <w:pPr>
      <w:pStyle w:val="Nagweklubstopka0"/>
      <w:framePr w:w="11775" w:h="139" w:wrap="none" w:vAnchor="text" w:hAnchor="page" w:x="66" w:y="-1527"/>
      <w:shd w:val="clear" w:color="auto" w:fill="auto"/>
      <w:ind w:left="9388"/>
    </w:pPr>
    <w:r>
      <w:rPr>
        <w:rStyle w:val="Nagweklubstopka95ptKursywa"/>
        <w:rFonts w:eastAsiaTheme="minorHAnsi"/>
      </w:rPr>
      <w:t xml:space="preserve">Strona </w:t>
    </w:r>
    <w:r>
      <w:fldChar w:fldCharType="begin"/>
    </w:r>
    <w:r>
      <w:instrText xml:space="preserve"> PAGE \* MERGEFORMAT </w:instrText>
    </w:r>
    <w:r>
      <w:fldChar w:fldCharType="separate"/>
    </w:r>
    <w:r w:rsidRPr="00004CEB">
      <w:rPr>
        <w:rStyle w:val="Nagweklubstopka95ptKursywa"/>
        <w:rFonts w:eastAsiaTheme="minorHAnsi"/>
        <w:noProof/>
      </w:rPr>
      <w:t>4</w:t>
    </w:r>
    <w:r>
      <w:rPr>
        <w:rStyle w:val="Nagweklubstopka95ptKursywa"/>
        <w:rFonts w:eastAsiaTheme="minorHAnsi"/>
        <w:noProof/>
      </w:rPr>
      <w:fldChar w:fldCharType="end"/>
    </w:r>
    <w:r>
      <w:rPr>
        <w:rStyle w:val="Nagweklubstopka95ptKursywa"/>
        <w:rFonts w:eastAsiaTheme="minorHAnsi"/>
      </w:rPr>
      <w:t xml:space="preserve"> z 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56E43" w14:textId="77777777" w:rsidR="00CF364B" w:rsidRDefault="00CF364B" w:rsidP="00F678C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4B402A3" w14:textId="77777777" w:rsidR="00CF364B" w:rsidRDefault="00CF36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35E3B" w14:textId="77777777" w:rsidR="00C9070E" w:rsidRDefault="00C9070E" w:rsidP="00377896">
      <w:r>
        <w:separator/>
      </w:r>
    </w:p>
  </w:footnote>
  <w:footnote w:type="continuationSeparator" w:id="0">
    <w:p w14:paraId="0DD73220" w14:textId="77777777" w:rsidR="00C9070E" w:rsidRDefault="00C9070E" w:rsidP="00377896">
      <w:r>
        <w:continuationSeparator/>
      </w:r>
    </w:p>
  </w:footnote>
  <w:footnote w:id="1">
    <w:p w14:paraId="41EBCD8C" w14:textId="77777777" w:rsidR="00CF364B" w:rsidRPr="00DE0353" w:rsidRDefault="00CF364B" w:rsidP="00646A8A">
      <w:pPr>
        <w:pStyle w:val="Tekstprzypisudolnego"/>
        <w:rPr>
          <w:i/>
          <w:sz w:val="18"/>
        </w:rPr>
      </w:pPr>
      <w:r w:rsidRPr="00DE0353">
        <w:rPr>
          <w:rStyle w:val="Odwoanieprzypisudolnego"/>
          <w:i/>
          <w:sz w:val="18"/>
        </w:rPr>
        <w:footnoteRef/>
      </w:r>
      <w:r w:rsidRPr="00DE0353">
        <w:rPr>
          <w:i/>
          <w:sz w:val="18"/>
        </w:rPr>
        <w:t xml:space="preserve"> Wykonawca, który zastrzega w ofercie tajemnicę przedsiębiorstwa, jest zobowiązany do uzasadnienia powodów oraz podstaw takiego zastrzeżenia</w:t>
      </w:r>
    </w:p>
  </w:footnote>
  <w:footnote w:id="2">
    <w:p w14:paraId="15E370AB" w14:textId="6D332FDA" w:rsidR="00CF364B" w:rsidRPr="00797D62" w:rsidRDefault="00CF364B" w:rsidP="00797D62">
      <w:pPr>
        <w:pStyle w:val="Tekstprzypisudolnego"/>
        <w:rPr>
          <w:i/>
          <w:sz w:val="18"/>
        </w:rPr>
      </w:pPr>
      <w:r w:rsidRPr="00C86680">
        <w:rPr>
          <w:rStyle w:val="Odwoanieprzypisudolnego"/>
          <w:i/>
          <w:sz w:val="18"/>
        </w:rPr>
        <w:footnoteRef/>
      </w:r>
      <w:r w:rsidRPr="00C86680">
        <w:rPr>
          <w:i/>
          <w:sz w:val="18"/>
        </w:rPr>
        <w:t xml:space="preserve"> </w:t>
      </w:r>
      <w:r w:rsidRPr="00797D62">
        <w:rPr>
          <w:i/>
          <w:sz w:val="18"/>
        </w:rPr>
        <w:t xml:space="preserve">Dotyczy Wykonawców, których oferty będą generować obowiązek doliczania wartości podatku VAT do wartości netto oferty, tj. w przypadku: </w:t>
      </w:r>
    </w:p>
    <w:p w14:paraId="51661F18" w14:textId="77777777" w:rsidR="00CF364B" w:rsidRPr="00797D62" w:rsidRDefault="00CF364B" w:rsidP="00797D62">
      <w:pPr>
        <w:pStyle w:val="Tekstprzypisudolnego"/>
        <w:rPr>
          <w:i/>
          <w:sz w:val="18"/>
        </w:rPr>
      </w:pPr>
      <w:r w:rsidRPr="00797D62">
        <w:rPr>
          <w:i/>
          <w:sz w:val="18"/>
        </w:rPr>
        <w:sym w:font="Symbol" w:char="F02D"/>
      </w:r>
      <w:r w:rsidRPr="00797D62">
        <w:rPr>
          <w:i/>
          <w:sz w:val="18"/>
        </w:rPr>
        <w:t xml:space="preserve"> wewnątrzwspólnotowego nabycia towarów, </w:t>
      </w:r>
    </w:p>
    <w:p w14:paraId="55C3C6CA" w14:textId="77777777" w:rsidR="00CF364B" w:rsidRPr="00797D62" w:rsidRDefault="00CF364B" w:rsidP="00797D62">
      <w:pPr>
        <w:pStyle w:val="Tekstprzypisudolnego"/>
        <w:rPr>
          <w:i/>
          <w:sz w:val="18"/>
        </w:rPr>
      </w:pPr>
      <w:r w:rsidRPr="00797D62">
        <w:rPr>
          <w:i/>
          <w:sz w:val="18"/>
        </w:rPr>
        <w:sym w:font="Symbol" w:char="F02D"/>
      </w:r>
      <w:r w:rsidRPr="00797D62">
        <w:rPr>
          <w:i/>
          <w:sz w:val="18"/>
        </w:rPr>
        <w:t xml:space="preserve"> importu usług lub importu towarów, z którymi wiąże się obowiązek doliczenia przez zamawiającego przy porównywaniu cen ofertowych podatku VAT. </w:t>
      </w:r>
    </w:p>
    <w:p w14:paraId="52AE22E0" w14:textId="77777777" w:rsidR="00CF364B" w:rsidRPr="00797D62" w:rsidRDefault="00CF364B" w:rsidP="00797D62">
      <w:pPr>
        <w:pStyle w:val="Tekstprzypisudolnego"/>
        <w:rPr>
          <w:b/>
          <w:bCs/>
          <w:i/>
          <w:sz w:val="18"/>
        </w:rPr>
      </w:pPr>
      <w:r w:rsidRPr="00797D62">
        <w:rPr>
          <w:i/>
          <w:iCs/>
          <w:sz w:val="18"/>
        </w:rPr>
        <w:t>W ustawie z dnia 9 sierpnia 2019 r. o zmianie ustawy o podatku od towarów i usług oraz niektórych innych ustaw (Dz. U. poz. 1751) dotychczasowy tzw. mechanizm odwróconego obciążenia w zakresie towarów i usług objętych załącznikiem nr 15 do ustawy o podatku od towarów i usług został zastąpiony tzw. mechanizmem podzielonej płatności. Załącznik nr 15 zawiera wykaz usług i towarów obejmujących m.in. telefony komórkowe, komputery, paliwa, a także różnego rodzaju roboty budowlane.</w:t>
      </w:r>
    </w:p>
    <w:p w14:paraId="7582D34E" w14:textId="77777777" w:rsidR="00CF364B" w:rsidRPr="00C86680" w:rsidRDefault="00CF364B" w:rsidP="00646A8A">
      <w:pPr>
        <w:pStyle w:val="Tekstprzypisudolnego"/>
        <w:rPr>
          <w:i/>
          <w:sz w:val="18"/>
        </w:rPr>
      </w:pPr>
    </w:p>
    <w:p w14:paraId="093A2374" w14:textId="77777777" w:rsidR="00CF364B" w:rsidRDefault="00CF364B" w:rsidP="00646A8A">
      <w:pPr>
        <w:pStyle w:val="Tekstprzypisudolnego"/>
      </w:pPr>
    </w:p>
  </w:footnote>
  <w:footnote w:id="3">
    <w:p w14:paraId="68F817A2" w14:textId="10AF8E6D" w:rsidR="00CF364B" w:rsidRPr="000F3E17" w:rsidRDefault="00CF364B" w:rsidP="00DD441E">
      <w:pPr>
        <w:pStyle w:val="Tekstprzypisudolnego"/>
        <w:jc w:val="both"/>
        <w:rPr>
          <w:rFonts w:ascii="Arial" w:hAnsi="Arial" w:cs="Arial"/>
          <w:bCs/>
          <w:i/>
          <w:sz w:val="18"/>
          <w:szCs w:val="18"/>
        </w:rPr>
      </w:pPr>
      <w:r w:rsidRPr="006669C9">
        <w:rPr>
          <w:rStyle w:val="Odwoanieprzypisudolnego"/>
          <w:rFonts w:cs="Arial"/>
          <w:sz w:val="18"/>
          <w:szCs w:val="18"/>
        </w:rPr>
        <w:footnoteRef/>
      </w:r>
      <w:r w:rsidRPr="006669C9">
        <w:rPr>
          <w:rFonts w:ascii="Arial" w:hAnsi="Arial" w:cs="Arial"/>
          <w:sz w:val="18"/>
          <w:szCs w:val="18"/>
        </w:rPr>
        <w:t xml:space="preserve"> </w:t>
      </w:r>
      <w:bookmarkStart w:id="3" w:name="_Hlk128979126"/>
      <w:r w:rsidRPr="00133E68">
        <w:rPr>
          <w:rFonts w:ascii="Arial" w:hAnsi="Arial" w:cs="Arial"/>
          <w:bCs/>
          <w:i/>
          <w:sz w:val="18"/>
          <w:szCs w:val="18"/>
        </w:rPr>
        <w:t>Zgodnie z treścią art.</w:t>
      </w:r>
      <w:r>
        <w:rPr>
          <w:rFonts w:ascii="Arial" w:hAnsi="Arial" w:cs="Arial"/>
          <w:bCs/>
          <w:i/>
          <w:sz w:val="18"/>
          <w:szCs w:val="18"/>
        </w:rPr>
        <w:t xml:space="preserve"> </w:t>
      </w:r>
      <w:r w:rsidRPr="000F3E17">
        <w:rPr>
          <w:rFonts w:ascii="Arial" w:hAnsi="Arial" w:cs="Arial"/>
          <w:bCs/>
          <w:i/>
          <w:sz w:val="18"/>
          <w:szCs w:val="18"/>
        </w:rPr>
        <w:t>§13 ust. 2 Rozporządzenia Ministra Rozwoju, Pracy i Technologii z dnia 23 grudnia 2020r.w sprawie podmiotowych środków dowodowych oraz innych dokumentów lu</w:t>
      </w:r>
      <w:r>
        <w:rPr>
          <w:rFonts w:ascii="Arial" w:hAnsi="Arial" w:cs="Arial"/>
          <w:bCs/>
          <w:i/>
          <w:sz w:val="18"/>
          <w:szCs w:val="18"/>
        </w:rPr>
        <w:t xml:space="preserve">b oświadczeń, jakich może żądać </w:t>
      </w:r>
      <w:r w:rsidRPr="000F3E17">
        <w:rPr>
          <w:rFonts w:ascii="Arial" w:hAnsi="Arial" w:cs="Arial"/>
          <w:bCs/>
          <w:i/>
          <w:sz w:val="18"/>
          <w:szCs w:val="18"/>
        </w:rPr>
        <w:t>zamawiający od wykon</w:t>
      </w:r>
      <w:r>
        <w:rPr>
          <w:rFonts w:ascii="Arial" w:hAnsi="Arial" w:cs="Arial"/>
          <w:bCs/>
          <w:i/>
          <w:sz w:val="18"/>
          <w:szCs w:val="18"/>
        </w:rPr>
        <w:t>awcy: Wykonawca nie jest zobowiązany do złożenia dokumentów, o których mowa w ust. 1 (</w:t>
      </w:r>
      <w:r w:rsidRPr="000F3E17">
        <w:rPr>
          <w:rFonts w:ascii="Arial" w:hAnsi="Arial" w:cs="Arial"/>
          <w:bCs/>
          <w:i/>
          <w:sz w:val="18"/>
          <w:szCs w:val="18"/>
        </w:rPr>
        <w:t xml:space="preserve">rejestry publiczne – </w:t>
      </w:r>
      <w:r>
        <w:rPr>
          <w:rFonts w:ascii="Arial" w:hAnsi="Arial" w:cs="Arial"/>
          <w:bCs/>
          <w:i/>
          <w:sz w:val="18"/>
          <w:szCs w:val="18"/>
        </w:rPr>
        <w:t xml:space="preserve">w szczególności </w:t>
      </w:r>
      <w:r w:rsidRPr="000F3E17">
        <w:rPr>
          <w:rFonts w:ascii="Arial" w:hAnsi="Arial" w:cs="Arial"/>
          <w:bCs/>
          <w:i/>
          <w:sz w:val="18"/>
          <w:szCs w:val="18"/>
        </w:rPr>
        <w:t>KRS, CEIDG)</w:t>
      </w:r>
      <w:r>
        <w:rPr>
          <w:rFonts w:ascii="Arial" w:hAnsi="Arial" w:cs="Arial"/>
          <w:bCs/>
          <w:i/>
          <w:sz w:val="18"/>
          <w:szCs w:val="18"/>
        </w:rPr>
        <w:t>, jeżeli Zamawiający może je uzyskać za pomocą bezpłatnych i ogólnodostępnych baz danych, o ile Wykonawca wskazał dane umożliwiające dostęp do tych dokumentów</w:t>
      </w:r>
      <w:bookmarkEnd w:id="3"/>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0CE80" w14:textId="77777777" w:rsidR="00CF364B" w:rsidRDefault="00CF364B">
    <w:pPr>
      <w:pStyle w:val="Nagweklubstopka0"/>
      <w:framePr w:w="11775" w:h="206" w:wrap="none" w:vAnchor="text" w:hAnchor="page" w:x="66" w:y="1721"/>
      <w:shd w:val="clear" w:color="auto" w:fill="auto"/>
      <w:ind w:left="5635"/>
    </w:pPr>
    <w:r>
      <w:rPr>
        <w:rStyle w:val="PogrubienieNagweklubstopka115ptOdstpy3pt"/>
        <w:rFonts w:eastAsiaTheme="minorHAnsi"/>
      </w:rPr>
      <w:t>§6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4D7C9" w14:textId="77777777" w:rsidR="00CF364B" w:rsidRDefault="00CF364B" w:rsidP="00F678C3">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CAA5B3A"/>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00000002"/>
    <w:name w:val="WWNum2"/>
    <w:lvl w:ilvl="0">
      <w:start w:val="1"/>
      <w:numFmt w:val="decimal"/>
      <w:lvlText w:val="%1."/>
      <w:lvlJc w:val="left"/>
      <w:pPr>
        <w:tabs>
          <w:tab w:val="num" w:pos="397"/>
        </w:tabs>
        <w:ind w:left="397" w:hanging="397"/>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9E269082"/>
    <w:name w:val="WW8Num7"/>
    <w:lvl w:ilvl="0">
      <w:start w:val="1"/>
      <w:numFmt w:val="decimal"/>
      <w:lvlText w:val="%1."/>
      <w:lvlJc w:val="left"/>
      <w:pPr>
        <w:tabs>
          <w:tab w:val="num" w:pos="397"/>
        </w:tabs>
        <w:ind w:left="397" w:hanging="397"/>
      </w:pPr>
      <w:rPr>
        <w:b w:val="0"/>
      </w:rPr>
    </w:lvl>
    <w:lvl w:ilvl="1">
      <w:start w:val="1"/>
      <w:numFmt w:val="decimal"/>
      <w:lvlText w:val="%2)"/>
      <w:lvlJc w:val="left"/>
      <w:pPr>
        <w:tabs>
          <w:tab w:val="num" w:pos="737"/>
        </w:tabs>
        <w:ind w:left="737" w:hanging="34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color w:val="auto"/>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rPr>
        <w:color w:val="auto"/>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16"/>
    <w:multiLevelType w:val="multilevel"/>
    <w:tmpl w:val="00000016"/>
    <w:name w:val="WWNum2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eastAsia="Times New Roman" w:cs="Times New Roman"/>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9"/>
    <w:multiLevelType w:val="multilevel"/>
    <w:tmpl w:val="00000019"/>
    <w:name w:val="WWNum25"/>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 w15:restartNumberingAfterBreak="0">
    <w:nsid w:val="0000001D"/>
    <w:multiLevelType w:val="singleLevel"/>
    <w:tmpl w:val="0000001D"/>
    <w:name w:val="WW8Num29"/>
    <w:lvl w:ilvl="0">
      <w:start w:val="1"/>
      <w:numFmt w:val="decimal"/>
      <w:lvlText w:val="%1)"/>
      <w:lvlJc w:val="left"/>
      <w:pPr>
        <w:tabs>
          <w:tab w:val="num" w:pos="0"/>
        </w:tabs>
        <w:ind w:left="757" w:hanging="360"/>
      </w:pPr>
    </w:lvl>
  </w:abstractNum>
  <w:abstractNum w:abstractNumId="7" w15:restartNumberingAfterBreak="0">
    <w:nsid w:val="0000001E"/>
    <w:multiLevelType w:val="multilevel"/>
    <w:tmpl w:val="AAB4330A"/>
    <w:name w:val="WWNum30"/>
    <w:lvl w:ilvl="0">
      <w:start w:val="1"/>
      <w:numFmt w:val="decimal"/>
      <w:lvlText w:val="%1."/>
      <w:lvlJc w:val="left"/>
      <w:pPr>
        <w:tabs>
          <w:tab w:val="num" w:pos="-786"/>
        </w:tabs>
        <w:ind w:left="360" w:hanging="360"/>
      </w:pPr>
      <w:rPr>
        <w:b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8" w15:restartNumberingAfterBreak="0">
    <w:nsid w:val="06435D4D"/>
    <w:multiLevelType w:val="hybridMultilevel"/>
    <w:tmpl w:val="6C1CE010"/>
    <w:lvl w:ilvl="0" w:tplc="04150017">
      <w:start w:val="1"/>
      <w:numFmt w:val="lowerLetter"/>
      <w:lvlText w:val="%1)"/>
      <w:lvlJc w:val="left"/>
      <w:pPr>
        <w:ind w:left="294"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9" w15:restartNumberingAfterBreak="0">
    <w:nsid w:val="06E8159C"/>
    <w:multiLevelType w:val="hybridMultilevel"/>
    <w:tmpl w:val="EEEED6F4"/>
    <w:lvl w:ilvl="0" w:tplc="04150017">
      <w:start w:val="1"/>
      <w:numFmt w:val="lowerLetter"/>
      <w:lvlText w:val="%1)"/>
      <w:lvlJc w:val="left"/>
      <w:pPr>
        <w:ind w:left="-4689" w:hanging="360"/>
      </w:pPr>
    </w:lvl>
    <w:lvl w:ilvl="1" w:tplc="04150019" w:tentative="1">
      <w:start w:val="1"/>
      <w:numFmt w:val="lowerLetter"/>
      <w:lvlText w:val="%2."/>
      <w:lvlJc w:val="left"/>
      <w:pPr>
        <w:ind w:left="-3969" w:hanging="360"/>
      </w:pPr>
    </w:lvl>
    <w:lvl w:ilvl="2" w:tplc="0415001B" w:tentative="1">
      <w:start w:val="1"/>
      <w:numFmt w:val="lowerRoman"/>
      <w:lvlText w:val="%3."/>
      <w:lvlJc w:val="right"/>
      <w:pPr>
        <w:ind w:left="-324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1809" w:hanging="360"/>
      </w:pPr>
    </w:lvl>
    <w:lvl w:ilvl="5" w:tplc="0415001B" w:tentative="1">
      <w:start w:val="1"/>
      <w:numFmt w:val="lowerRoman"/>
      <w:lvlText w:val="%6."/>
      <w:lvlJc w:val="right"/>
      <w:pPr>
        <w:ind w:left="-1089" w:hanging="180"/>
      </w:pPr>
    </w:lvl>
    <w:lvl w:ilvl="6" w:tplc="0415000F" w:tentative="1">
      <w:start w:val="1"/>
      <w:numFmt w:val="decimal"/>
      <w:lvlText w:val="%7."/>
      <w:lvlJc w:val="left"/>
      <w:pPr>
        <w:ind w:left="-369" w:hanging="360"/>
      </w:pPr>
    </w:lvl>
    <w:lvl w:ilvl="7" w:tplc="04150019" w:tentative="1">
      <w:start w:val="1"/>
      <w:numFmt w:val="lowerLetter"/>
      <w:lvlText w:val="%8."/>
      <w:lvlJc w:val="left"/>
      <w:pPr>
        <w:ind w:left="351" w:hanging="360"/>
      </w:pPr>
    </w:lvl>
    <w:lvl w:ilvl="8" w:tplc="0415001B" w:tentative="1">
      <w:start w:val="1"/>
      <w:numFmt w:val="lowerRoman"/>
      <w:lvlText w:val="%9."/>
      <w:lvlJc w:val="right"/>
      <w:pPr>
        <w:ind w:left="1071" w:hanging="180"/>
      </w:pPr>
    </w:lvl>
  </w:abstractNum>
  <w:abstractNum w:abstractNumId="10" w15:restartNumberingAfterBreak="0">
    <w:nsid w:val="07B556D0"/>
    <w:multiLevelType w:val="multilevel"/>
    <w:tmpl w:val="82F8E2FE"/>
    <w:styleLink w:val="WWNum10"/>
    <w:lvl w:ilvl="0">
      <w:start w:val="1"/>
      <w:numFmt w:val="decimal"/>
      <w:lvlText w:val="%1."/>
      <w:lvlJc w:val="left"/>
      <w:rPr>
        <w:b w:val="0"/>
        <w:i w:val="0"/>
        <w:color w:val="00000A"/>
        <w:sz w:val="24"/>
        <w:szCs w:val="24"/>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15:restartNumberingAfterBreak="0">
    <w:nsid w:val="0A6155B8"/>
    <w:multiLevelType w:val="hybridMultilevel"/>
    <w:tmpl w:val="E9D088C8"/>
    <w:lvl w:ilvl="0" w:tplc="04150017">
      <w:start w:val="1"/>
      <w:numFmt w:val="decimal"/>
      <w:lvlText w:val="%1)"/>
      <w:lvlJc w:val="left"/>
      <w:pPr>
        <w:ind w:left="644" w:hanging="360"/>
      </w:pPr>
      <w:rPr>
        <w:rFonts w:hint="default"/>
        <w:b w:val="0"/>
        <w:color w:val="auto"/>
      </w:rPr>
    </w:lvl>
    <w:lvl w:ilvl="1" w:tplc="04150019">
      <w:start w:val="1"/>
      <w:numFmt w:val="lowerLetter"/>
      <w:lvlText w:val="%2)"/>
      <w:lvlJc w:val="left"/>
      <w:pPr>
        <w:ind w:left="1364" w:hanging="360"/>
      </w:pPr>
      <w:rPr>
        <w:rFonts w:ascii="Times New Roman" w:eastAsia="Times New Roman" w:hAnsi="Times New Roman" w:cs="Times New Roman" w:hint="default"/>
        <w:color w:val="auto"/>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0B805D97"/>
    <w:multiLevelType w:val="multilevel"/>
    <w:tmpl w:val="9F98125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0FB3086A"/>
    <w:multiLevelType w:val="hybridMultilevel"/>
    <w:tmpl w:val="CE0EA4F6"/>
    <w:lvl w:ilvl="0" w:tplc="19AE8F6C">
      <w:start w:val="1"/>
      <w:numFmt w:val="lowerLetter"/>
      <w:lvlText w:val="%1)"/>
      <w:lvlJc w:val="left"/>
      <w:pPr>
        <w:ind w:left="405" w:hanging="405"/>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2D9355B"/>
    <w:multiLevelType w:val="hybridMultilevel"/>
    <w:tmpl w:val="23B665BC"/>
    <w:lvl w:ilvl="0" w:tplc="59A214DC">
      <w:start w:val="1"/>
      <w:numFmt w:val="decimal"/>
      <w:pStyle w:val="Poziom2-pkt"/>
      <w:lvlText w:val="%1."/>
      <w:lvlJc w:val="left"/>
      <w:pPr>
        <w:ind w:left="360" w:hanging="360"/>
      </w:pPr>
      <w:rPr>
        <w:rFonts w:hint="default"/>
        <w:b w:val="0"/>
        <w:sz w:val="24"/>
        <w:szCs w:val="24"/>
      </w:rPr>
    </w:lvl>
    <w:lvl w:ilvl="1" w:tplc="04150017">
      <w:start w:val="1"/>
      <w:numFmt w:val="lowerLetter"/>
      <w:pStyle w:val="Poziom3-ppkt"/>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3B837AC"/>
    <w:multiLevelType w:val="hybridMultilevel"/>
    <w:tmpl w:val="9FB8DC34"/>
    <w:styleLink w:val="StylStylPunktowane11ptPogrubienieKonspektynumerowaneTim121"/>
    <w:lvl w:ilvl="0" w:tplc="0415000F">
      <w:start w:val="1"/>
      <w:numFmt w:val="decimal"/>
      <w:lvlText w:val="%1."/>
      <w:lvlJc w:val="left"/>
      <w:pPr>
        <w:ind w:left="350"/>
      </w:pPr>
      <w:rPr>
        <w:b w:val="0"/>
        <w:i w:val="0"/>
        <w:strike w:val="0"/>
        <w:dstrike w:val="0"/>
        <w:color w:val="000000"/>
        <w:sz w:val="22"/>
        <w:szCs w:val="22"/>
        <w:u w:val="none" w:color="000000"/>
        <w:bdr w:val="none" w:sz="0" w:space="0" w:color="auto"/>
        <w:shd w:val="clear" w:color="auto" w:fill="auto"/>
        <w:vertAlign w:val="baseline"/>
      </w:rPr>
    </w:lvl>
    <w:lvl w:ilvl="1" w:tplc="66F65354">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7708086">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C8F7C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E763D08">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DDAEFD42">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69FA3D3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C626E8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A38C2A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4AF2A2C"/>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BE18EA"/>
    <w:multiLevelType w:val="hybridMultilevel"/>
    <w:tmpl w:val="E9C4A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7DB5D12"/>
    <w:multiLevelType w:val="multilevel"/>
    <w:tmpl w:val="7E7A6D3C"/>
    <w:lvl w:ilvl="0">
      <w:start w:val="1"/>
      <w:numFmt w:val="low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9" w15:restartNumberingAfterBreak="0">
    <w:nsid w:val="180366C6"/>
    <w:multiLevelType w:val="hybridMultilevel"/>
    <w:tmpl w:val="4A6C9DF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9C1AD9F"/>
    <w:multiLevelType w:val="hybridMultilevel"/>
    <w:tmpl w:val="BC46513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BE710A6"/>
    <w:multiLevelType w:val="hybridMultilevel"/>
    <w:tmpl w:val="E9D088C8"/>
    <w:lvl w:ilvl="0" w:tplc="04150017">
      <w:start w:val="1"/>
      <w:numFmt w:val="decimal"/>
      <w:lvlText w:val="%1)"/>
      <w:lvlJc w:val="left"/>
      <w:pPr>
        <w:ind w:left="644" w:hanging="360"/>
      </w:pPr>
      <w:rPr>
        <w:rFonts w:hint="default"/>
        <w:b w:val="0"/>
        <w:color w:val="auto"/>
      </w:rPr>
    </w:lvl>
    <w:lvl w:ilvl="1" w:tplc="04150019">
      <w:start w:val="1"/>
      <w:numFmt w:val="lowerLetter"/>
      <w:lvlText w:val="%2)"/>
      <w:lvlJc w:val="left"/>
      <w:pPr>
        <w:ind w:left="1364" w:hanging="360"/>
      </w:pPr>
      <w:rPr>
        <w:rFonts w:ascii="Times New Roman" w:eastAsia="Times New Roman" w:hAnsi="Times New Roman" w:cs="Times New Roman" w:hint="default"/>
        <w:color w:val="auto"/>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209E13F8"/>
    <w:multiLevelType w:val="hybridMultilevel"/>
    <w:tmpl w:val="25D84B2C"/>
    <w:lvl w:ilvl="0" w:tplc="ACD4B902">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D855A6"/>
    <w:multiLevelType w:val="hybridMultilevel"/>
    <w:tmpl w:val="CA4A0EA4"/>
    <w:lvl w:ilvl="0" w:tplc="099CEF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B85A96"/>
    <w:multiLevelType w:val="hybridMultilevel"/>
    <w:tmpl w:val="0DE45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9763F5C"/>
    <w:multiLevelType w:val="hybridMultilevel"/>
    <w:tmpl w:val="69DA60AC"/>
    <w:lvl w:ilvl="0" w:tplc="44DE64B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B9E105D"/>
    <w:multiLevelType w:val="hybridMultilevel"/>
    <w:tmpl w:val="CE0EA4F6"/>
    <w:lvl w:ilvl="0" w:tplc="19AE8F6C">
      <w:start w:val="1"/>
      <w:numFmt w:val="lowerLetter"/>
      <w:lvlText w:val="%1)"/>
      <w:lvlJc w:val="left"/>
      <w:pPr>
        <w:ind w:left="405" w:hanging="405"/>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BE709CB"/>
    <w:multiLevelType w:val="hybridMultilevel"/>
    <w:tmpl w:val="5F76BC82"/>
    <w:styleLink w:val="StylStylPunktowane11ptPogrubienieKonspektynumerowaneTim3"/>
    <w:lvl w:ilvl="0" w:tplc="FFFFFFFF">
      <w:start w:val="1"/>
      <w:numFmt w:val="decimal"/>
      <w:lvlText w:val="%1."/>
      <w:lvlJc w:val="left"/>
      <w:pPr>
        <w:tabs>
          <w:tab w:val="num" w:pos="587"/>
        </w:tabs>
        <w:ind w:left="644" w:hanging="284"/>
      </w:pPr>
      <w:rPr>
        <w:rFonts w:hint="default"/>
        <w:b w:val="0"/>
        <w:i w:val="0"/>
        <w:color w:val="auto"/>
        <w:sz w:val="22"/>
        <w:szCs w:val="19"/>
      </w:rPr>
    </w:lvl>
    <w:lvl w:ilvl="1" w:tplc="66CAAF76">
      <w:start w:val="1"/>
      <w:numFmt w:val="decimal"/>
      <w:lvlText w:val="%2)"/>
      <w:lvlJc w:val="left"/>
      <w:pPr>
        <w:tabs>
          <w:tab w:val="num" w:pos="1837"/>
        </w:tabs>
        <w:ind w:left="1837" w:hanging="397"/>
      </w:pPr>
      <w:rPr>
        <w:rFonts w:hint="default"/>
        <w:b w:val="0"/>
        <w:i w:val="0"/>
        <w:color w:val="auto"/>
        <w:sz w:val="22"/>
        <w:szCs w:val="22"/>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9" w15:restartNumberingAfterBreak="0">
    <w:nsid w:val="2E3906FD"/>
    <w:multiLevelType w:val="hybridMultilevel"/>
    <w:tmpl w:val="A9468296"/>
    <w:lvl w:ilvl="0" w:tplc="04150011">
      <w:start w:val="1"/>
      <w:numFmt w:val="decimal"/>
      <w:lvlText w:val="%1)"/>
      <w:lvlJc w:val="left"/>
      <w:pPr>
        <w:ind w:left="-720" w:hanging="360"/>
      </w:p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30" w15:restartNumberingAfterBreak="0">
    <w:nsid w:val="3023662F"/>
    <w:multiLevelType w:val="multilevel"/>
    <w:tmpl w:val="79EEFD5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304C002E"/>
    <w:multiLevelType w:val="hybridMultilevel"/>
    <w:tmpl w:val="FD00A5CE"/>
    <w:lvl w:ilvl="0" w:tplc="56D49D6A">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A25743"/>
    <w:multiLevelType w:val="hybridMultilevel"/>
    <w:tmpl w:val="E714AC98"/>
    <w:lvl w:ilvl="0" w:tplc="684809CE">
      <w:start w:val="1"/>
      <w:numFmt w:val="decimal"/>
      <w:lvlText w:val="%1)"/>
      <w:lvlJc w:val="left"/>
      <w:pPr>
        <w:tabs>
          <w:tab w:val="num" w:pos="-1188"/>
        </w:tabs>
        <w:ind w:left="-468" w:hanging="360"/>
      </w:pPr>
      <w:rPr>
        <w:rFonts w:ascii="Times New Roman" w:hAnsi="Times New Roman" w:cs="Times New Roman" w:hint="default"/>
        <w:sz w:val="24"/>
        <w:szCs w:val="24"/>
      </w:rPr>
    </w:lvl>
    <w:lvl w:ilvl="1" w:tplc="04150019" w:tentative="1">
      <w:start w:val="1"/>
      <w:numFmt w:val="lowerLetter"/>
      <w:lvlText w:val="%2."/>
      <w:lvlJc w:val="left"/>
      <w:pPr>
        <w:ind w:left="252" w:hanging="360"/>
      </w:pPr>
    </w:lvl>
    <w:lvl w:ilvl="2" w:tplc="0415001B" w:tentative="1">
      <w:start w:val="1"/>
      <w:numFmt w:val="lowerRoman"/>
      <w:lvlText w:val="%3."/>
      <w:lvlJc w:val="right"/>
      <w:pPr>
        <w:ind w:left="972" w:hanging="180"/>
      </w:pPr>
    </w:lvl>
    <w:lvl w:ilvl="3" w:tplc="0415000F" w:tentative="1">
      <w:start w:val="1"/>
      <w:numFmt w:val="decimal"/>
      <w:lvlText w:val="%4."/>
      <w:lvlJc w:val="left"/>
      <w:pPr>
        <w:ind w:left="1692" w:hanging="360"/>
      </w:pPr>
    </w:lvl>
    <w:lvl w:ilvl="4" w:tplc="04150019" w:tentative="1">
      <w:start w:val="1"/>
      <w:numFmt w:val="lowerLetter"/>
      <w:lvlText w:val="%5."/>
      <w:lvlJc w:val="left"/>
      <w:pPr>
        <w:ind w:left="2412" w:hanging="360"/>
      </w:pPr>
    </w:lvl>
    <w:lvl w:ilvl="5" w:tplc="0415001B" w:tentative="1">
      <w:start w:val="1"/>
      <w:numFmt w:val="lowerRoman"/>
      <w:lvlText w:val="%6."/>
      <w:lvlJc w:val="right"/>
      <w:pPr>
        <w:ind w:left="3132" w:hanging="180"/>
      </w:pPr>
    </w:lvl>
    <w:lvl w:ilvl="6" w:tplc="0415000F" w:tentative="1">
      <w:start w:val="1"/>
      <w:numFmt w:val="decimal"/>
      <w:lvlText w:val="%7."/>
      <w:lvlJc w:val="left"/>
      <w:pPr>
        <w:ind w:left="3852" w:hanging="360"/>
      </w:pPr>
    </w:lvl>
    <w:lvl w:ilvl="7" w:tplc="04150019" w:tentative="1">
      <w:start w:val="1"/>
      <w:numFmt w:val="lowerLetter"/>
      <w:lvlText w:val="%8."/>
      <w:lvlJc w:val="left"/>
      <w:pPr>
        <w:ind w:left="4572" w:hanging="360"/>
      </w:pPr>
    </w:lvl>
    <w:lvl w:ilvl="8" w:tplc="0415001B" w:tentative="1">
      <w:start w:val="1"/>
      <w:numFmt w:val="lowerRoman"/>
      <w:lvlText w:val="%9."/>
      <w:lvlJc w:val="right"/>
      <w:pPr>
        <w:ind w:left="5292" w:hanging="180"/>
      </w:pPr>
    </w:lvl>
  </w:abstractNum>
  <w:abstractNum w:abstractNumId="33" w15:restartNumberingAfterBreak="0">
    <w:nsid w:val="365F276F"/>
    <w:multiLevelType w:val="hybridMultilevel"/>
    <w:tmpl w:val="2CC868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8F46B6"/>
    <w:multiLevelType w:val="multilevel"/>
    <w:tmpl w:val="F58825DA"/>
    <w:lvl w:ilvl="0">
      <w:start w:val="1"/>
      <w:numFmt w:val="decimal"/>
      <w:lvlText w:val="%1."/>
      <w:lvlJc w:val="left"/>
      <w:pPr>
        <w:ind w:left="72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B6605A2"/>
    <w:multiLevelType w:val="hybridMultilevel"/>
    <w:tmpl w:val="85B048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3DFB17C4"/>
    <w:multiLevelType w:val="multilevel"/>
    <w:tmpl w:val="E05E16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417A31D3"/>
    <w:multiLevelType w:val="hybridMultilevel"/>
    <w:tmpl w:val="539025E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37B10B2"/>
    <w:multiLevelType w:val="hybridMultilevel"/>
    <w:tmpl w:val="31644F1A"/>
    <w:lvl w:ilvl="0" w:tplc="0C70A90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5A5C5B"/>
    <w:multiLevelType w:val="hybridMultilevel"/>
    <w:tmpl w:val="C226E4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CF428D"/>
    <w:multiLevelType w:val="hybridMultilevel"/>
    <w:tmpl w:val="998E8ABA"/>
    <w:lvl w:ilvl="0" w:tplc="72548CF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C354DB2"/>
    <w:multiLevelType w:val="hybridMultilevel"/>
    <w:tmpl w:val="E9D088C8"/>
    <w:lvl w:ilvl="0" w:tplc="04150017">
      <w:start w:val="1"/>
      <w:numFmt w:val="decimal"/>
      <w:lvlText w:val="%1)"/>
      <w:lvlJc w:val="left"/>
      <w:pPr>
        <w:ind w:left="644" w:hanging="360"/>
      </w:pPr>
      <w:rPr>
        <w:rFonts w:hint="default"/>
        <w:b w:val="0"/>
        <w:color w:val="auto"/>
      </w:rPr>
    </w:lvl>
    <w:lvl w:ilvl="1" w:tplc="04150019">
      <w:start w:val="1"/>
      <w:numFmt w:val="lowerLetter"/>
      <w:lvlText w:val="%2)"/>
      <w:lvlJc w:val="left"/>
      <w:pPr>
        <w:ind w:left="1364" w:hanging="360"/>
      </w:pPr>
      <w:rPr>
        <w:rFonts w:ascii="Times New Roman" w:eastAsia="Times New Roman" w:hAnsi="Times New Roman" w:cs="Times New Roman" w:hint="default"/>
        <w:color w:val="auto"/>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4E183F72"/>
    <w:multiLevelType w:val="multilevel"/>
    <w:tmpl w:val="035646BC"/>
    <w:lvl w:ilvl="0">
      <w:start w:val="35"/>
      <w:numFmt w:val="decimal"/>
      <w:lvlText w:val="%1."/>
      <w:lvlJc w:val="left"/>
      <w:pPr>
        <w:ind w:left="764" w:hanging="480"/>
      </w:pPr>
      <w:rPr>
        <w:rFonts w:hint="default"/>
        <w:b w:val="0"/>
      </w:rPr>
    </w:lvl>
    <w:lvl w:ilvl="1">
      <w:start w:val="1"/>
      <w:numFmt w:val="decimal"/>
      <w:lvlText w:val="%1.%2."/>
      <w:lvlJc w:val="left"/>
      <w:pPr>
        <w:ind w:left="764" w:hanging="48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004"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364" w:hanging="1080"/>
      </w:pPr>
      <w:rPr>
        <w:rFonts w:hint="default"/>
        <w:b w:val="0"/>
      </w:rPr>
    </w:lvl>
    <w:lvl w:ilvl="6">
      <w:start w:val="1"/>
      <w:numFmt w:val="decimal"/>
      <w:lvlText w:val="%1.%2.%3.%4.%5.%6.%7."/>
      <w:lvlJc w:val="left"/>
      <w:pPr>
        <w:ind w:left="1724" w:hanging="1440"/>
      </w:pPr>
      <w:rPr>
        <w:rFonts w:hint="default"/>
        <w:b w:val="0"/>
      </w:rPr>
    </w:lvl>
    <w:lvl w:ilvl="7">
      <w:start w:val="1"/>
      <w:numFmt w:val="decimal"/>
      <w:lvlText w:val="%1.%2.%3.%4.%5.%6.%7.%8."/>
      <w:lvlJc w:val="left"/>
      <w:pPr>
        <w:ind w:left="1724" w:hanging="1440"/>
      </w:pPr>
      <w:rPr>
        <w:rFonts w:hint="default"/>
        <w:b w:val="0"/>
      </w:rPr>
    </w:lvl>
    <w:lvl w:ilvl="8">
      <w:start w:val="1"/>
      <w:numFmt w:val="decimal"/>
      <w:lvlText w:val="%1.%2.%3.%4.%5.%6.%7.%8.%9."/>
      <w:lvlJc w:val="left"/>
      <w:pPr>
        <w:ind w:left="2084" w:hanging="1800"/>
      </w:pPr>
      <w:rPr>
        <w:rFonts w:hint="default"/>
        <w:b w:val="0"/>
      </w:rPr>
    </w:lvl>
  </w:abstractNum>
  <w:abstractNum w:abstractNumId="44" w15:restartNumberingAfterBreak="0">
    <w:nsid w:val="50C27BCE"/>
    <w:multiLevelType w:val="hybridMultilevel"/>
    <w:tmpl w:val="6E6CAD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0DC3BDD"/>
    <w:multiLevelType w:val="hybridMultilevel"/>
    <w:tmpl w:val="8D2657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1394026"/>
    <w:multiLevelType w:val="hybridMultilevel"/>
    <w:tmpl w:val="8236D70C"/>
    <w:lvl w:ilvl="0" w:tplc="0415000B">
      <w:start w:val="1"/>
      <w:numFmt w:val="bullet"/>
      <w:lvlText w:val=""/>
      <w:lvlJc w:val="left"/>
      <w:pPr>
        <w:ind w:left="360" w:hanging="360"/>
      </w:pPr>
      <w:rPr>
        <w:rFonts w:ascii="Wingdings" w:hAnsi="Wingding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7" w15:restartNumberingAfterBreak="0">
    <w:nsid w:val="52984D34"/>
    <w:multiLevelType w:val="hybridMultilevel"/>
    <w:tmpl w:val="B0183104"/>
    <w:lvl w:ilvl="0" w:tplc="F10E69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987CDE"/>
    <w:multiLevelType w:val="hybridMultilevel"/>
    <w:tmpl w:val="117AF07E"/>
    <w:lvl w:ilvl="0" w:tplc="D6BC936E">
      <w:start w:val="19"/>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7523808"/>
    <w:multiLevelType w:val="hybridMultilevel"/>
    <w:tmpl w:val="04AE03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9CF1E41"/>
    <w:multiLevelType w:val="hybridMultilevel"/>
    <w:tmpl w:val="23FE20EE"/>
    <w:lvl w:ilvl="0" w:tplc="0415000F">
      <w:start w:val="1"/>
      <w:numFmt w:val="decimal"/>
      <w:lvlText w:val="%1."/>
      <w:lvlJc w:val="left"/>
      <w:pPr>
        <w:ind w:left="4755" w:hanging="360"/>
      </w:pPr>
      <w:rPr>
        <w:rFonts w:hint="default"/>
      </w:rPr>
    </w:lvl>
    <w:lvl w:ilvl="1" w:tplc="04150019" w:tentative="1">
      <w:start w:val="1"/>
      <w:numFmt w:val="lowerLetter"/>
      <w:lvlText w:val="%2."/>
      <w:lvlJc w:val="left"/>
      <w:pPr>
        <w:ind w:left="5475" w:hanging="360"/>
      </w:pPr>
    </w:lvl>
    <w:lvl w:ilvl="2" w:tplc="0415001B" w:tentative="1">
      <w:start w:val="1"/>
      <w:numFmt w:val="lowerRoman"/>
      <w:lvlText w:val="%3."/>
      <w:lvlJc w:val="right"/>
      <w:pPr>
        <w:ind w:left="6195" w:hanging="180"/>
      </w:pPr>
    </w:lvl>
    <w:lvl w:ilvl="3" w:tplc="0415000F" w:tentative="1">
      <w:start w:val="1"/>
      <w:numFmt w:val="decimal"/>
      <w:lvlText w:val="%4."/>
      <w:lvlJc w:val="left"/>
      <w:pPr>
        <w:ind w:left="6915" w:hanging="360"/>
      </w:pPr>
    </w:lvl>
    <w:lvl w:ilvl="4" w:tplc="04150019" w:tentative="1">
      <w:start w:val="1"/>
      <w:numFmt w:val="lowerLetter"/>
      <w:lvlText w:val="%5."/>
      <w:lvlJc w:val="left"/>
      <w:pPr>
        <w:ind w:left="7635" w:hanging="360"/>
      </w:pPr>
    </w:lvl>
    <w:lvl w:ilvl="5" w:tplc="0415001B" w:tentative="1">
      <w:start w:val="1"/>
      <w:numFmt w:val="lowerRoman"/>
      <w:lvlText w:val="%6."/>
      <w:lvlJc w:val="right"/>
      <w:pPr>
        <w:ind w:left="8355" w:hanging="180"/>
      </w:pPr>
    </w:lvl>
    <w:lvl w:ilvl="6" w:tplc="0415000F" w:tentative="1">
      <w:start w:val="1"/>
      <w:numFmt w:val="decimal"/>
      <w:lvlText w:val="%7."/>
      <w:lvlJc w:val="left"/>
      <w:pPr>
        <w:ind w:left="9075" w:hanging="360"/>
      </w:pPr>
    </w:lvl>
    <w:lvl w:ilvl="7" w:tplc="04150019" w:tentative="1">
      <w:start w:val="1"/>
      <w:numFmt w:val="lowerLetter"/>
      <w:lvlText w:val="%8."/>
      <w:lvlJc w:val="left"/>
      <w:pPr>
        <w:ind w:left="9795" w:hanging="360"/>
      </w:pPr>
    </w:lvl>
    <w:lvl w:ilvl="8" w:tplc="0415001B" w:tentative="1">
      <w:start w:val="1"/>
      <w:numFmt w:val="lowerRoman"/>
      <w:lvlText w:val="%9."/>
      <w:lvlJc w:val="right"/>
      <w:pPr>
        <w:ind w:left="10515" w:hanging="180"/>
      </w:pPr>
    </w:lvl>
  </w:abstractNum>
  <w:abstractNum w:abstractNumId="51" w15:restartNumberingAfterBreak="0">
    <w:nsid w:val="5A7E68F0"/>
    <w:multiLevelType w:val="hybridMultilevel"/>
    <w:tmpl w:val="EC60C5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AB81952"/>
    <w:multiLevelType w:val="hybridMultilevel"/>
    <w:tmpl w:val="D47293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544F56"/>
    <w:multiLevelType w:val="hybridMultilevel"/>
    <w:tmpl w:val="B3A4146E"/>
    <w:lvl w:ilvl="0" w:tplc="FFFFFFFF">
      <w:start w:val="1"/>
      <w:numFmt w:val="lowerLetter"/>
      <w:pStyle w:val="Poziom1-czesc"/>
      <w:lvlText w:val="%1)"/>
      <w:lvlJc w:val="left"/>
      <w:pPr>
        <w:tabs>
          <w:tab w:val="num" w:pos="1440"/>
        </w:tabs>
        <w:ind w:left="1440"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5" w15:restartNumberingAfterBreak="0">
    <w:nsid w:val="60240F12"/>
    <w:multiLevelType w:val="hybridMultilevel"/>
    <w:tmpl w:val="7FBE1D6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370168D"/>
    <w:multiLevelType w:val="hybridMultilevel"/>
    <w:tmpl w:val="892E32E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3754F3B"/>
    <w:multiLevelType w:val="hybridMultilevel"/>
    <w:tmpl w:val="A9A6E668"/>
    <w:lvl w:ilvl="0" w:tplc="56C646C0">
      <w:start w:val="1"/>
      <w:numFmt w:val="decimal"/>
      <w:lvlText w:val="%1."/>
      <w:lvlJc w:val="left"/>
      <w:pPr>
        <w:ind w:left="765" w:hanging="4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4AF5304"/>
    <w:multiLevelType w:val="hybridMultilevel"/>
    <w:tmpl w:val="EF66DF8A"/>
    <w:lvl w:ilvl="0" w:tplc="04150011">
      <w:start w:val="1"/>
      <w:numFmt w:val="decimal"/>
      <w:lvlText w:val="%1)"/>
      <w:lvlJc w:val="left"/>
      <w:pPr>
        <w:ind w:left="-720" w:hanging="360"/>
      </w:p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59" w15:restartNumberingAfterBreak="0">
    <w:nsid w:val="661338F3"/>
    <w:multiLevelType w:val="hybridMultilevel"/>
    <w:tmpl w:val="8EF253BC"/>
    <w:lvl w:ilvl="0" w:tplc="3BEC2532">
      <w:start w:val="1"/>
      <w:numFmt w:val="lowerLetter"/>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6145FD1"/>
    <w:multiLevelType w:val="multilevel"/>
    <w:tmpl w:val="46A479C2"/>
    <w:styleLink w:val="WWNum2"/>
    <w:lvl w:ilvl="0">
      <w:numFmt w:val="bullet"/>
      <w:lvlText w:val=""/>
      <w:lvlJc w:val="left"/>
      <w:rPr>
        <w:rFonts w:ascii="Symbol" w:hAnsi="Symbol"/>
        <w:b/>
        <w:color w:val="00000A"/>
      </w:rPr>
    </w:lvl>
    <w:lvl w:ilvl="1">
      <w:start w:val="1"/>
      <w:numFmt w:val="lowerLetter"/>
      <w:lvlText w:val="%2)"/>
      <w:lvlJc w:val="left"/>
      <w:rPr>
        <w:b w:val="0"/>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1" w15:restartNumberingAfterBreak="0">
    <w:nsid w:val="678D6C7E"/>
    <w:multiLevelType w:val="multilevel"/>
    <w:tmpl w:val="7DEA1206"/>
    <w:lvl w:ilvl="0">
      <w:start w:val="10"/>
      <w:numFmt w:val="decimal"/>
      <w:lvlText w:val="%1."/>
      <w:lvlJc w:val="left"/>
      <w:pPr>
        <w:ind w:left="480" w:hanging="480"/>
      </w:pPr>
      <w:rPr>
        <w:rFonts w:hint="default"/>
        <w:b/>
      </w:rPr>
    </w:lvl>
    <w:lvl w:ilvl="1">
      <w:start w:val="1"/>
      <w:numFmt w:val="decimal"/>
      <w:lvlText w:val="%2)"/>
      <w:lvlJc w:val="left"/>
      <w:pPr>
        <w:ind w:left="906" w:hanging="480"/>
      </w:pPr>
      <w:rPr>
        <w:rFonts w:ascii="Palatino Linotype" w:eastAsia="Times New Roman" w:hAnsi="Palatino Linotype" w:cs="Arial"/>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2" w15:restartNumberingAfterBreak="0">
    <w:nsid w:val="682B0D9D"/>
    <w:multiLevelType w:val="hybridMultilevel"/>
    <w:tmpl w:val="3FE4785E"/>
    <w:lvl w:ilvl="0" w:tplc="D090D3E2">
      <w:start w:val="1"/>
      <w:numFmt w:val="lowerLetter"/>
      <w:lvlText w:val="%1)"/>
      <w:lvlJc w:val="left"/>
      <w:pPr>
        <w:ind w:left="720" w:hanging="360"/>
      </w:pPr>
      <w:rPr>
        <w:rFonts w:hint="default"/>
      </w:rPr>
    </w:lvl>
    <w:lvl w:ilvl="1" w:tplc="3496DFEE" w:tentative="1">
      <w:start w:val="1"/>
      <w:numFmt w:val="lowerLetter"/>
      <w:lvlText w:val="%2."/>
      <w:lvlJc w:val="left"/>
      <w:pPr>
        <w:ind w:left="1440" w:hanging="360"/>
      </w:pPr>
    </w:lvl>
    <w:lvl w:ilvl="2" w:tplc="3A2ABB02" w:tentative="1">
      <w:start w:val="1"/>
      <w:numFmt w:val="lowerRoman"/>
      <w:lvlText w:val="%3."/>
      <w:lvlJc w:val="right"/>
      <w:pPr>
        <w:ind w:left="2160" w:hanging="180"/>
      </w:pPr>
    </w:lvl>
    <w:lvl w:ilvl="3" w:tplc="B0344046" w:tentative="1">
      <w:start w:val="1"/>
      <w:numFmt w:val="decimal"/>
      <w:lvlText w:val="%4."/>
      <w:lvlJc w:val="left"/>
      <w:pPr>
        <w:ind w:left="2880" w:hanging="360"/>
      </w:pPr>
    </w:lvl>
    <w:lvl w:ilvl="4" w:tplc="0EFAF08E" w:tentative="1">
      <w:start w:val="1"/>
      <w:numFmt w:val="lowerLetter"/>
      <w:lvlText w:val="%5."/>
      <w:lvlJc w:val="left"/>
      <w:pPr>
        <w:ind w:left="3600" w:hanging="360"/>
      </w:pPr>
    </w:lvl>
    <w:lvl w:ilvl="5" w:tplc="36FCD014" w:tentative="1">
      <w:start w:val="1"/>
      <w:numFmt w:val="lowerRoman"/>
      <w:lvlText w:val="%6."/>
      <w:lvlJc w:val="right"/>
      <w:pPr>
        <w:ind w:left="4320" w:hanging="180"/>
      </w:pPr>
    </w:lvl>
    <w:lvl w:ilvl="6" w:tplc="17F8D926" w:tentative="1">
      <w:start w:val="1"/>
      <w:numFmt w:val="decimal"/>
      <w:lvlText w:val="%7."/>
      <w:lvlJc w:val="left"/>
      <w:pPr>
        <w:ind w:left="5040" w:hanging="360"/>
      </w:pPr>
    </w:lvl>
    <w:lvl w:ilvl="7" w:tplc="127C7954" w:tentative="1">
      <w:start w:val="1"/>
      <w:numFmt w:val="lowerLetter"/>
      <w:lvlText w:val="%8."/>
      <w:lvlJc w:val="left"/>
      <w:pPr>
        <w:ind w:left="5760" w:hanging="360"/>
      </w:pPr>
    </w:lvl>
    <w:lvl w:ilvl="8" w:tplc="17A2057C" w:tentative="1">
      <w:start w:val="1"/>
      <w:numFmt w:val="lowerRoman"/>
      <w:lvlText w:val="%9."/>
      <w:lvlJc w:val="right"/>
      <w:pPr>
        <w:ind w:left="6480" w:hanging="180"/>
      </w:pPr>
    </w:lvl>
  </w:abstractNum>
  <w:abstractNum w:abstractNumId="63" w15:restartNumberingAfterBreak="0">
    <w:nsid w:val="6C221901"/>
    <w:multiLevelType w:val="hybridMultilevel"/>
    <w:tmpl w:val="E9D088C8"/>
    <w:lvl w:ilvl="0" w:tplc="04150017">
      <w:start w:val="1"/>
      <w:numFmt w:val="decimal"/>
      <w:lvlText w:val="%1)"/>
      <w:lvlJc w:val="left"/>
      <w:pPr>
        <w:ind w:left="644" w:hanging="360"/>
      </w:pPr>
      <w:rPr>
        <w:rFonts w:hint="default"/>
        <w:b w:val="0"/>
        <w:color w:val="auto"/>
      </w:rPr>
    </w:lvl>
    <w:lvl w:ilvl="1" w:tplc="04150019">
      <w:start w:val="1"/>
      <w:numFmt w:val="lowerLetter"/>
      <w:lvlText w:val="%2)"/>
      <w:lvlJc w:val="left"/>
      <w:pPr>
        <w:ind w:left="1364" w:hanging="360"/>
      </w:pPr>
      <w:rPr>
        <w:rFonts w:ascii="Times New Roman" w:eastAsia="Times New Roman" w:hAnsi="Times New Roman" w:cs="Times New Roman" w:hint="default"/>
        <w:color w:val="auto"/>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6D204360"/>
    <w:multiLevelType w:val="multilevel"/>
    <w:tmpl w:val="FD28A628"/>
    <w:lvl w:ilvl="0">
      <w:start w:val="1"/>
      <w:numFmt w:val="lowerLetter"/>
      <w:lvlText w:val="%1)"/>
      <w:lvlJc w:val="left"/>
      <w:pPr>
        <w:ind w:left="360" w:hanging="360"/>
      </w:pPr>
      <w:rPr>
        <w:rFonts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5" w15:restartNumberingAfterBreak="0">
    <w:nsid w:val="70164436"/>
    <w:multiLevelType w:val="multilevel"/>
    <w:tmpl w:val="3E8861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0EA0FB0"/>
    <w:multiLevelType w:val="hybridMultilevel"/>
    <w:tmpl w:val="E90E6480"/>
    <w:lvl w:ilvl="0" w:tplc="04150017">
      <w:start w:val="1"/>
      <w:numFmt w:val="bullet"/>
      <w:lvlText w:val=""/>
      <w:lvlJc w:val="left"/>
      <w:pPr>
        <w:ind w:left="720" w:hanging="360"/>
      </w:pPr>
      <w:rPr>
        <w:rFonts w:ascii="Wingdings" w:hAnsi="Wingdings"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8" w15:restartNumberingAfterBreak="0">
    <w:nsid w:val="721841C8"/>
    <w:multiLevelType w:val="multilevel"/>
    <w:tmpl w:val="8B50FC8E"/>
    <w:styleLink w:val="WWNum29"/>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9" w15:restartNumberingAfterBreak="0">
    <w:nsid w:val="775666C3"/>
    <w:multiLevelType w:val="hybridMultilevel"/>
    <w:tmpl w:val="226612BE"/>
    <w:lvl w:ilvl="0" w:tplc="04150017">
      <w:start w:val="1"/>
      <w:numFmt w:val="lowerLetter"/>
      <w:lvlText w:val="%1)"/>
      <w:lvlJc w:val="left"/>
      <w:pPr>
        <w:ind w:left="-60" w:hanging="360"/>
      </w:pPr>
      <w:rPr>
        <w:color w:val="00B050"/>
      </w:rPr>
    </w:lvl>
    <w:lvl w:ilvl="1" w:tplc="B3B26A9C" w:tentative="1">
      <w:start w:val="1"/>
      <w:numFmt w:val="lowerLetter"/>
      <w:lvlText w:val="%2."/>
      <w:lvlJc w:val="left"/>
      <w:pPr>
        <w:ind w:left="660" w:hanging="360"/>
      </w:pPr>
    </w:lvl>
    <w:lvl w:ilvl="2" w:tplc="81CAB932" w:tentative="1">
      <w:start w:val="1"/>
      <w:numFmt w:val="lowerRoman"/>
      <w:lvlText w:val="%3."/>
      <w:lvlJc w:val="right"/>
      <w:pPr>
        <w:ind w:left="1380" w:hanging="180"/>
      </w:pPr>
    </w:lvl>
    <w:lvl w:ilvl="3" w:tplc="2B1A006C" w:tentative="1">
      <w:start w:val="1"/>
      <w:numFmt w:val="decimal"/>
      <w:lvlText w:val="%4."/>
      <w:lvlJc w:val="left"/>
      <w:pPr>
        <w:ind w:left="2100" w:hanging="360"/>
      </w:pPr>
    </w:lvl>
    <w:lvl w:ilvl="4" w:tplc="6B5ACF32" w:tentative="1">
      <w:start w:val="1"/>
      <w:numFmt w:val="lowerLetter"/>
      <w:lvlText w:val="%5."/>
      <w:lvlJc w:val="left"/>
      <w:pPr>
        <w:ind w:left="2820" w:hanging="360"/>
      </w:pPr>
    </w:lvl>
    <w:lvl w:ilvl="5" w:tplc="31503C16" w:tentative="1">
      <w:start w:val="1"/>
      <w:numFmt w:val="lowerRoman"/>
      <w:lvlText w:val="%6."/>
      <w:lvlJc w:val="right"/>
      <w:pPr>
        <w:ind w:left="3540" w:hanging="180"/>
      </w:pPr>
    </w:lvl>
    <w:lvl w:ilvl="6" w:tplc="8A068B6C" w:tentative="1">
      <w:start w:val="1"/>
      <w:numFmt w:val="decimal"/>
      <w:lvlText w:val="%7."/>
      <w:lvlJc w:val="left"/>
      <w:pPr>
        <w:ind w:left="4260" w:hanging="360"/>
      </w:pPr>
    </w:lvl>
    <w:lvl w:ilvl="7" w:tplc="32646FEE" w:tentative="1">
      <w:start w:val="1"/>
      <w:numFmt w:val="lowerLetter"/>
      <w:lvlText w:val="%8."/>
      <w:lvlJc w:val="left"/>
      <w:pPr>
        <w:ind w:left="4980" w:hanging="360"/>
      </w:pPr>
    </w:lvl>
    <w:lvl w:ilvl="8" w:tplc="6D7A58AE" w:tentative="1">
      <w:start w:val="1"/>
      <w:numFmt w:val="lowerRoman"/>
      <w:lvlText w:val="%9."/>
      <w:lvlJc w:val="right"/>
      <w:pPr>
        <w:ind w:left="5700" w:hanging="180"/>
      </w:pPr>
    </w:lvl>
  </w:abstractNum>
  <w:abstractNum w:abstractNumId="70" w15:restartNumberingAfterBreak="0">
    <w:nsid w:val="78BA4591"/>
    <w:multiLevelType w:val="hybridMultilevel"/>
    <w:tmpl w:val="5F8AA0BE"/>
    <w:lvl w:ilvl="0" w:tplc="D1F2D3CA">
      <w:start w:val="1"/>
      <w:numFmt w:val="bullet"/>
      <w:lvlText w:val=""/>
      <w:lvlJc w:val="left"/>
      <w:pPr>
        <w:ind w:left="720" w:hanging="360"/>
      </w:pPr>
      <w:rPr>
        <w:rFonts w:ascii="Symbol" w:hAnsi="Symbol"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hint="default"/>
      </w:rPr>
    </w:lvl>
  </w:abstractNum>
  <w:abstractNum w:abstractNumId="71" w15:restartNumberingAfterBreak="0">
    <w:nsid w:val="78EE1809"/>
    <w:multiLevelType w:val="hybridMultilevel"/>
    <w:tmpl w:val="DDCC9DCC"/>
    <w:lvl w:ilvl="0" w:tplc="0D166990">
      <w:start w:val="1"/>
      <w:numFmt w:val="lowerLetter"/>
      <w:lvlText w:val="%1)"/>
      <w:lvlJc w:val="left"/>
      <w:pPr>
        <w:ind w:left="-2370" w:hanging="405"/>
      </w:pPr>
      <w:rPr>
        <w:rFonts w:hint="default"/>
        <w:b w:val="0"/>
      </w:rPr>
    </w:lvl>
    <w:lvl w:ilvl="1" w:tplc="04150019">
      <w:start w:val="1"/>
      <w:numFmt w:val="lowerLetter"/>
      <w:lvlText w:val="%2."/>
      <w:lvlJc w:val="left"/>
      <w:pPr>
        <w:ind w:left="-1695" w:hanging="360"/>
      </w:pPr>
    </w:lvl>
    <w:lvl w:ilvl="2" w:tplc="0415001B" w:tentative="1">
      <w:start w:val="1"/>
      <w:numFmt w:val="lowerRoman"/>
      <w:lvlText w:val="%3."/>
      <w:lvlJc w:val="right"/>
      <w:pPr>
        <w:ind w:left="-975" w:hanging="180"/>
      </w:pPr>
    </w:lvl>
    <w:lvl w:ilvl="3" w:tplc="0415000F" w:tentative="1">
      <w:start w:val="1"/>
      <w:numFmt w:val="decimal"/>
      <w:lvlText w:val="%4."/>
      <w:lvlJc w:val="left"/>
      <w:pPr>
        <w:ind w:left="-255" w:hanging="360"/>
      </w:pPr>
    </w:lvl>
    <w:lvl w:ilvl="4" w:tplc="04150019" w:tentative="1">
      <w:start w:val="1"/>
      <w:numFmt w:val="lowerLetter"/>
      <w:lvlText w:val="%5."/>
      <w:lvlJc w:val="left"/>
      <w:pPr>
        <w:ind w:left="465" w:hanging="360"/>
      </w:pPr>
    </w:lvl>
    <w:lvl w:ilvl="5" w:tplc="0415001B" w:tentative="1">
      <w:start w:val="1"/>
      <w:numFmt w:val="lowerRoman"/>
      <w:lvlText w:val="%6."/>
      <w:lvlJc w:val="right"/>
      <w:pPr>
        <w:ind w:left="1185" w:hanging="180"/>
      </w:pPr>
    </w:lvl>
    <w:lvl w:ilvl="6" w:tplc="0415000F" w:tentative="1">
      <w:start w:val="1"/>
      <w:numFmt w:val="decimal"/>
      <w:lvlText w:val="%7."/>
      <w:lvlJc w:val="left"/>
      <w:pPr>
        <w:ind w:left="1905" w:hanging="360"/>
      </w:pPr>
    </w:lvl>
    <w:lvl w:ilvl="7" w:tplc="04150019" w:tentative="1">
      <w:start w:val="1"/>
      <w:numFmt w:val="lowerLetter"/>
      <w:lvlText w:val="%8."/>
      <w:lvlJc w:val="left"/>
      <w:pPr>
        <w:ind w:left="2625" w:hanging="360"/>
      </w:pPr>
    </w:lvl>
    <w:lvl w:ilvl="8" w:tplc="0415001B" w:tentative="1">
      <w:start w:val="1"/>
      <w:numFmt w:val="lowerRoman"/>
      <w:lvlText w:val="%9."/>
      <w:lvlJc w:val="right"/>
      <w:pPr>
        <w:ind w:left="3345" w:hanging="180"/>
      </w:pPr>
    </w:lvl>
  </w:abstractNum>
  <w:abstractNum w:abstractNumId="72" w15:restartNumberingAfterBreak="0">
    <w:nsid w:val="7C3A0431"/>
    <w:multiLevelType w:val="multilevel"/>
    <w:tmpl w:val="E3D02D00"/>
    <w:lvl w:ilvl="0">
      <w:start w:val="10"/>
      <w:numFmt w:val="decimal"/>
      <w:lvlText w:val="%1."/>
      <w:lvlJc w:val="left"/>
      <w:pPr>
        <w:ind w:left="480" w:hanging="480"/>
      </w:pPr>
      <w:rPr>
        <w:rFonts w:hint="default"/>
        <w:b w:val="0"/>
      </w:rPr>
    </w:lvl>
    <w:lvl w:ilvl="1">
      <w:start w:val="1"/>
      <w:numFmt w:val="decimal"/>
      <w:lvlText w:val="%2)"/>
      <w:lvlJc w:val="left"/>
      <w:pPr>
        <w:ind w:left="906" w:hanging="480"/>
      </w:pPr>
      <w:rPr>
        <w:rFonts w:ascii="Palatino Linotype" w:eastAsia="Times New Roman" w:hAnsi="Palatino Linotype" w:cs="Arial"/>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3" w15:restartNumberingAfterBreak="0">
    <w:nsid w:val="7ECF303E"/>
    <w:multiLevelType w:val="hybridMultilevel"/>
    <w:tmpl w:val="E9D088C8"/>
    <w:lvl w:ilvl="0" w:tplc="04150017">
      <w:start w:val="1"/>
      <w:numFmt w:val="decimal"/>
      <w:lvlText w:val="%1)"/>
      <w:lvlJc w:val="left"/>
      <w:pPr>
        <w:ind w:left="644" w:hanging="360"/>
      </w:pPr>
      <w:rPr>
        <w:rFonts w:hint="default"/>
        <w:b w:val="0"/>
        <w:color w:val="auto"/>
      </w:rPr>
    </w:lvl>
    <w:lvl w:ilvl="1" w:tplc="04150019">
      <w:start w:val="1"/>
      <w:numFmt w:val="lowerLetter"/>
      <w:lvlText w:val="%2)"/>
      <w:lvlJc w:val="left"/>
      <w:pPr>
        <w:ind w:left="1364" w:hanging="360"/>
      </w:pPr>
      <w:rPr>
        <w:rFonts w:ascii="Times New Roman" w:eastAsia="Times New Roman" w:hAnsi="Times New Roman" w:cs="Times New Roman" w:hint="default"/>
        <w:color w:val="auto"/>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4" w15:restartNumberingAfterBreak="0">
    <w:nsid w:val="7FFC3E91"/>
    <w:multiLevelType w:val="hybridMultilevel"/>
    <w:tmpl w:val="E19EFF78"/>
    <w:lvl w:ilvl="0" w:tplc="CF06D458">
      <w:start w:val="1"/>
      <w:numFmt w:val="bullet"/>
      <w:lvlText w:val=""/>
      <w:lvlJc w:val="left"/>
      <w:pPr>
        <w:ind w:left="360" w:hanging="360"/>
      </w:pPr>
      <w:rPr>
        <w:rFonts w:ascii="Symbol" w:hAnsi="Symbol" w:hint="default"/>
      </w:rPr>
    </w:lvl>
    <w:lvl w:ilvl="1" w:tplc="7576AA0A"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num w:numId="1">
    <w:abstractNumId w:val="0"/>
  </w:num>
  <w:num w:numId="2">
    <w:abstractNumId w:val="62"/>
  </w:num>
  <w:num w:numId="3">
    <w:abstractNumId w:val="54"/>
    <w:lvlOverride w:ilvl="0">
      <w:startOverride w:val="1"/>
    </w:lvlOverride>
  </w:num>
  <w:num w:numId="4">
    <w:abstractNumId w:val="38"/>
    <w:lvlOverride w:ilvl="0">
      <w:startOverride w:val="1"/>
    </w:lvlOverride>
  </w:num>
  <w:num w:numId="5">
    <w:abstractNumId w:val="23"/>
  </w:num>
  <w:num w:numId="6">
    <w:abstractNumId w:val="10"/>
  </w:num>
  <w:num w:numId="7">
    <w:abstractNumId w:val="60"/>
  </w:num>
  <w:num w:numId="8">
    <w:abstractNumId w:val="68"/>
  </w:num>
  <w:num w:numId="9">
    <w:abstractNumId w:val="70"/>
  </w:num>
  <w:num w:numId="10">
    <w:abstractNumId w:val="26"/>
  </w:num>
  <w:num w:numId="11">
    <w:abstractNumId w:val="74"/>
  </w:num>
  <w:num w:numId="12">
    <w:abstractNumId w:val="37"/>
  </w:num>
  <w:num w:numId="13">
    <w:abstractNumId w:val="51"/>
  </w:num>
  <w:num w:numId="14">
    <w:abstractNumId w:val="15"/>
  </w:num>
  <w:num w:numId="15">
    <w:abstractNumId w:val="28"/>
  </w:num>
  <w:num w:numId="16">
    <w:abstractNumId w:val="8"/>
  </w:num>
  <w:num w:numId="17">
    <w:abstractNumId w:val="61"/>
  </w:num>
  <w:num w:numId="18">
    <w:abstractNumId w:val="72"/>
  </w:num>
  <w:num w:numId="19">
    <w:abstractNumId w:val="40"/>
  </w:num>
  <w:num w:numId="20">
    <w:abstractNumId w:val="73"/>
  </w:num>
  <w:num w:numId="21">
    <w:abstractNumId w:val="25"/>
  </w:num>
  <w:num w:numId="22">
    <w:abstractNumId w:val="67"/>
  </w:num>
  <w:num w:numId="23">
    <w:abstractNumId w:val="17"/>
  </w:num>
  <w:num w:numId="24">
    <w:abstractNumId w:val="45"/>
  </w:num>
  <w:num w:numId="25">
    <w:abstractNumId w:val="56"/>
  </w:num>
  <w:num w:numId="26">
    <w:abstractNumId w:val="35"/>
  </w:num>
  <w:num w:numId="27">
    <w:abstractNumId w:val="34"/>
  </w:num>
  <w:num w:numId="2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9"/>
  </w:num>
  <w:num w:numId="31">
    <w:abstractNumId w:val="12"/>
  </w:num>
  <w:num w:numId="32">
    <w:abstractNumId w:val="66"/>
  </w:num>
  <w:num w:numId="33">
    <w:abstractNumId w:val="52"/>
  </w:num>
  <w:num w:numId="34">
    <w:abstractNumId w:val="24"/>
  </w:num>
  <w:num w:numId="35">
    <w:abstractNumId w:val="16"/>
  </w:num>
  <w:num w:numId="36">
    <w:abstractNumId w:val="30"/>
  </w:num>
  <w:num w:numId="37">
    <w:abstractNumId w:val="59"/>
  </w:num>
  <w:num w:numId="38">
    <w:abstractNumId w:val="20"/>
  </w:num>
  <w:num w:numId="39">
    <w:abstractNumId w:val="43"/>
  </w:num>
  <w:num w:numId="40">
    <w:abstractNumId w:val="46"/>
  </w:num>
  <w:num w:numId="41">
    <w:abstractNumId w:val="48"/>
  </w:num>
  <w:num w:numId="42">
    <w:abstractNumId w:val="69"/>
  </w:num>
  <w:num w:numId="43">
    <w:abstractNumId w:val="55"/>
  </w:num>
  <w:num w:numId="44">
    <w:abstractNumId w:val="9"/>
  </w:num>
  <w:num w:numId="45">
    <w:abstractNumId w:val="29"/>
  </w:num>
  <w:num w:numId="46">
    <w:abstractNumId w:val="58"/>
  </w:num>
  <w:num w:numId="47">
    <w:abstractNumId w:val="57"/>
  </w:num>
  <w:num w:numId="48">
    <w:abstractNumId w:val="47"/>
  </w:num>
  <w:num w:numId="49">
    <w:abstractNumId w:val="41"/>
  </w:num>
  <w:num w:numId="50">
    <w:abstractNumId w:val="32"/>
  </w:num>
  <w:num w:numId="51">
    <w:abstractNumId w:val="50"/>
  </w:num>
  <w:num w:numId="52">
    <w:abstractNumId w:val="33"/>
  </w:num>
  <w:num w:numId="53">
    <w:abstractNumId w:val="19"/>
  </w:num>
  <w:num w:numId="54">
    <w:abstractNumId w:val="71"/>
  </w:num>
  <w:num w:numId="55">
    <w:abstractNumId w:val="31"/>
  </w:num>
  <w:num w:numId="56">
    <w:abstractNumId w:val="39"/>
  </w:num>
  <w:num w:numId="57">
    <w:abstractNumId w:val="44"/>
  </w:num>
  <w:num w:numId="58">
    <w:abstractNumId w:val="13"/>
  </w:num>
  <w:num w:numId="59">
    <w:abstractNumId w:val="27"/>
  </w:num>
  <w:num w:numId="60">
    <w:abstractNumId w:val="63"/>
  </w:num>
  <w:num w:numId="61">
    <w:abstractNumId w:val="21"/>
  </w:num>
  <w:num w:numId="62">
    <w:abstractNumId w:val="11"/>
  </w:num>
  <w:num w:numId="63">
    <w:abstractNumId w:val="42"/>
  </w:num>
  <w:num w:numId="64">
    <w:abstractNumId w:val="64"/>
  </w:num>
  <w:num w:numId="65">
    <w:abstractNumId w:val="18"/>
  </w:num>
  <w:num w:numId="66">
    <w:abstractNumId w:val="22"/>
  </w:num>
  <w:num w:numId="67">
    <w:abstractNumId w:val="36"/>
  </w:num>
  <w:num w:numId="68">
    <w:abstractNumId w:val="6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77896"/>
    <w:rsid w:val="000002D0"/>
    <w:rsid w:val="00001DAA"/>
    <w:rsid w:val="0000251B"/>
    <w:rsid w:val="000033D9"/>
    <w:rsid w:val="00004C0F"/>
    <w:rsid w:val="000055A7"/>
    <w:rsid w:val="000065B7"/>
    <w:rsid w:val="000069AC"/>
    <w:rsid w:val="00006C05"/>
    <w:rsid w:val="00007FCD"/>
    <w:rsid w:val="00011747"/>
    <w:rsid w:val="00011A03"/>
    <w:rsid w:val="0001297F"/>
    <w:rsid w:val="0001402D"/>
    <w:rsid w:val="00014333"/>
    <w:rsid w:val="00014BC5"/>
    <w:rsid w:val="00014F4E"/>
    <w:rsid w:val="00016198"/>
    <w:rsid w:val="00020F05"/>
    <w:rsid w:val="00021A1C"/>
    <w:rsid w:val="00022AD3"/>
    <w:rsid w:val="00022C25"/>
    <w:rsid w:val="00024115"/>
    <w:rsid w:val="000247E7"/>
    <w:rsid w:val="00024B06"/>
    <w:rsid w:val="0002659B"/>
    <w:rsid w:val="0003048D"/>
    <w:rsid w:val="00030922"/>
    <w:rsid w:val="00031556"/>
    <w:rsid w:val="000318D3"/>
    <w:rsid w:val="00031E92"/>
    <w:rsid w:val="000323F5"/>
    <w:rsid w:val="00034AA5"/>
    <w:rsid w:val="00036F73"/>
    <w:rsid w:val="00037890"/>
    <w:rsid w:val="00037CF2"/>
    <w:rsid w:val="00037F64"/>
    <w:rsid w:val="00037FA7"/>
    <w:rsid w:val="000408B4"/>
    <w:rsid w:val="00040C43"/>
    <w:rsid w:val="00041B00"/>
    <w:rsid w:val="00041D76"/>
    <w:rsid w:val="000432A1"/>
    <w:rsid w:val="000442FB"/>
    <w:rsid w:val="00044BEC"/>
    <w:rsid w:val="000450B3"/>
    <w:rsid w:val="00045A9C"/>
    <w:rsid w:val="0004628E"/>
    <w:rsid w:val="00046A29"/>
    <w:rsid w:val="00046B19"/>
    <w:rsid w:val="00046E9E"/>
    <w:rsid w:val="0004711D"/>
    <w:rsid w:val="000477D5"/>
    <w:rsid w:val="00050D16"/>
    <w:rsid w:val="000514AF"/>
    <w:rsid w:val="00051A08"/>
    <w:rsid w:val="00054116"/>
    <w:rsid w:val="00054938"/>
    <w:rsid w:val="00055654"/>
    <w:rsid w:val="00055730"/>
    <w:rsid w:val="000562A0"/>
    <w:rsid w:val="00056323"/>
    <w:rsid w:val="00056A53"/>
    <w:rsid w:val="00056DF3"/>
    <w:rsid w:val="00057D77"/>
    <w:rsid w:val="000601A2"/>
    <w:rsid w:val="00061837"/>
    <w:rsid w:val="00061EAF"/>
    <w:rsid w:val="00062506"/>
    <w:rsid w:val="00062FD2"/>
    <w:rsid w:val="00063208"/>
    <w:rsid w:val="00063718"/>
    <w:rsid w:val="00063859"/>
    <w:rsid w:val="00063EEB"/>
    <w:rsid w:val="0006490F"/>
    <w:rsid w:val="00064BAF"/>
    <w:rsid w:val="00064C80"/>
    <w:rsid w:val="00065445"/>
    <w:rsid w:val="000655C4"/>
    <w:rsid w:val="00066DBA"/>
    <w:rsid w:val="00067CB5"/>
    <w:rsid w:val="00067E8D"/>
    <w:rsid w:val="00067E98"/>
    <w:rsid w:val="00067E9F"/>
    <w:rsid w:val="000707BC"/>
    <w:rsid w:val="0007125A"/>
    <w:rsid w:val="00072433"/>
    <w:rsid w:val="00076611"/>
    <w:rsid w:val="000769E9"/>
    <w:rsid w:val="000800AB"/>
    <w:rsid w:val="000803F8"/>
    <w:rsid w:val="00080CE7"/>
    <w:rsid w:val="0008140C"/>
    <w:rsid w:val="0008161F"/>
    <w:rsid w:val="0008176A"/>
    <w:rsid w:val="00081B8F"/>
    <w:rsid w:val="000828E7"/>
    <w:rsid w:val="000829F0"/>
    <w:rsid w:val="000837D7"/>
    <w:rsid w:val="00083E18"/>
    <w:rsid w:val="000844FE"/>
    <w:rsid w:val="0008475B"/>
    <w:rsid w:val="00084877"/>
    <w:rsid w:val="00084D3A"/>
    <w:rsid w:val="00085FBE"/>
    <w:rsid w:val="00086EA6"/>
    <w:rsid w:val="00090652"/>
    <w:rsid w:val="000909CE"/>
    <w:rsid w:val="0009165C"/>
    <w:rsid w:val="00091E7D"/>
    <w:rsid w:val="00091F1D"/>
    <w:rsid w:val="00092697"/>
    <w:rsid w:val="00092F52"/>
    <w:rsid w:val="00093484"/>
    <w:rsid w:val="00093660"/>
    <w:rsid w:val="00093D9C"/>
    <w:rsid w:val="00094772"/>
    <w:rsid w:val="00095344"/>
    <w:rsid w:val="0009689C"/>
    <w:rsid w:val="00096900"/>
    <w:rsid w:val="000A1DA9"/>
    <w:rsid w:val="000A2796"/>
    <w:rsid w:val="000A2E29"/>
    <w:rsid w:val="000A3767"/>
    <w:rsid w:val="000A3F85"/>
    <w:rsid w:val="000A3F92"/>
    <w:rsid w:val="000A5888"/>
    <w:rsid w:val="000A5946"/>
    <w:rsid w:val="000A6D43"/>
    <w:rsid w:val="000A7D1A"/>
    <w:rsid w:val="000B0027"/>
    <w:rsid w:val="000B0AC1"/>
    <w:rsid w:val="000B0CD6"/>
    <w:rsid w:val="000B14F5"/>
    <w:rsid w:val="000B293B"/>
    <w:rsid w:val="000B3EAC"/>
    <w:rsid w:val="000B402B"/>
    <w:rsid w:val="000B41AB"/>
    <w:rsid w:val="000B4747"/>
    <w:rsid w:val="000B58B2"/>
    <w:rsid w:val="000B640E"/>
    <w:rsid w:val="000B691A"/>
    <w:rsid w:val="000B6A54"/>
    <w:rsid w:val="000B6DE0"/>
    <w:rsid w:val="000B78C5"/>
    <w:rsid w:val="000C07E8"/>
    <w:rsid w:val="000C0E9F"/>
    <w:rsid w:val="000C18B6"/>
    <w:rsid w:val="000C24DA"/>
    <w:rsid w:val="000C375E"/>
    <w:rsid w:val="000C56C3"/>
    <w:rsid w:val="000C5FF6"/>
    <w:rsid w:val="000C67B8"/>
    <w:rsid w:val="000C6DB6"/>
    <w:rsid w:val="000C733D"/>
    <w:rsid w:val="000D0408"/>
    <w:rsid w:val="000D0C99"/>
    <w:rsid w:val="000D12DF"/>
    <w:rsid w:val="000D1A1E"/>
    <w:rsid w:val="000D2019"/>
    <w:rsid w:val="000D218A"/>
    <w:rsid w:val="000D2643"/>
    <w:rsid w:val="000D3D29"/>
    <w:rsid w:val="000D4DB3"/>
    <w:rsid w:val="000D6826"/>
    <w:rsid w:val="000D6A07"/>
    <w:rsid w:val="000D72D2"/>
    <w:rsid w:val="000D7F60"/>
    <w:rsid w:val="000E05F3"/>
    <w:rsid w:val="000E20D3"/>
    <w:rsid w:val="000E2F89"/>
    <w:rsid w:val="000E3158"/>
    <w:rsid w:val="000E3A2B"/>
    <w:rsid w:val="000E3FC7"/>
    <w:rsid w:val="000E405A"/>
    <w:rsid w:val="000E5DFE"/>
    <w:rsid w:val="000E6527"/>
    <w:rsid w:val="000E6B3E"/>
    <w:rsid w:val="000F1683"/>
    <w:rsid w:val="000F1E02"/>
    <w:rsid w:val="000F1F40"/>
    <w:rsid w:val="000F23DA"/>
    <w:rsid w:val="000F32D8"/>
    <w:rsid w:val="000F3A58"/>
    <w:rsid w:val="000F3F1F"/>
    <w:rsid w:val="000F4348"/>
    <w:rsid w:val="000F4483"/>
    <w:rsid w:val="000F600B"/>
    <w:rsid w:val="000F64CE"/>
    <w:rsid w:val="000F7371"/>
    <w:rsid w:val="000F77FD"/>
    <w:rsid w:val="000F7BCB"/>
    <w:rsid w:val="001002FF"/>
    <w:rsid w:val="0010047E"/>
    <w:rsid w:val="0010097A"/>
    <w:rsid w:val="0010109C"/>
    <w:rsid w:val="0010143F"/>
    <w:rsid w:val="00101892"/>
    <w:rsid w:val="00102010"/>
    <w:rsid w:val="001029D0"/>
    <w:rsid w:val="0010319E"/>
    <w:rsid w:val="001041F9"/>
    <w:rsid w:val="001077BD"/>
    <w:rsid w:val="001079B6"/>
    <w:rsid w:val="00107B7A"/>
    <w:rsid w:val="00110C24"/>
    <w:rsid w:val="00110CDC"/>
    <w:rsid w:val="001110BB"/>
    <w:rsid w:val="001114F8"/>
    <w:rsid w:val="00112493"/>
    <w:rsid w:val="0011331C"/>
    <w:rsid w:val="00113385"/>
    <w:rsid w:val="00113571"/>
    <w:rsid w:val="001143F1"/>
    <w:rsid w:val="0011547C"/>
    <w:rsid w:val="00115830"/>
    <w:rsid w:val="00115EBE"/>
    <w:rsid w:val="00116174"/>
    <w:rsid w:val="001164B6"/>
    <w:rsid w:val="001169CC"/>
    <w:rsid w:val="001170D6"/>
    <w:rsid w:val="001173CB"/>
    <w:rsid w:val="001176E0"/>
    <w:rsid w:val="00120786"/>
    <w:rsid w:val="001225DB"/>
    <w:rsid w:val="00122D09"/>
    <w:rsid w:val="00123DFF"/>
    <w:rsid w:val="00124636"/>
    <w:rsid w:val="00124703"/>
    <w:rsid w:val="00124AB0"/>
    <w:rsid w:val="00126FE2"/>
    <w:rsid w:val="00130655"/>
    <w:rsid w:val="00130940"/>
    <w:rsid w:val="00131275"/>
    <w:rsid w:val="001313C2"/>
    <w:rsid w:val="001315A2"/>
    <w:rsid w:val="00132B16"/>
    <w:rsid w:val="00132D92"/>
    <w:rsid w:val="00133066"/>
    <w:rsid w:val="00133447"/>
    <w:rsid w:val="00134C74"/>
    <w:rsid w:val="0013525C"/>
    <w:rsid w:val="001352C2"/>
    <w:rsid w:val="001355FB"/>
    <w:rsid w:val="0013594F"/>
    <w:rsid w:val="0013735D"/>
    <w:rsid w:val="001374B0"/>
    <w:rsid w:val="001401FF"/>
    <w:rsid w:val="001408DB"/>
    <w:rsid w:val="00140CA5"/>
    <w:rsid w:val="00141214"/>
    <w:rsid w:val="00141375"/>
    <w:rsid w:val="00142DEE"/>
    <w:rsid w:val="00143280"/>
    <w:rsid w:val="00143753"/>
    <w:rsid w:val="001450AD"/>
    <w:rsid w:val="001456A3"/>
    <w:rsid w:val="001457B7"/>
    <w:rsid w:val="00145B67"/>
    <w:rsid w:val="00145BA9"/>
    <w:rsid w:val="001506D1"/>
    <w:rsid w:val="00150B33"/>
    <w:rsid w:val="00150D93"/>
    <w:rsid w:val="0015266D"/>
    <w:rsid w:val="00152F9F"/>
    <w:rsid w:val="0015316E"/>
    <w:rsid w:val="00153A17"/>
    <w:rsid w:val="00154607"/>
    <w:rsid w:val="0015503F"/>
    <w:rsid w:val="00155650"/>
    <w:rsid w:val="00156411"/>
    <w:rsid w:val="00156AE5"/>
    <w:rsid w:val="00162941"/>
    <w:rsid w:val="00162BDA"/>
    <w:rsid w:val="00162CA9"/>
    <w:rsid w:val="00163169"/>
    <w:rsid w:val="001631D0"/>
    <w:rsid w:val="00170372"/>
    <w:rsid w:val="0017040E"/>
    <w:rsid w:val="00170D3B"/>
    <w:rsid w:val="001715B2"/>
    <w:rsid w:val="00173EBD"/>
    <w:rsid w:val="00174627"/>
    <w:rsid w:val="00174F17"/>
    <w:rsid w:val="001751C3"/>
    <w:rsid w:val="0017673F"/>
    <w:rsid w:val="00176FFF"/>
    <w:rsid w:val="001774E1"/>
    <w:rsid w:val="00177ABE"/>
    <w:rsid w:val="00177F3F"/>
    <w:rsid w:val="0018071A"/>
    <w:rsid w:val="00180999"/>
    <w:rsid w:val="00180FA8"/>
    <w:rsid w:val="00181E0F"/>
    <w:rsid w:val="001836F4"/>
    <w:rsid w:val="00185052"/>
    <w:rsid w:val="001856E4"/>
    <w:rsid w:val="001857F7"/>
    <w:rsid w:val="0018646A"/>
    <w:rsid w:val="00186F89"/>
    <w:rsid w:val="00187450"/>
    <w:rsid w:val="00187DD2"/>
    <w:rsid w:val="001915FA"/>
    <w:rsid w:val="00191654"/>
    <w:rsid w:val="00192013"/>
    <w:rsid w:val="0019252E"/>
    <w:rsid w:val="001926B2"/>
    <w:rsid w:val="00192B26"/>
    <w:rsid w:val="00193ED1"/>
    <w:rsid w:val="00194FBD"/>
    <w:rsid w:val="001959D9"/>
    <w:rsid w:val="00195A5A"/>
    <w:rsid w:val="00196AFD"/>
    <w:rsid w:val="00196BA2"/>
    <w:rsid w:val="00197FBC"/>
    <w:rsid w:val="001A07DA"/>
    <w:rsid w:val="001A0BF1"/>
    <w:rsid w:val="001A101C"/>
    <w:rsid w:val="001A1B36"/>
    <w:rsid w:val="001A5317"/>
    <w:rsid w:val="001A5E1F"/>
    <w:rsid w:val="001A68B1"/>
    <w:rsid w:val="001A6CD4"/>
    <w:rsid w:val="001A6E20"/>
    <w:rsid w:val="001A78AC"/>
    <w:rsid w:val="001B1030"/>
    <w:rsid w:val="001B1557"/>
    <w:rsid w:val="001B157C"/>
    <w:rsid w:val="001B1BAC"/>
    <w:rsid w:val="001B1DE7"/>
    <w:rsid w:val="001B2F40"/>
    <w:rsid w:val="001B541A"/>
    <w:rsid w:val="001B57D9"/>
    <w:rsid w:val="001B57F1"/>
    <w:rsid w:val="001B5A3C"/>
    <w:rsid w:val="001B6DAB"/>
    <w:rsid w:val="001B74F8"/>
    <w:rsid w:val="001B7764"/>
    <w:rsid w:val="001B7AC9"/>
    <w:rsid w:val="001C13A7"/>
    <w:rsid w:val="001C3199"/>
    <w:rsid w:val="001C4BB3"/>
    <w:rsid w:val="001C56D6"/>
    <w:rsid w:val="001C5710"/>
    <w:rsid w:val="001C5AC1"/>
    <w:rsid w:val="001C5EF2"/>
    <w:rsid w:val="001C69AD"/>
    <w:rsid w:val="001C6B6A"/>
    <w:rsid w:val="001C6E92"/>
    <w:rsid w:val="001C71A7"/>
    <w:rsid w:val="001C7452"/>
    <w:rsid w:val="001D1125"/>
    <w:rsid w:val="001D19E2"/>
    <w:rsid w:val="001D2D0B"/>
    <w:rsid w:val="001D337B"/>
    <w:rsid w:val="001D4748"/>
    <w:rsid w:val="001D49AC"/>
    <w:rsid w:val="001D61B9"/>
    <w:rsid w:val="001D67FD"/>
    <w:rsid w:val="001D69BE"/>
    <w:rsid w:val="001D6AE5"/>
    <w:rsid w:val="001D6E0C"/>
    <w:rsid w:val="001D7021"/>
    <w:rsid w:val="001E032C"/>
    <w:rsid w:val="001E042A"/>
    <w:rsid w:val="001E0965"/>
    <w:rsid w:val="001E1522"/>
    <w:rsid w:val="001E17EA"/>
    <w:rsid w:val="001E3A4E"/>
    <w:rsid w:val="001E3CCE"/>
    <w:rsid w:val="001E4303"/>
    <w:rsid w:val="001E4837"/>
    <w:rsid w:val="001E4A96"/>
    <w:rsid w:val="001E4FCF"/>
    <w:rsid w:val="001E61E1"/>
    <w:rsid w:val="001E63CC"/>
    <w:rsid w:val="001E6724"/>
    <w:rsid w:val="001E6AF0"/>
    <w:rsid w:val="001E6BC5"/>
    <w:rsid w:val="001E70CB"/>
    <w:rsid w:val="001E70D3"/>
    <w:rsid w:val="001E766E"/>
    <w:rsid w:val="001E7CBE"/>
    <w:rsid w:val="001F0E19"/>
    <w:rsid w:val="001F1052"/>
    <w:rsid w:val="001F1719"/>
    <w:rsid w:val="001F17F2"/>
    <w:rsid w:val="001F1D03"/>
    <w:rsid w:val="001F1D08"/>
    <w:rsid w:val="001F2356"/>
    <w:rsid w:val="001F2493"/>
    <w:rsid w:val="001F2BFA"/>
    <w:rsid w:val="001F3225"/>
    <w:rsid w:val="001F4008"/>
    <w:rsid w:val="001F480F"/>
    <w:rsid w:val="001F54EB"/>
    <w:rsid w:val="001F5E30"/>
    <w:rsid w:val="001F5FD3"/>
    <w:rsid w:val="001F670A"/>
    <w:rsid w:val="001F77A0"/>
    <w:rsid w:val="001F789E"/>
    <w:rsid w:val="001F792C"/>
    <w:rsid w:val="002000FA"/>
    <w:rsid w:val="00200378"/>
    <w:rsid w:val="00200430"/>
    <w:rsid w:val="00200CF9"/>
    <w:rsid w:val="00200D93"/>
    <w:rsid w:val="002030EA"/>
    <w:rsid w:val="002037B9"/>
    <w:rsid w:val="002064B2"/>
    <w:rsid w:val="002071B7"/>
    <w:rsid w:val="0020734C"/>
    <w:rsid w:val="002077D2"/>
    <w:rsid w:val="00207C50"/>
    <w:rsid w:val="00207EEA"/>
    <w:rsid w:val="002113AB"/>
    <w:rsid w:val="00211970"/>
    <w:rsid w:val="0021225E"/>
    <w:rsid w:val="0021261F"/>
    <w:rsid w:val="002128EC"/>
    <w:rsid w:val="00212CF2"/>
    <w:rsid w:val="002131DC"/>
    <w:rsid w:val="002149B1"/>
    <w:rsid w:val="00214B94"/>
    <w:rsid w:val="00214D4A"/>
    <w:rsid w:val="00214FEB"/>
    <w:rsid w:val="0021555D"/>
    <w:rsid w:val="0021674B"/>
    <w:rsid w:val="00221AEC"/>
    <w:rsid w:val="002235B0"/>
    <w:rsid w:val="00224278"/>
    <w:rsid w:val="00225CFB"/>
    <w:rsid w:val="0022708D"/>
    <w:rsid w:val="0022766E"/>
    <w:rsid w:val="002322D6"/>
    <w:rsid w:val="00232BEB"/>
    <w:rsid w:val="00233159"/>
    <w:rsid w:val="00234035"/>
    <w:rsid w:val="00236A71"/>
    <w:rsid w:val="0023740C"/>
    <w:rsid w:val="002374BE"/>
    <w:rsid w:val="002408E1"/>
    <w:rsid w:val="00240A55"/>
    <w:rsid w:val="00240DB1"/>
    <w:rsid w:val="00241909"/>
    <w:rsid w:val="00244F65"/>
    <w:rsid w:val="00245AD5"/>
    <w:rsid w:val="00245C0D"/>
    <w:rsid w:val="002472A9"/>
    <w:rsid w:val="0025111C"/>
    <w:rsid w:val="00251DE7"/>
    <w:rsid w:val="00252741"/>
    <w:rsid w:val="00253620"/>
    <w:rsid w:val="00253B78"/>
    <w:rsid w:val="00253FF7"/>
    <w:rsid w:val="002543E1"/>
    <w:rsid w:val="00254595"/>
    <w:rsid w:val="002550D6"/>
    <w:rsid w:val="002552FA"/>
    <w:rsid w:val="002558D4"/>
    <w:rsid w:val="00255E28"/>
    <w:rsid w:val="00256FBA"/>
    <w:rsid w:val="00257521"/>
    <w:rsid w:val="00260696"/>
    <w:rsid w:val="0026095E"/>
    <w:rsid w:val="00260BF1"/>
    <w:rsid w:val="0026108D"/>
    <w:rsid w:val="00261387"/>
    <w:rsid w:val="0026188C"/>
    <w:rsid w:val="002619CF"/>
    <w:rsid w:val="002621FE"/>
    <w:rsid w:val="00262D09"/>
    <w:rsid w:val="0026385F"/>
    <w:rsid w:val="00263A35"/>
    <w:rsid w:val="00263DFE"/>
    <w:rsid w:val="00266D5E"/>
    <w:rsid w:val="0026769C"/>
    <w:rsid w:val="002676AB"/>
    <w:rsid w:val="00267B9A"/>
    <w:rsid w:val="00267FE3"/>
    <w:rsid w:val="00271A8F"/>
    <w:rsid w:val="00271C73"/>
    <w:rsid w:val="00272E30"/>
    <w:rsid w:val="00273AD8"/>
    <w:rsid w:val="00273BDE"/>
    <w:rsid w:val="00274610"/>
    <w:rsid w:val="00274726"/>
    <w:rsid w:val="00274A77"/>
    <w:rsid w:val="0027525D"/>
    <w:rsid w:val="00275EAA"/>
    <w:rsid w:val="002763F3"/>
    <w:rsid w:val="00276CF3"/>
    <w:rsid w:val="00277E3B"/>
    <w:rsid w:val="00277EC3"/>
    <w:rsid w:val="00280E94"/>
    <w:rsid w:val="002816CD"/>
    <w:rsid w:val="002845F5"/>
    <w:rsid w:val="00284CA8"/>
    <w:rsid w:val="002851B0"/>
    <w:rsid w:val="00286AF5"/>
    <w:rsid w:val="0028758D"/>
    <w:rsid w:val="00290C68"/>
    <w:rsid w:val="00291239"/>
    <w:rsid w:val="00293780"/>
    <w:rsid w:val="00293952"/>
    <w:rsid w:val="00293D0A"/>
    <w:rsid w:val="00293F75"/>
    <w:rsid w:val="00295D2E"/>
    <w:rsid w:val="002962D6"/>
    <w:rsid w:val="00297270"/>
    <w:rsid w:val="00297504"/>
    <w:rsid w:val="00297AD2"/>
    <w:rsid w:val="00297E9D"/>
    <w:rsid w:val="002A0107"/>
    <w:rsid w:val="002A097B"/>
    <w:rsid w:val="002A0D90"/>
    <w:rsid w:val="002A15B9"/>
    <w:rsid w:val="002A15DF"/>
    <w:rsid w:val="002A40C3"/>
    <w:rsid w:val="002A5BA5"/>
    <w:rsid w:val="002A5F5A"/>
    <w:rsid w:val="002A6044"/>
    <w:rsid w:val="002A6924"/>
    <w:rsid w:val="002A6957"/>
    <w:rsid w:val="002A6964"/>
    <w:rsid w:val="002A746C"/>
    <w:rsid w:val="002A759C"/>
    <w:rsid w:val="002B08B1"/>
    <w:rsid w:val="002B0E56"/>
    <w:rsid w:val="002B0FE3"/>
    <w:rsid w:val="002B1DD8"/>
    <w:rsid w:val="002B1EA8"/>
    <w:rsid w:val="002B4226"/>
    <w:rsid w:val="002B4E33"/>
    <w:rsid w:val="002B5BC6"/>
    <w:rsid w:val="002B6964"/>
    <w:rsid w:val="002B74C4"/>
    <w:rsid w:val="002C04ED"/>
    <w:rsid w:val="002C0DC8"/>
    <w:rsid w:val="002C1064"/>
    <w:rsid w:val="002C1604"/>
    <w:rsid w:val="002C2A01"/>
    <w:rsid w:val="002C2BD8"/>
    <w:rsid w:val="002C307E"/>
    <w:rsid w:val="002C3479"/>
    <w:rsid w:val="002C34A3"/>
    <w:rsid w:val="002C3839"/>
    <w:rsid w:val="002C4184"/>
    <w:rsid w:val="002C5BFB"/>
    <w:rsid w:val="002C6624"/>
    <w:rsid w:val="002C6AE2"/>
    <w:rsid w:val="002C7577"/>
    <w:rsid w:val="002C7A4F"/>
    <w:rsid w:val="002D0D46"/>
    <w:rsid w:val="002D2172"/>
    <w:rsid w:val="002D2282"/>
    <w:rsid w:val="002D2F1F"/>
    <w:rsid w:val="002D3D39"/>
    <w:rsid w:val="002D5FD8"/>
    <w:rsid w:val="002D6271"/>
    <w:rsid w:val="002D7350"/>
    <w:rsid w:val="002D7C1C"/>
    <w:rsid w:val="002E02F1"/>
    <w:rsid w:val="002E1CC7"/>
    <w:rsid w:val="002E32F0"/>
    <w:rsid w:val="002E4142"/>
    <w:rsid w:val="002E4665"/>
    <w:rsid w:val="002E4E3C"/>
    <w:rsid w:val="002E5D7D"/>
    <w:rsid w:val="002E62B3"/>
    <w:rsid w:val="002F03E3"/>
    <w:rsid w:val="002F0737"/>
    <w:rsid w:val="002F0C55"/>
    <w:rsid w:val="002F0F42"/>
    <w:rsid w:val="002F1E50"/>
    <w:rsid w:val="002F2408"/>
    <w:rsid w:val="002F2484"/>
    <w:rsid w:val="002F2549"/>
    <w:rsid w:val="002F3594"/>
    <w:rsid w:val="002F39D3"/>
    <w:rsid w:val="002F3C3B"/>
    <w:rsid w:val="002F50D7"/>
    <w:rsid w:val="002F5D01"/>
    <w:rsid w:val="00300D31"/>
    <w:rsid w:val="00302CBB"/>
    <w:rsid w:val="00305D60"/>
    <w:rsid w:val="00306287"/>
    <w:rsid w:val="0030710E"/>
    <w:rsid w:val="00310277"/>
    <w:rsid w:val="0031061C"/>
    <w:rsid w:val="00311126"/>
    <w:rsid w:val="003125A5"/>
    <w:rsid w:val="0031289F"/>
    <w:rsid w:val="00313684"/>
    <w:rsid w:val="00313954"/>
    <w:rsid w:val="0031575C"/>
    <w:rsid w:val="00316829"/>
    <w:rsid w:val="0031748C"/>
    <w:rsid w:val="00321969"/>
    <w:rsid w:val="00322699"/>
    <w:rsid w:val="003227F2"/>
    <w:rsid w:val="00330CF7"/>
    <w:rsid w:val="0033287B"/>
    <w:rsid w:val="00332CBD"/>
    <w:rsid w:val="00332EDF"/>
    <w:rsid w:val="003335AE"/>
    <w:rsid w:val="00334BD0"/>
    <w:rsid w:val="00336399"/>
    <w:rsid w:val="00336558"/>
    <w:rsid w:val="00340210"/>
    <w:rsid w:val="00340AF5"/>
    <w:rsid w:val="0034197E"/>
    <w:rsid w:val="00342E96"/>
    <w:rsid w:val="00347AEA"/>
    <w:rsid w:val="003506C8"/>
    <w:rsid w:val="00350C4E"/>
    <w:rsid w:val="00351758"/>
    <w:rsid w:val="003520DD"/>
    <w:rsid w:val="0035283F"/>
    <w:rsid w:val="00354462"/>
    <w:rsid w:val="003549CD"/>
    <w:rsid w:val="00355BB9"/>
    <w:rsid w:val="00355E15"/>
    <w:rsid w:val="00356E92"/>
    <w:rsid w:val="00356ECD"/>
    <w:rsid w:val="00360417"/>
    <w:rsid w:val="00361076"/>
    <w:rsid w:val="00361B95"/>
    <w:rsid w:val="0036255D"/>
    <w:rsid w:val="0036294E"/>
    <w:rsid w:val="00362F32"/>
    <w:rsid w:val="0036303C"/>
    <w:rsid w:val="0036319C"/>
    <w:rsid w:val="0036543F"/>
    <w:rsid w:val="00365D54"/>
    <w:rsid w:val="00366E13"/>
    <w:rsid w:val="003675DD"/>
    <w:rsid w:val="003675FC"/>
    <w:rsid w:val="00367615"/>
    <w:rsid w:val="00370BBC"/>
    <w:rsid w:val="0037156F"/>
    <w:rsid w:val="00371DED"/>
    <w:rsid w:val="00372380"/>
    <w:rsid w:val="00373AF2"/>
    <w:rsid w:val="00373B54"/>
    <w:rsid w:val="00374C91"/>
    <w:rsid w:val="00375E6A"/>
    <w:rsid w:val="00376AD9"/>
    <w:rsid w:val="00377896"/>
    <w:rsid w:val="00377D7F"/>
    <w:rsid w:val="003817B6"/>
    <w:rsid w:val="00381A74"/>
    <w:rsid w:val="00381D09"/>
    <w:rsid w:val="00381E2E"/>
    <w:rsid w:val="00382305"/>
    <w:rsid w:val="00384560"/>
    <w:rsid w:val="00384F8A"/>
    <w:rsid w:val="00385543"/>
    <w:rsid w:val="0038591D"/>
    <w:rsid w:val="00385C1B"/>
    <w:rsid w:val="00385CFD"/>
    <w:rsid w:val="00385F52"/>
    <w:rsid w:val="00386DF3"/>
    <w:rsid w:val="003872E9"/>
    <w:rsid w:val="0039212B"/>
    <w:rsid w:val="003929DF"/>
    <w:rsid w:val="00392ABA"/>
    <w:rsid w:val="003932DE"/>
    <w:rsid w:val="00394EB5"/>
    <w:rsid w:val="0039552F"/>
    <w:rsid w:val="00395810"/>
    <w:rsid w:val="0039627F"/>
    <w:rsid w:val="00397BEB"/>
    <w:rsid w:val="00397C76"/>
    <w:rsid w:val="00397CC1"/>
    <w:rsid w:val="00397E5D"/>
    <w:rsid w:val="003A0C58"/>
    <w:rsid w:val="003A0CF5"/>
    <w:rsid w:val="003A1056"/>
    <w:rsid w:val="003A1439"/>
    <w:rsid w:val="003A2820"/>
    <w:rsid w:val="003A39F7"/>
    <w:rsid w:val="003A56C5"/>
    <w:rsid w:val="003A58EF"/>
    <w:rsid w:val="003A6163"/>
    <w:rsid w:val="003A6C13"/>
    <w:rsid w:val="003A737F"/>
    <w:rsid w:val="003B04BF"/>
    <w:rsid w:val="003B0F17"/>
    <w:rsid w:val="003B2B4A"/>
    <w:rsid w:val="003B34D4"/>
    <w:rsid w:val="003B3BA0"/>
    <w:rsid w:val="003B4371"/>
    <w:rsid w:val="003B59B3"/>
    <w:rsid w:val="003B6375"/>
    <w:rsid w:val="003B66D4"/>
    <w:rsid w:val="003B6E82"/>
    <w:rsid w:val="003C0C2A"/>
    <w:rsid w:val="003C0FC5"/>
    <w:rsid w:val="003C1BBA"/>
    <w:rsid w:val="003C4943"/>
    <w:rsid w:val="003C4AD3"/>
    <w:rsid w:val="003C4AED"/>
    <w:rsid w:val="003C5BAC"/>
    <w:rsid w:val="003C617F"/>
    <w:rsid w:val="003C67F1"/>
    <w:rsid w:val="003D0733"/>
    <w:rsid w:val="003D08C1"/>
    <w:rsid w:val="003D0B3B"/>
    <w:rsid w:val="003D0D18"/>
    <w:rsid w:val="003D2557"/>
    <w:rsid w:val="003D27A7"/>
    <w:rsid w:val="003D2BE3"/>
    <w:rsid w:val="003D3152"/>
    <w:rsid w:val="003D4D0A"/>
    <w:rsid w:val="003D5883"/>
    <w:rsid w:val="003D5A35"/>
    <w:rsid w:val="003D62BF"/>
    <w:rsid w:val="003D6A74"/>
    <w:rsid w:val="003D70E9"/>
    <w:rsid w:val="003D7A51"/>
    <w:rsid w:val="003D7FF1"/>
    <w:rsid w:val="003E0186"/>
    <w:rsid w:val="003E200C"/>
    <w:rsid w:val="003E290A"/>
    <w:rsid w:val="003E3EFF"/>
    <w:rsid w:val="003E4C6D"/>
    <w:rsid w:val="003E4F79"/>
    <w:rsid w:val="003E6EE5"/>
    <w:rsid w:val="003E70DA"/>
    <w:rsid w:val="003F01DC"/>
    <w:rsid w:val="003F0F7A"/>
    <w:rsid w:val="003F1652"/>
    <w:rsid w:val="003F166D"/>
    <w:rsid w:val="003F1EF0"/>
    <w:rsid w:val="003F2115"/>
    <w:rsid w:val="003F276B"/>
    <w:rsid w:val="003F3027"/>
    <w:rsid w:val="003F302B"/>
    <w:rsid w:val="003F3C10"/>
    <w:rsid w:val="003F3E62"/>
    <w:rsid w:val="003F3F17"/>
    <w:rsid w:val="003F3F2E"/>
    <w:rsid w:val="003F41C5"/>
    <w:rsid w:val="003F4565"/>
    <w:rsid w:val="003F6694"/>
    <w:rsid w:val="003F69A6"/>
    <w:rsid w:val="003F6A93"/>
    <w:rsid w:val="003F6B17"/>
    <w:rsid w:val="003F7CAE"/>
    <w:rsid w:val="004009A5"/>
    <w:rsid w:val="00400D5D"/>
    <w:rsid w:val="00401D57"/>
    <w:rsid w:val="004020A2"/>
    <w:rsid w:val="004027C4"/>
    <w:rsid w:val="00402CF5"/>
    <w:rsid w:val="00406455"/>
    <w:rsid w:val="00406BE0"/>
    <w:rsid w:val="00406E11"/>
    <w:rsid w:val="0040706C"/>
    <w:rsid w:val="00407EAB"/>
    <w:rsid w:val="0041054A"/>
    <w:rsid w:val="00410C75"/>
    <w:rsid w:val="00410D8B"/>
    <w:rsid w:val="00411B96"/>
    <w:rsid w:val="00412DA4"/>
    <w:rsid w:val="00412FBE"/>
    <w:rsid w:val="00414DAB"/>
    <w:rsid w:val="00414F5D"/>
    <w:rsid w:val="004152FC"/>
    <w:rsid w:val="0041562F"/>
    <w:rsid w:val="00415D14"/>
    <w:rsid w:val="004163C7"/>
    <w:rsid w:val="0041651F"/>
    <w:rsid w:val="00420542"/>
    <w:rsid w:val="004218BA"/>
    <w:rsid w:val="0042213E"/>
    <w:rsid w:val="00422E96"/>
    <w:rsid w:val="00423C39"/>
    <w:rsid w:val="00423E50"/>
    <w:rsid w:val="00424436"/>
    <w:rsid w:val="0042490E"/>
    <w:rsid w:val="00425453"/>
    <w:rsid w:val="00425620"/>
    <w:rsid w:val="00426A96"/>
    <w:rsid w:val="00426AC9"/>
    <w:rsid w:val="004272AD"/>
    <w:rsid w:val="004273EE"/>
    <w:rsid w:val="004276A7"/>
    <w:rsid w:val="004304E0"/>
    <w:rsid w:val="00430821"/>
    <w:rsid w:val="004316C9"/>
    <w:rsid w:val="004320E9"/>
    <w:rsid w:val="00432E59"/>
    <w:rsid w:val="00432F9C"/>
    <w:rsid w:val="0043392A"/>
    <w:rsid w:val="00433A1A"/>
    <w:rsid w:val="00433D81"/>
    <w:rsid w:val="00435196"/>
    <w:rsid w:val="00435AED"/>
    <w:rsid w:val="00436192"/>
    <w:rsid w:val="00436393"/>
    <w:rsid w:val="00436AA7"/>
    <w:rsid w:val="00436E98"/>
    <w:rsid w:val="004373DF"/>
    <w:rsid w:val="00437CDC"/>
    <w:rsid w:val="00440B54"/>
    <w:rsid w:val="00442858"/>
    <w:rsid w:val="00442B71"/>
    <w:rsid w:val="00444597"/>
    <w:rsid w:val="00444AEB"/>
    <w:rsid w:val="00446510"/>
    <w:rsid w:val="00447C5E"/>
    <w:rsid w:val="00451527"/>
    <w:rsid w:val="0045351C"/>
    <w:rsid w:val="00453AAC"/>
    <w:rsid w:val="004547F8"/>
    <w:rsid w:val="0045498E"/>
    <w:rsid w:val="004549EE"/>
    <w:rsid w:val="0045573C"/>
    <w:rsid w:val="00455DFB"/>
    <w:rsid w:val="00456E0E"/>
    <w:rsid w:val="004572D9"/>
    <w:rsid w:val="0045734A"/>
    <w:rsid w:val="004574CA"/>
    <w:rsid w:val="00461942"/>
    <w:rsid w:val="00462710"/>
    <w:rsid w:val="0046296C"/>
    <w:rsid w:val="00462BF5"/>
    <w:rsid w:val="00462C24"/>
    <w:rsid w:val="0046428D"/>
    <w:rsid w:val="00465BDF"/>
    <w:rsid w:val="00466628"/>
    <w:rsid w:val="00466EEB"/>
    <w:rsid w:val="00467399"/>
    <w:rsid w:val="00470854"/>
    <w:rsid w:val="0047125F"/>
    <w:rsid w:val="004715C3"/>
    <w:rsid w:val="00471EFE"/>
    <w:rsid w:val="0047253A"/>
    <w:rsid w:val="00472757"/>
    <w:rsid w:val="004729CF"/>
    <w:rsid w:val="00473697"/>
    <w:rsid w:val="004738DA"/>
    <w:rsid w:val="00473C0C"/>
    <w:rsid w:val="00473D3C"/>
    <w:rsid w:val="00473D8F"/>
    <w:rsid w:val="00473F3A"/>
    <w:rsid w:val="00474E50"/>
    <w:rsid w:val="00474F4C"/>
    <w:rsid w:val="00474FB5"/>
    <w:rsid w:val="00476680"/>
    <w:rsid w:val="004769E5"/>
    <w:rsid w:val="00477205"/>
    <w:rsid w:val="0047752A"/>
    <w:rsid w:val="00477632"/>
    <w:rsid w:val="00477D21"/>
    <w:rsid w:val="0048136F"/>
    <w:rsid w:val="0048192C"/>
    <w:rsid w:val="0048198B"/>
    <w:rsid w:val="00481B0D"/>
    <w:rsid w:val="0048229A"/>
    <w:rsid w:val="00482CD6"/>
    <w:rsid w:val="004830ED"/>
    <w:rsid w:val="0048324A"/>
    <w:rsid w:val="00483BBE"/>
    <w:rsid w:val="00483DE0"/>
    <w:rsid w:val="00483F55"/>
    <w:rsid w:val="004842A5"/>
    <w:rsid w:val="00484681"/>
    <w:rsid w:val="00484734"/>
    <w:rsid w:val="00485433"/>
    <w:rsid w:val="0048557C"/>
    <w:rsid w:val="004861CD"/>
    <w:rsid w:val="00487E92"/>
    <w:rsid w:val="00490036"/>
    <w:rsid w:val="00490B66"/>
    <w:rsid w:val="00490F89"/>
    <w:rsid w:val="00492CC0"/>
    <w:rsid w:val="00493606"/>
    <w:rsid w:val="0049490F"/>
    <w:rsid w:val="00494E1D"/>
    <w:rsid w:val="00494E58"/>
    <w:rsid w:val="00497014"/>
    <w:rsid w:val="0049721D"/>
    <w:rsid w:val="00497D96"/>
    <w:rsid w:val="00497FEF"/>
    <w:rsid w:val="004A08E8"/>
    <w:rsid w:val="004A244F"/>
    <w:rsid w:val="004A2679"/>
    <w:rsid w:val="004A37A1"/>
    <w:rsid w:val="004A4263"/>
    <w:rsid w:val="004A4C06"/>
    <w:rsid w:val="004A4D4B"/>
    <w:rsid w:val="004A5A04"/>
    <w:rsid w:val="004A67B3"/>
    <w:rsid w:val="004A6B7B"/>
    <w:rsid w:val="004A6C91"/>
    <w:rsid w:val="004A6FA5"/>
    <w:rsid w:val="004A7292"/>
    <w:rsid w:val="004A7628"/>
    <w:rsid w:val="004A7714"/>
    <w:rsid w:val="004A78C4"/>
    <w:rsid w:val="004A7A00"/>
    <w:rsid w:val="004B06D3"/>
    <w:rsid w:val="004B0A36"/>
    <w:rsid w:val="004B2470"/>
    <w:rsid w:val="004B3DDB"/>
    <w:rsid w:val="004B4331"/>
    <w:rsid w:val="004B4684"/>
    <w:rsid w:val="004B719D"/>
    <w:rsid w:val="004B71B6"/>
    <w:rsid w:val="004B73BB"/>
    <w:rsid w:val="004C0DB5"/>
    <w:rsid w:val="004C0E79"/>
    <w:rsid w:val="004C132F"/>
    <w:rsid w:val="004C19B2"/>
    <w:rsid w:val="004C2D03"/>
    <w:rsid w:val="004C39B8"/>
    <w:rsid w:val="004C48BB"/>
    <w:rsid w:val="004C49D1"/>
    <w:rsid w:val="004C57C6"/>
    <w:rsid w:val="004C596D"/>
    <w:rsid w:val="004C5B56"/>
    <w:rsid w:val="004C6774"/>
    <w:rsid w:val="004C6DE5"/>
    <w:rsid w:val="004C6EAE"/>
    <w:rsid w:val="004C78C2"/>
    <w:rsid w:val="004C7AD9"/>
    <w:rsid w:val="004D07CD"/>
    <w:rsid w:val="004D18D6"/>
    <w:rsid w:val="004D2DEB"/>
    <w:rsid w:val="004D3151"/>
    <w:rsid w:val="004D35A8"/>
    <w:rsid w:val="004D429F"/>
    <w:rsid w:val="004D4303"/>
    <w:rsid w:val="004D4816"/>
    <w:rsid w:val="004D5153"/>
    <w:rsid w:val="004D5F7F"/>
    <w:rsid w:val="004D71FD"/>
    <w:rsid w:val="004D7A17"/>
    <w:rsid w:val="004E156A"/>
    <w:rsid w:val="004E4BB0"/>
    <w:rsid w:val="004E6805"/>
    <w:rsid w:val="004E6902"/>
    <w:rsid w:val="004E6FC0"/>
    <w:rsid w:val="004E72DF"/>
    <w:rsid w:val="004E736C"/>
    <w:rsid w:val="004E7D38"/>
    <w:rsid w:val="004F1665"/>
    <w:rsid w:val="004F20A9"/>
    <w:rsid w:val="004F2B7E"/>
    <w:rsid w:val="004F2CED"/>
    <w:rsid w:val="004F3E4F"/>
    <w:rsid w:val="004F4463"/>
    <w:rsid w:val="004F4D0B"/>
    <w:rsid w:val="004F4E0D"/>
    <w:rsid w:val="004F4E59"/>
    <w:rsid w:val="004F5483"/>
    <w:rsid w:val="004F5C48"/>
    <w:rsid w:val="004F601E"/>
    <w:rsid w:val="004F6525"/>
    <w:rsid w:val="004F6DFC"/>
    <w:rsid w:val="004F73E4"/>
    <w:rsid w:val="004F7672"/>
    <w:rsid w:val="004F7E88"/>
    <w:rsid w:val="0050164C"/>
    <w:rsid w:val="005024DF"/>
    <w:rsid w:val="005036E2"/>
    <w:rsid w:val="005038BD"/>
    <w:rsid w:val="0050475A"/>
    <w:rsid w:val="0050547D"/>
    <w:rsid w:val="00505B74"/>
    <w:rsid w:val="005061EF"/>
    <w:rsid w:val="005065D8"/>
    <w:rsid w:val="005065E3"/>
    <w:rsid w:val="00506E89"/>
    <w:rsid w:val="005077F8"/>
    <w:rsid w:val="0050795E"/>
    <w:rsid w:val="00510DB5"/>
    <w:rsid w:val="00511B5D"/>
    <w:rsid w:val="0051201A"/>
    <w:rsid w:val="00513292"/>
    <w:rsid w:val="00514160"/>
    <w:rsid w:val="0051422F"/>
    <w:rsid w:val="00514297"/>
    <w:rsid w:val="005145BD"/>
    <w:rsid w:val="0051471D"/>
    <w:rsid w:val="005154A9"/>
    <w:rsid w:val="00515F18"/>
    <w:rsid w:val="00515F33"/>
    <w:rsid w:val="0051604F"/>
    <w:rsid w:val="0051614F"/>
    <w:rsid w:val="0051672E"/>
    <w:rsid w:val="00517403"/>
    <w:rsid w:val="005174C8"/>
    <w:rsid w:val="0052092A"/>
    <w:rsid w:val="00521682"/>
    <w:rsid w:val="00522497"/>
    <w:rsid w:val="00523180"/>
    <w:rsid w:val="00523965"/>
    <w:rsid w:val="00523A42"/>
    <w:rsid w:val="00524016"/>
    <w:rsid w:val="005240A8"/>
    <w:rsid w:val="00525CDD"/>
    <w:rsid w:val="005262AA"/>
    <w:rsid w:val="00526493"/>
    <w:rsid w:val="005264FA"/>
    <w:rsid w:val="0052671C"/>
    <w:rsid w:val="00527213"/>
    <w:rsid w:val="00530273"/>
    <w:rsid w:val="005302C7"/>
    <w:rsid w:val="005307A6"/>
    <w:rsid w:val="00531D26"/>
    <w:rsid w:val="00531F35"/>
    <w:rsid w:val="00532029"/>
    <w:rsid w:val="00532CC5"/>
    <w:rsid w:val="00534939"/>
    <w:rsid w:val="00534BF0"/>
    <w:rsid w:val="00534BFD"/>
    <w:rsid w:val="00535058"/>
    <w:rsid w:val="005352BB"/>
    <w:rsid w:val="005360B3"/>
    <w:rsid w:val="00536419"/>
    <w:rsid w:val="00537589"/>
    <w:rsid w:val="00537FEE"/>
    <w:rsid w:val="00540019"/>
    <w:rsid w:val="005405E1"/>
    <w:rsid w:val="0054104C"/>
    <w:rsid w:val="005410BC"/>
    <w:rsid w:val="005411AE"/>
    <w:rsid w:val="00541B40"/>
    <w:rsid w:val="0054254E"/>
    <w:rsid w:val="00542A10"/>
    <w:rsid w:val="00542A9D"/>
    <w:rsid w:val="00542FD0"/>
    <w:rsid w:val="00543A28"/>
    <w:rsid w:val="005446E3"/>
    <w:rsid w:val="005455DE"/>
    <w:rsid w:val="005455FB"/>
    <w:rsid w:val="00545D83"/>
    <w:rsid w:val="00546B91"/>
    <w:rsid w:val="00550B2D"/>
    <w:rsid w:val="00550BC5"/>
    <w:rsid w:val="00550F81"/>
    <w:rsid w:val="00551A02"/>
    <w:rsid w:val="00552016"/>
    <w:rsid w:val="005535FC"/>
    <w:rsid w:val="00553BF6"/>
    <w:rsid w:val="00554F2B"/>
    <w:rsid w:val="00555AA3"/>
    <w:rsid w:val="00555C91"/>
    <w:rsid w:val="005570B5"/>
    <w:rsid w:val="00557728"/>
    <w:rsid w:val="00557DCE"/>
    <w:rsid w:val="00557F91"/>
    <w:rsid w:val="0056081F"/>
    <w:rsid w:val="00561619"/>
    <w:rsid w:val="005620DA"/>
    <w:rsid w:val="005620E8"/>
    <w:rsid w:val="00562127"/>
    <w:rsid w:val="00562BC7"/>
    <w:rsid w:val="00562FA9"/>
    <w:rsid w:val="00562FB6"/>
    <w:rsid w:val="00563AEA"/>
    <w:rsid w:val="00563B16"/>
    <w:rsid w:val="005649C9"/>
    <w:rsid w:val="005658F3"/>
    <w:rsid w:val="00565DB4"/>
    <w:rsid w:val="00570D5C"/>
    <w:rsid w:val="005713DB"/>
    <w:rsid w:val="005714C7"/>
    <w:rsid w:val="005715B7"/>
    <w:rsid w:val="005721CB"/>
    <w:rsid w:val="005735CB"/>
    <w:rsid w:val="005746DE"/>
    <w:rsid w:val="005749D4"/>
    <w:rsid w:val="00574BA7"/>
    <w:rsid w:val="00577224"/>
    <w:rsid w:val="00577F86"/>
    <w:rsid w:val="00580329"/>
    <w:rsid w:val="00580C40"/>
    <w:rsid w:val="00581388"/>
    <w:rsid w:val="00582038"/>
    <w:rsid w:val="0058405A"/>
    <w:rsid w:val="00584B67"/>
    <w:rsid w:val="00585237"/>
    <w:rsid w:val="00585295"/>
    <w:rsid w:val="00586802"/>
    <w:rsid w:val="00586CD5"/>
    <w:rsid w:val="0058726B"/>
    <w:rsid w:val="005879AE"/>
    <w:rsid w:val="00587C20"/>
    <w:rsid w:val="00587F3E"/>
    <w:rsid w:val="00587FF4"/>
    <w:rsid w:val="005903E3"/>
    <w:rsid w:val="0059061C"/>
    <w:rsid w:val="005914F0"/>
    <w:rsid w:val="005926A7"/>
    <w:rsid w:val="00592CB2"/>
    <w:rsid w:val="00594907"/>
    <w:rsid w:val="00594929"/>
    <w:rsid w:val="00595F66"/>
    <w:rsid w:val="00597E34"/>
    <w:rsid w:val="005A060B"/>
    <w:rsid w:val="005A1014"/>
    <w:rsid w:val="005A218D"/>
    <w:rsid w:val="005A38FF"/>
    <w:rsid w:val="005A3AAD"/>
    <w:rsid w:val="005A4E11"/>
    <w:rsid w:val="005A5D88"/>
    <w:rsid w:val="005A6B56"/>
    <w:rsid w:val="005A734E"/>
    <w:rsid w:val="005A7816"/>
    <w:rsid w:val="005B164D"/>
    <w:rsid w:val="005B1653"/>
    <w:rsid w:val="005B187E"/>
    <w:rsid w:val="005B3BD9"/>
    <w:rsid w:val="005B48AD"/>
    <w:rsid w:val="005B5FCE"/>
    <w:rsid w:val="005B6B43"/>
    <w:rsid w:val="005B728A"/>
    <w:rsid w:val="005B7617"/>
    <w:rsid w:val="005B7834"/>
    <w:rsid w:val="005C080C"/>
    <w:rsid w:val="005C12AE"/>
    <w:rsid w:val="005C23D7"/>
    <w:rsid w:val="005C268B"/>
    <w:rsid w:val="005C2855"/>
    <w:rsid w:val="005C2E33"/>
    <w:rsid w:val="005C4EDC"/>
    <w:rsid w:val="005C4FEA"/>
    <w:rsid w:val="005C572E"/>
    <w:rsid w:val="005C5785"/>
    <w:rsid w:val="005C58A9"/>
    <w:rsid w:val="005C62A0"/>
    <w:rsid w:val="005C6900"/>
    <w:rsid w:val="005C74EE"/>
    <w:rsid w:val="005C7EE2"/>
    <w:rsid w:val="005D1708"/>
    <w:rsid w:val="005D1C72"/>
    <w:rsid w:val="005D1C83"/>
    <w:rsid w:val="005D2DA9"/>
    <w:rsid w:val="005D4101"/>
    <w:rsid w:val="005D472B"/>
    <w:rsid w:val="005D4D62"/>
    <w:rsid w:val="005D4E76"/>
    <w:rsid w:val="005D4EE3"/>
    <w:rsid w:val="005D609F"/>
    <w:rsid w:val="005D68E7"/>
    <w:rsid w:val="005D723D"/>
    <w:rsid w:val="005D763A"/>
    <w:rsid w:val="005D7E87"/>
    <w:rsid w:val="005E2AD5"/>
    <w:rsid w:val="005E2AFC"/>
    <w:rsid w:val="005E2F37"/>
    <w:rsid w:val="005E4BC5"/>
    <w:rsid w:val="005E538B"/>
    <w:rsid w:val="005E61AC"/>
    <w:rsid w:val="005E70B8"/>
    <w:rsid w:val="005E72DA"/>
    <w:rsid w:val="005E78BB"/>
    <w:rsid w:val="005F1B22"/>
    <w:rsid w:val="005F23A0"/>
    <w:rsid w:val="005F2584"/>
    <w:rsid w:val="005F28D0"/>
    <w:rsid w:val="005F2AA5"/>
    <w:rsid w:val="005F2CF8"/>
    <w:rsid w:val="005F2DF1"/>
    <w:rsid w:val="005F471B"/>
    <w:rsid w:val="005F530C"/>
    <w:rsid w:val="005F535B"/>
    <w:rsid w:val="005F57A8"/>
    <w:rsid w:val="005F5876"/>
    <w:rsid w:val="005F6284"/>
    <w:rsid w:val="005F67F7"/>
    <w:rsid w:val="005F6F66"/>
    <w:rsid w:val="005F7B88"/>
    <w:rsid w:val="005F7D9E"/>
    <w:rsid w:val="00600CC8"/>
    <w:rsid w:val="006016A8"/>
    <w:rsid w:val="00602953"/>
    <w:rsid w:val="00602CBC"/>
    <w:rsid w:val="006033A8"/>
    <w:rsid w:val="00603CD8"/>
    <w:rsid w:val="00603ECD"/>
    <w:rsid w:val="00604C98"/>
    <w:rsid w:val="00604DDF"/>
    <w:rsid w:val="00605BFE"/>
    <w:rsid w:val="006071F5"/>
    <w:rsid w:val="006073A3"/>
    <w:rsid w:val="00607A2B"/>
    <w:rsid w:val="0061095D"/>
    <w:rsid w:val="00611512"/>
    <w:rsid w:val="00612F2A"/>
    <w:rsid w:val="0061376F"/>
    <w:rsid w:val="00613E6C"/>
    <w:rsid w:val="0061464B"/>
    <w:rsid w:val="00614677"/>
    <w:rsid w:val="00614F08"/>
    <w:rsid w:val="0061503F"/>
    <w:rsid w:val="00615674"/>
    <w:rsid w:val="00615FB6"/>
    <w:rsid w:val="006162F6"/>
    <w:rsid w:val="006166A7"/>
    <w:rsid w:val="006167A6"/>
    <w:rsid w:val="006170DB"/>
    <w:rsid w:val="006176C3"/>
    <w:rsid w:val="00617DF3"/>
    <w:rsid w:val="00617FE7"/>
    <w:rsid w:val="006206B8"/>
    <w:rsid w:val="00621337"/>
    <w:rsid w:val="00621C98"/>
    <w:rsid w:val="00623E93"/>
    <w:rsid w:val="006242B0"/>
    <w:rsid w:val="00624B8E"/>
    <w:rsid w:val="00625264"/>
    <w:rsid w:val="00625398"/>
    <w:rsid w:val="006260AF"/>
    <w:rsid w:val="00626E9A"/>
    <w:rsid w:val="006273BF"/>
    <w:rsid w:val="00627A84"/>
    <w:rsid w:val="00630725"/>
    <w:rsid w:val="00630A00"/>
    <w:rsid w:val="00631995"/>
    <w:rsid w:val="006331DD"/>
    <w:rsid w:val="00634B68"/>
    <w:rsid w:val="0063520B"/>
    <w:rsid w:val="00636A05"/>
    <w:rsid w:val="00636DD1"/>
    <w:rsid w:val="00637A9A"/>
    <w:rsid w:val="00637CA7"/>
    <w:rsid w:val="00637DFB"/>
    <w:rsid w:val="006407A2"/>
    <w:rsid w:val="006414F5"/>
    <w:rsid w:val="006422E5"/>
    <w:rsid w:val="0064241B"/>
    <w:rsid w:val="006431F3"/>
    <w:rsid w:val="00643251"/>
    <w:rsid w:val="006434B2"/>
    <w:rsid w:val="00643706"/>
    <w:rsid w:val="00643BDC"/>
    <w:rsid w:val="00643FA3"/>
    <w:rsid w:val="00644432"/>
    <w:rsid w:val="00644851"/>
    <w:rsid w:val="0064583E"/>
    <w:rsid w:val="00646711"/>
    <w:rsid w:val="00646A8A"/>
    <w:rsid w:val="00647D31"/>
    <w:rsid w:val="0065013B"/>
    <w:rsid w:val="006505DA"/>
    <w:rsid w:val="0065089A"/>
    <w:rsid w:val="006508B7"/>
    <w:rsid w:val="006509BA"/>
    <w:rsid w:val="00651BF2"/>
    <w:rsid w:val="00651C3F"/>
    <w:rsid w:val="00651CAB"/>
    <w:rsid w:val="00651F51"/>
    <w:rsid w:val="0065283A"/>
    <w:rsid w:val="006536F8"/>
    <w:rsid w:val="00653FCF"/>
    <w:rsid w:val="006548DD"/>
    <w:rsid w:val="006550F0"/>
    <w:rsid w:val="00655895"/>
    <w:rsid w:val="0065629C"/>
    <w:rsid w:val="00661813"/>
    <w:rsid w:val="00662178"/>
    <w:rsid w:val="0066226F"/>
    <w:rsid w:val="00662F67"/>
    <w:rsid w:val="00663593"/>
    <w:rsid w:val="006657A6"/>
    <w:rsid w:val="006664CB"/>
    <w:rsid w:val="00666AC2"/>
    <w:rsid w:val="00666F73"/>
    <w:rsid w:val="00667283"/>
    <w:rsid w:val="00667E77"/>
    <w:rsid w:val="00667EA5"/>
    <w:rsid w:val="00670CED"/>
    <w:rsid w:val="0067139B"/>
    <w:rsid w:val="0067194F"/>
    <w:rsid w:val="006720DE"/>
    <w:rsid w:val="0067338E"/>
    <w:rsid w:val="0067356C"/>
    <w:rsid w:val="00673607"/>
    <w:rsid w:val="006737C9"/>
    <w:rsid w:val="006749DF"/>
    <w:rsid w:val="006757E4"/>
    <w:rsid w:val="00675C85"/>
    <w:rsid w:val="006761CF"/>
    <w:rsid w:val="00676759"/>
    <w:rsid w:val="006773ED"/>
    <w:rsid w:val="00677C51"/>
    <w:rsid w:val="00677CB2"/>
    <w:rsid w:val="00681589"/>
    <w:rsid w:val="00681680"/>
    <w:rsid w:val="00681B30"/>
    <w:rsid w:val="00681CCE"/>
    <w:rsid w:val="00681D6E"/>
    <w:rsid w:val="006821C2"/>
    <w:rsid w:val="0068303E"/>
    <w:rsid w:val="006833FE"/>
    <w:rsid w:val="006835B9"/>
    <w:rsid w:val="00683DB3"/>
    <w:rsid w:val="0068479F"/>
    <w:rsid w:val="0068684C"/>
    <w:rsid w:val="006905C2"/>
    <w:rsid w:val="00690FE1"/>
    <w:rsid w:val="00692D13"/>
    <w:rsid w:val="006939AF"/>
    <w:rsid w:val="0069466E"/>
    <w:rsid w:val="00694A8E"/>
    <w:rsid w:val="0069574F"/>
    <w:rsid w:val="00695AA3"/>
    <w:rsid w:val="00695FF0"/>
    <w:rsid w:val="0069640D"/>
    <w:rsid w:val="006967CC"/>
    <w:rsid w:val="00697BCD"/>
    <w:rsid w:val="006A0271"/>
    <w:rsid w:val="006A0D33"/>
    <w:rsid w:val="006A15A8"/>
    <w:rsid w:val="006A19F1"/>
    <w:rsid w:val="006A1F8D"/>
    <w:rsid w:val="006A2123"/>
    <w:rsid w:val="006A29A8"/>
    <w:rsid w:val="006A2C70"/>
    <w:rsid w:val="006A3AA2"/>
    <w:rsid w:val="006A51F4"/>
    <w:rsid w:val="006A53B0"/>
    <w:rsid w:val="006A5A09"/>
    <w:rsid w:val="006A7032"/>
    <w:rsid w:val="006B0B58"/>
    <w:rsid w:val="006B16ED"/>
    <w:rsid w:val="006B30BF"/>
    <w:rsid w:val="006B3317"/>
    <w:rsid w:val="006B48AD"/>
    <w:rsid w:val="006B4E2F"/>
    <w:rsid w:val="006B553D"/>
    <w:rsid w:val="006B5EDD"/>
    <w:rsid w:val="006B62D7"/>
    <w:rsid w:val="006B634D"/>
    <w:rsid w:val="006B686E"/>
    <w:rsid w:val="006B6ACB"/>
    <w:rsid w:val="006B6BF4"/>
    <w:rsid w:val="006B6DD0"/>
    <w:rsid w:val="006B7732"/>
    <w:rsid w:val="006B7DCE"/>
    <w:rsid w:val="006C0A92"/>
    <w:rsid w:val="006C0AD6"/>
    <w:rsid w:val="006C0EBD"/>
    <w:rsid w:val="006C12A1"/>
    <w:rsid w:val="006C1B98"/>
    <w:rsid w:val="006C300D"/>
    <w:rsid w:val="006C3834"/>
    <w:rsid w:val="006C3990"/>
    <w:rsid w:val="006C3BCE"/>
    <w:rsid w:val="006C3F5E"/>
    <w:rsid w:val="006C4E18"/>
    <w:rsid w:val="006C508E"/>
    <w:rsid w:val="006C5548"/>
    <w:rsid w:val="006C5DCD"/>
    <w:rsid w:val="006C6BC6"/>
    <w:rsid w:val="006C71C9"/>
    <w:rsid w:val="006D0353"/>
    <w:rsid w:val="006D0539"/>
    <w:rsid w:val="006D0F42"/>
    <w:rsid w:val="006D148C"/>
    <w:rsid w:val="006D2B39"/>
    <w:rsid w:val="006D2B63"/>
    <w:rsid w:val="006D2BEC"/>
    <w:rsid w:val="006D2C2E"/>
    <w:rsid w:val="006D3156"/>
    <w:rsid w:val="006D368C"/>
    <w:rsid w:val="006D3992"/>
    <w:rsid w:val="006D4742"/>
    <w:rsid w:val="006D5D14"/>
    <w:rsid w:val="006D671B"/>
    <w:rsid w:val="006D7EE1"/>
    <w:rsid w:val="006E1F0B"/>
    <w:rsid w:val="006E348D"/>
    <w:rsid w:val="006E3CB5"/>
    <w:rsid w:val="006E3E61"/>
    <w:rsid w:val="006E3F6F"/>
    <w:rsid w:val="006E510D"/>
    <w:rsid w:val="006E6825"/>
    <w:rsid w:val="006E79A5"/>
    <w:rsid w:val="006F03E8"/>
    <w:rsid w:val="006F13EE"/>
    <w:rsid w:val="006F2212"/>
    <w:rsid w:val="006F2248"/>
    <w:rsid w:val="006F2C17"/>
    <w:rsid w:val="006F2F9F"/>
    <w:rsid w:val="006F322C"/>
    <w:rsid w:val="006F4D16"/>
    <w:rsid w:val="006F4FD3"/>
    <w:rsid w:val="006F5868"/>
    <w:rsid w:val="006F5DA5"/>
    <w:rsid w:val="006F6DFA"/>
    <w:rsid w:val="007002E2"/>
    <w:rsid w:val="0070041F"/>
    <w:rsid w:val="007022F9"/>
    <w:rsid w:val="0070376E"/>
    <w:rsid w:val="00705363"/>
    <w:rsid w:val="00705365"/>
    <w:rsid w:val="0070567E"/>
    <w:rsid w:val="00706CE6"/>
    <w:rsid w:val="00707691"/>
    <w:rsid w:val="00707873"/>
    <w:rsid w:val="007100E6"/>
    <w:rsid w:val="00710D95"/>
    <w:rsid w:val="00711966"/>
    <w:rsid w:val="007119EB"/>
    <w:rsid w:val="00711F53"/>
    <w:rsid w:val="0071227B"/>
    <w:rsid w:val="00712928"/>
    <w:rsid w:val="00713A7C"/>
    <w:rsid w:val="00713C2C"/>
    <w:rsid w:val="00713D31"/>
    <w:rsid w:val="007149EA"/>
    <w:rsid w:val="00714DA6"/>
    <w:rsid w:val="00714F71"/>
    <w:rsid w:val="00714FFE"/>
    <w:rsid w:val="00715F30"/>
    <w:rsid w:val="00716274"/>
    <w:rsid w:val="00716884"/>
    <w:rsid w:val="0071765E"/>
    <w:rsid w:val="007200B0"/>
    <w:rsid w:val="00720190"/>
    <w:rsid w:val="007214D2"/>
    <w:rsid w:val="00721D51"/>
    <w:rsid w:val="00722A7E"/>
    <w:rsid w:val="00722BAE"/>
    <w:rsid w:val="007235E0"/>
    <w:rsid w:val="007239C2"/>
    <w:rsid w:val="00723BB9"/>
    <w:rsid w:val="007240D5"/>
    <w:rsid w:val="007263A1"/>
    <w:rsid w:val="007264F8"/>
    <w:rsid w:val="0072697A"/>
    <w:rsid w:val="007270B3"/>
    <w:rsid w:val="00727686"/>
    <w:rsid w:val="007278D7"/>
    <w:rsid w:val="00730B91"/>
    <w:rsid w:val="007310C8"/>
    <w:rsid w:val="007310F0"/>
    <w:rsid w:val="007313D8"/>
    <w:rsid w:val="00731599"/>
    <w:rsid w:val="00733B8A"/>
    <w:rsid w:val="00734A3D"/>
    <w:rsid w:val="00735534"/>
    <w:rsid w:val="007373A0"/>
    <w:rsid w:val="007378B3"/>
    <w:rsid w:val="007402E2"/>
    <w:rsid w:val="0074190C"/>
    <w:rsid w:val="00741F10"/>
    <w:rsid w:val="00742333"/>
    <w:rsid w:val="00742557"/>
    <w:rsid w:val="00743185"/>
    <w:rsid w:val="00743480"/>
    <w:rsid w:val="00743753"/>
    <w:rsid w:val="007443D3"/>
    <w:rsid w:val="00744D05"/>
    <w:rsid w:val="007453BE"/>
    <w:rsid w:val="00745F97"/>
    <w:rsid w:val="00746F77"/>
    <w:rsid w:val="00747BC9"/>
    <w:rsid w:val="00747E63"/>
    <w:rsid w:val="007518BE"/>
    <w:rsid w:val="00751EEC"/>
    <w:rsid w:val="007534D7"/>
    <w:rsid w:val="00754099"/>
    <w:rsid w:val="00754AC0"/>
    <w:rsid w:val="0075535B"/>
    <w:rsid w:val="00755B82"/>
    <w:rsid w:val="007566B3"/>
    <w:rsid w:val="00756FDD"/>
    <w:rsid w:val="00760669"/>
    <w:rsid w:val="00760EF9"/>
    <w:rsid w:val="0076132C"/>
    <w:rsid w:val="00761C54"/>
    <w:rsid w:val="00762446"/>
    <w:rsid w:val="007630B4"/>
    <w:rsid w:val="007635AA"/>
    <w:rsid w:val="00763936"/>
    <w:rsid w:val="00764D92"/>
    <w:rsid w:val="0076500B"/>
    <w:rsid w:val="00765DDF"/>
    <w:rsid w:val="007668F4"/>
    <w:rsid w:val="00766C10"/>
    <w:rsid w:val="00767241"/>
    <w:rsid w:val="007702DE"/>
    <w:rsid w:val="00771021"/>
    <w:rsid w:val="0077127A"/>
    <w:rsid w:val="00771484"/>
    <w:rsid w:val="00771A42"/>
    <w:rsid w:val="00773C18"/>
    <w:rsid w:val="007750D3"/>
    <w:rsid w:val="0077609E"/>
    <w:rsid w:val="007760FB"/>
    <w:rsid w:val="00776D86"/>
    <w:rsid w:val="00776DD6"/>
    <w:rsid w:val="007779F9"/>
    <w:rsid w:val="00780FBC"/>
    <w:rsid w:val="00781BBE"/>
    <w:rsid w:val="0078241F"/>
    <w:rsid w:val="00784E3B"/>
    <w:rsid w:val="00785EFA"/>
    <w:rsid w:val="00787A6D"/>
    <w:rsid w:val="00787C12"/>
    <w:rsid w:val="0079282D"/>
    <w:rsid w:val="00794979"/>
    <w:rsid w:val="00796BC0"/>
    <w:rsid w:val="00797D62"/>
    <w:rsid w:val="007A09ED"/>
    <w:rsid w:val="007A1271"/>
    <w:rsid w:val="007A15DE"/>
    <w:rsid w:val="007A1686"/>
    <w:rsid w:val="007A21EC"/>
    <w:rsid w:val="007A23D9"/>
    <w:rsid w:val="007A259F"/>
    <w:rsid w:val="007A2AEF"/>
    <w:rsid w:val="007A3B0F"/>
    <w:rsid w:val="007A457B"/>
    <w:rsid w:val="007A549F"/>
    <w:rsid w:val="007A6F30"/>
    <w:rsid w:val="007B0271"/>
    <w:rsid w:val="007B051F"/>
    <w:rsid w:val="007B1401"/>
    <w:rsid w:val="007B380C"/>
    <w:rsid w:val="007B3D4A"/>
    <w:rsid w:val="007B4E06"/>
    <w:rsid w:val="007B5FB9"/>
    <w:rsid w:val="007B6171"/>
    <w:rsid w:val="007B6567"/>
    <w:rsid w:val="007B68C7"/>
    <w:rsid w:val="007C033A"/>
    <w:rsid w:val="007C1C53"/>
    <w:rsid w:val="007C359C"/>
    <w:rsid w:val="007C5558"/>
    <w:rsid w:val="007C5EDE"/>
    <w:rsid w:val="007C6921"/>
    <w:rsid w:val="007C755B"/>
    <w:rsid w:val="007D0329"/>
    <w:rsid w:val="007D0B5A"/>
    <w:rsid w:val="007D1700"/>
    <w:rsid w:val="007D270B"/>
    <w:rsid w:val="007D290A"/>
    <w:rsid w:val="007D311E"/>
    <w:rsid w:val="007D35CB"/>
    <w:rsid w:val="007D40BF"/>
    <w:rsid w:val="007D4D36"/>
    <w:rsid w:val="007D58AF"/>
    <w:rsid w:val="007D6491"/>
    <w:rsid w:val="007D6596"/>
    <w:rsid w:val="007D6A62"/>
    <w:rsid w:val="007D6ED1"/>
    <w:rsid w:val="007D7796"/>
    <w:rsid w:val="007D7C9C"/>
    <w:rsid w:val="007E057A"/>
    <w:rsid w:val="007E3C12"/>
    <w:rsid w:val="007E4B4F"/>
    <w:rsid w:val="007E4FFA"/>
    <w:rsid w:val="007E51C4"/>
    <w:rsid w:val="007E5D11"/>
    <w:rsid w:val="007E5FA8"/>
    <w:rsid w:val="007E6BD0"/>
    <w:rsid w:val="007E6E50"/>
    <w:rsid w:val="007E77EB"/>
    <w:rsid w:val="007E797C"/>
    <w:rsid w:val="007F060C"/>
    <w:rsid w:val="007F09F2"/>
    <w:rsid w:val="007F1904"/>
    <w:rsid w:val="007F2F91"/>
    <w:rsid w:val="007F5AEA"/>
    <w:rsid w:val="007F64B8"/>
    <w:rsid w:val="007F64D4"/>
    <w:rsid w:val="007F69E0"/>
    <w:rsid w:val="007F6EE3"/>
    <w:rsid w:val="007F6FD3"/>
    <w:rsid w:val="007F71F2"/>
    <w:rsid w:val="007F74CC"/>
    <w:rsid w:val="0080066E"/>
    <w:rsid w:val="00800B9A"/>
    <w:rsid w:val="00800EB4"/>
    <w:rsid w:val="00801C60"/>
    <w:rsid w:val="00802072"/>
    <w:rsid w:val="00803174"/>
    <w:rsid w:val="008032AC"/>
    <w:rsid w:val="0080595D"/>
    <w:rsid w:val="008059E5"/>
    <w:rsid w:val="0080645B"/>
    <w:rsid w:val="00806F04"/>
    <w:rsid w:val="00807613"/>
    <w:rsid w:val="008076EE"/>
    <w:rsid w:val="00807B8D"/>
    <w:rsid w:val="00810B4A"/>
    <w:rsid w:val="008110A7"/>
    <w:rsid w:val="00811E34"/>
    <w:rsid w:val="00811FE8"/>
    <w:rsid w:val="00813731"/>
    <w:rsid w:val="00813C53"/>
    <w:rsid w:val="00813D94"/>
    <w:rsid w:val="00814D82"/>
    <w:rsid w:val="00814EE4"/>
    <w:rsid w:val="00816239"/>
    <w:rsid w:val="00817BB3"/>
    <w:rsid w:val="00817FCA"/>
    <w:rsid w:val="0082018E"/>
    <w:rsid w:val="008201CA"/>
    <w:rsid w:val="008206A7"/>
    <w:rsid w:val="008206C0"/>
    <w:rsid w:val="0082097F"/>
    <w:rsid w:val="00821EAE"/>
    <w:rsid w:val="00822D0D"/>
    <w:rsid w:val="00824010"/>
    <w:rsid w:val="00824794"/>
    <w:rsid w:val="0082485C"/>
    <w:rsid w:val="00824AD8"/>
    <w:rsid w:val="00824D6B"/>
    <w:rsid w:val="00824FEC"/>
    <w:rsid w:val="0082571B"/>
    <w:rsid w:val="00827971"/>
    <w:rsid w:val="0083313B"/>
    <w:rsid w:val="00833F01"/>
    <w:rsid w:val="00834F60"/>
    <w:rsid w:val="0083699A"/>
    <w:rsid w:val="008369D7"/>
    <w:rsid w:val="00836F5D"/>
    <w:rsid w:val="00836F65"/>
    <w:rsid w:val="008403F7"/>
    <w:rsid w:val="00840E68"/>
    <w:rsid w:val="00841C4A"/>
    <w:rsid w:val="00842FA2"/>
    <w:rsid w:val="0084391D"/>
    <w:rsid w:val="00843A4A"/>
    <w:rsid w:val="00843C85"/>
    <w:rsid w:val="008442F4"/>
    <w:rsid w:val="0084481A"/>
    <w:rsid w:val="00850482"/>
    <w:rsid w:val="0085263D"/>
    <w:rsid w:val="00852B9B"/>
    <w:rsid w:val="0085399A"/>
    <w:rsid w:val="00853BAB"/>
    <w:rsid w:val="008541E4"/>
    <w:rsid w:val="00855C4D"/>
    <w:rsid w:val="00855DE6"/>
    <w:rsid w:val="008564D5"/>
    <w:rsid w:val="00856561"/>
    <w:rsid w:val="0086091F"/>
    <w:rsid w:val="00860BC7"/>
    <w:rsid w:val="00860EF9"/>
    <w:rsid w:val="0086104A"/>
    <w:rsid w:val="008624A8"/>
    <w:rsid w:val="008634D3"/>
    <w:rsid w:val="00863B83"/>
    <w:rsid w:val="00863BB7"/>
    <w:rsid w:val="00863CE7"/>
    <w:rsid w:val="00863E36"/>
    <w:rsid w:val="00864E6E"/>
    <w:rsid w:val="00865B18"/>
    <w:rsid w:val="00865C5A"/>
    <w:rsid w:val="008660A0"/>
    <w:rsid w:val="00866D4C"/>
    <w:rsid w:val="00866FFD"/>
    <w:rsid w:val="00867230"/>
    <w:rsid w:val="008677DA"/>
    <w:rsid w:val="00870272"/>
    <w:rsid w:val="0087084F"/>
    <w:rsid w:val="00871911"/>
    <w:rsid w:val="00871DD0"/>
    <w:rsid w:val="00872035"/>
    <w:rsid w:val="00872E7E"/>
    <w:rsid w:val="00873348"/>
    <w:rsid w:val="00873E85"/>
    <w:rsid w:val="008742AC"/>
    <w:rsid w:val="0087463B"/>
    <w:rsid w:val="00874A2C"/>
    <w:rsid w:val="00874CF0"/>
    <w:rsid w:val="00874D95"/>
    <w:rsid w:val="008753E5"/>
    <w:rsid w:val="0087591A"/>
    <w:rsid w:val="00875E67"/>
    <w:rsid w:val="00877BB1"/>
    <w:rsid w:val="00880667"/>
    <w:rsid w:val="008817DD"/>
    <w:rsid w:val="00881B9A"/>
    <w:rsid w:val="00882759"/>
    <w:rsid w:val="00884BA2"/>
    <w:rsid w:val="00885127"/>
    <w:rsid w:val="008851E8"/>
    <w:rsid w:val="0088541A"/>
    <w:rsid w:val="00885590"/>
    <w:rsid w:val="008864DD"/>
    <w:rsid w:val="00886EBD"/>
    <w:rsid w:val="00887364"/>
    <w:rsid w:val="008877EE"/>
    <w:rsid w:val="00887905"/>
    <w:rsid w:val="00887DC6"/>
    <w:rsid w:val="008901B2"/>
    <w:rsid w:val="00891736"/>
    <w:rsid w:val="0089212D"/>
    <w:rsid w:val="008923A6"/>
    <w:rsid w:val="00892C60"/>
    <w:rsid w:val="00892E7C"/>
    <w:rsid w:val="008933B6"/>
    <w:rsid w:val="00894763"/>
    <w:rsid w:val="008966A9"/>
    <w:rsid w:val="00897060"/>
    <w:rsid w:val="00897FBA"/>
    <w:rsid w:val="008A1818"/>
    <w:rsid w:val="008A183A"/>
    <w:rsid w:val="008A2939"/>
    <w:rsid w:val="008A2D81"/>
    <w:rsid w:val="008A3289"/>
    <w:rsid w:val="008A3C8C"/>
    <w:rsid w:val="008A5120"/>
    <w:rsid w:val="008A7834"/>
    <w:rsid w:val="008A7855"/>
    <w:rsid w:val="008B0DFB"/>
    <w:rsid w:val="008B1DDD"/>
    <w:rsid w:val="008B42A3"/>
    <w:rsid w:val="008B4F04"/>
    <w:rsid w:val="008B57AB"/>
    <w:rsid w:val="008B5BD7"/>
    <w:rsid w:val="008B5DAA"/>
    <w:rsid w:val="008B65E0"/>
    <w:rsid w:val="008B7ABC"/>
    <w:rsid w:val="008B7F24"/>
    <w:rsid w:val="008C1A3E"/>
    <w:rsid w:val="008C3BF8"/>
    <w:rsid w:val="008C3F7D"/>
    <w:rsid w:val="008C4167"/>
    <w:rsid w:val="008C4461"/>
    <w:rsid w:val="008C45D9"/>
    <w:rsid w:val="008C5A2C"/>
    <w:rsid w:val="008C62E5"/>
    <w:rsid w:val="008C6799"/>
    <w:rsid w:val="008C74D5"/>
    <w:rsid w:val="008C7AEB"/>
    <w:rsid w:val="008C7C09"/>
    <w:rsid w:val="008D0823"/>
    <w:rsid w:val="008D29AA"/>
    <w:rsid w:val="008D4C71"/>
    <w:rsid w:val="008D5769"/>
    <w:rsid w:val="008D59A2"/>
    <w:rsid w:val="008D6A1D"/>
    <w:rsid w:val="008D6D22"/>
    <w:rsid w:val="008D7197"/>
    <w:rsid w:val="008D7F68"/>
    <w:rsid w:val="008E230F"/>
    <w:rsid w:val="008E2BF6"/>
    <w:rsid w:val="008E2D41"/>
    <w:rsid w:val="008E3648"/>
    <w:rsid w:val="008E3710"/>
    <w:rsid w:val="008E3D7F"/>
    <w:rsid w:val="008E55FB"/>
    <w:rsid w:val="008E5E42"/>
    <w:rsid w:val="008E5EE8"/>
    <w:rsid w:val="008E61C4"/>
    <w:rsid w:val="008E6500"/>
    <w:rsid w:val="008E78B5"/>
    <w:rsid w:val="008E78CF"/>
    <w:rsid w:val="008E7D11"/>
    <w:rsid w:val="008F150A"/>
    <w:rsid w:val="008F15DE"/>
    <w:rsid w:val="008F1B34"/>
    <w:rsid w:val="008F1CB0"/>
    <w:rsid w:val="008F1DD1"/>
    <w:rsid w:val="008F2113"/>
    <w:rsid w:val="008F37E4"/>
    <w:rsid w:val="008F45F3"/>
    <w:rsid w:val="008F5511"/>
    <w:rsid w:val="008F5CF7"/>
    <w:rsid w:val="008F5F7D"/>
    <w:rsid w:val="008F64B3"/>
    <w:rsid w:val="008F6D0C"/>
    <w:rsid w:val="00900B8F"/>
    <w:rsid w:val="00900F37"/>
    <w:rsid w:val="00901036"/>
    <w:rsid w:val="00901CBC"/>
    <w:rsid w:val="009020C0"/>
    <w:rsid w:val="00903141"/>
    <w:rsid w:val="0090329C"/>
    <w:rsid w:val="0090348D"/>
    <w:rsid w:val="009041DC"/>
    <w:rsid w:val="00904353"/>
    <w:rsid w:val="0090454A"/>
    <w:rsid w:val="0090462F"/>
    <w:rsid w:val="00906BD4"/>
    <w:rsid w:val="00906DE5"/>
    <w:rsid w:val="00907CE9"/>
    <w:rsid w:val="00910EEF"/>
    <w:rsid w:val="00911D5F"/>
    <w:rsid w:val="00913F2E"/>
    <w:rsid w:val="00914B4F"/>
    <w:rsid w:val="0091551E"/>
    <w:rsid w:val="00915D27"/>
    <w:rsid w:val="00916683"/>
    <w:rsid w:val="0091733E"/>
    <w:rsid w:val="00917ADF"/>
    <w:rsid w:val="00920013"/>
    <w:rsid w:val="00920178"/>
    <w:rsid w:val="0092045C"/>
    <w:rsid w:val="00920810"/>
    <w:rsid w:val="00920E8E"/>
    <w:rsid w:val="009227C7"/>
    <w:rsid w:val="00922E6D"/>
    <w:rsid w:val="00923E64"/>
    <w:rsid w:val="0092458D"/>
    <w:rsid w:val="009246D4"/>
    <w:rsid w:val="0092538C"/>
    <w:rsid w:val="009255BA"/>
    <w:rsid w:val="009264FD"/>
    <w:rsid w:val="009275BA"/>
    <w:rsid w:val="0093109D"/>
    <w:rsid w:val="00931860"/>
    <w:rsid w:val="00931C75"/>
    <w:rsid w:val="009338F0"/>
    <w:rsid w:val="00933C79"/>
    <w:rsid w:val="00934108"/>
    <w:rsid w:val="00934547"/>
    <w:rsid w:val="009346B6"/>
    <w:rsid w:val="00934CB5"/>
    <w:rsid w:val="00934FD3"/>
    <w:rsid w:val="00936B36"/>
    <w:rsid w:val="0093729F"/>
    <w:rsid w:val="009379B2"/>
    <w:rsid w:val="00940399"/>
    <w:rsid w:val="00940648"/>
    <w:rsid w:val="00940908"/>
    <w:rsid w:val="00942226"/>
    <w:rsid w:val="00942528"/>
    <w:rsid w:val="00942682"/>
    <w:rsid w:val="009437E3"/>
    <w:rsid w:val="0094388C"/>
    <w:rsid w:val="009461E9"/>
    <w:rsid w:val="0094629E"/>
    <w:rsid w:val="00946F31"/>
    <w:rsid w:val="009479A7"/>
    <w:rsid w:val="0095067F"/>
    <w:rsid w:val="00953327"/>
    <w:rsid w:val="00954092"/>
    <w:rsid w:val="0095414E"/>
    <w:rsid w:val="00954236"/>
    <w:rsid w:val="00954CCA"/>
    <w:rsid w:val="00954E8B"/>
    <w:rsid w:val="00955233"/>
    <w:rsid w:val="009554B8"/>
    <w:rsid w:val="0095598E"/>
    <w:rsid w:val="00957552"/>
    <w:rsid w:val="00960213"/>
    <w:rsid w:val="00960307"/>
    <w:rsid w:val="009613BD"/>
    <w:rsid w:val="009618CA"/>
    <w:rsid w:val="00961F0E"/>
    <w:rsid w:val="00961F4F"/>
    <w:rsid w:val="0096426F"/>
    <w:rsid w:val="00964C90"/>
    <w:rsid w:val="00964CAA"/>
    <w:rsid w:val="00965D4F"/>
    <w:rsid w:val="00966B2C"/>
    <w:rsid w:val="009670B9"/>
    <w:rsid w:val="00967259"/>
    <w:rsid w:val="00967816"/>
    <w:rsid w:val="00967B20"/>
    <w:rsid w:val="0097180E"/>
    <w:rsid w:val="009718F0"/>
    <w:rsid w:val="00972706"/>
    <w:rsid w:val="00972BF3"/>
    <w:rsid w:val="00973EF6"/>
    <w:rsid w:val="009747C0"/>
    <w:rsid w:val="00975754"/>
    <w:rsid w:val="00975B48"/>
    <w:rsid w:val="00975C21"/>
    <w:rsid w:val="009761A2"/>
    <w:rsid w:val="00976D0B"/>
    <w:rsid w:val="00976DE7"/>
    <w:rsid w:val="00976F83"/>
    <w:rsid w:val="00976FFB"/>
    <w:rsid w:val="0097740D"/>
    <w:rsid w:val="00977C3B"/>
    <w:rsid w:val="00980422"/>
    <w:rsid w:val="00981539"/>
    <w:rsid w:val="00981811"/>
    <w:rsid w:val="00982694"/>
    <w:rsid w:val="0098277A"/>
    <w:rsid w:val="00982936"/>
    <w:rsid w:val="00983F9B"/>
    <w:rsid w:val="009841A5"/>
    <w:rsid w:val="00984869"/>
    <w:rsid w:val="0098537C"/>
    <w:rsid w:val="0098581A"/>
    <w:rsid w:val="00987032"/>
    <w:rsid w:val="00987B4E"/>
    <w:rsid w:val="00990661"/>
    <w:rsid w:val="009908F4"/>
    <w:rsid w:val="00990C1D"/>
    <w:rsid w:val="00990D63"/>
    <w:rsid w:val="00991697"/>
    <w:rsid w:val="00991841"/>
    <w:rsid w:val="00991E76"/>
    <w:rsid w:val="009923C0"/>
    <w:rsid w:val="00992D6E"/>
    <w:rsid w:val="00993686"/>
    <w:rsid w:val="00993F9A"/>
    <w:rsid w:val="00994C47"/>
    <w:rsid w:val="00994FD5"/>
    <w:rsid w:val="00997090"/>
    <w:rsid w:val="009A1D88"/>
    <w:rsid w:val="009A2970"/>
    <w:rsid w:val="009A3158"/>
    <w:rsid w:val="009A4FA7"/>
    <w:rsid w:val="009A5C3D"/>
    <w:rsid w:val="009A6D02"/>
    <w:rsid w:val="009A739A"/>
    <w:rsid w:val="009A75AB"/>
    <w:rsid w:val="009B1AD8"/>
    <w:rsid w:val="009B1AFC"/>
    <w:rsid w:val="009B1CEB"/>
    <w:rsid w:val="009B2DD0"/>
    <w:rsid w:val="009B4550"/>
    <w:rsid w:val="009B4608"/>
    <w:rsid w:val="009B47A9"/>
    <w:rsid w:val="009B585D"/>
    <w:rsid w:val="009B64C2"/>
    <w:rsid w:val="009B7597"/>
    <w:rsid w:val="009B7695"/>
    <w:rsid w:val="009B7950"/>
    <w:rsid w:val="009B7A55"/>
    <w:rsid w:val="009C146B"/>
    <w:rsid w:val="009C1503"/>
    <w:rsid w:val="009C327F"/>
    <w:rsid w:val="009C377B"/>
    <w:rsid w:val="009C5273"/>
    <w:rsid w:val="009C6239"/>
    <w:rsid w:val="009C6AF5"/>
    <w:rsid w:val="009C6E09"/>
    <w:rsid w:val="009C724D"/>
    <w:rsid w:val="009D0FE3"/>
    <w:rsid w:val="009D1276"/>
    <w:rsid w:val="009D1B3B"/>
    <w:rsid w:val="009D1B41"/>
    <w:rsid w:val="009D1F19"/>
    <w:rsid w:val="009D2324"/>
    <w:rsid w:val="009D2D1A"/>
    <w:rsid w:val="009D3C3C"/>
    <w:rsid w:val="009D4382"/>
    <w:rsid w:val="009D461A"/>
    <w:rsid w:val="009D4A9B"/>
    <w:rsid w:val="009D5D38"/>
    <w:rsid w:val="009D63CE"/>
    <w:rsid w:val="009D68EB"/>
    <w:rsid w:val="009D708A"/>
    <w:rsid w:val="009D7600"/>
    <w:rsid w:val="009E029C"/>
    <w:rsid w:val="009E02E4"/>
    <w:rsid w:val="009E09DA"/>
    <w:rsid w:val="009E0DCC"/>
    <w:rsid w:val="009E0E35"/>
    <w:rsid w:val="009E247B"/>
    <w:rsid w:val="009E3051"/>
    <w:rsid w:val="009E7AEC"/>
    <w:rsid w:val="009F0210"/>
    <w:rsid w:val="009F07F7"/>
    <w:rsid w:val="009F1534"/>
    <w:rsid w:val="009F18FB"/>
    <w:rsid w:val="009F1E8F"/>
    <w:rsid w:val="009F2856"/>
    <w:rsid w:val="009F2F2E"/>
    <w:rsid w:val="009F37C2"/>
    <w:rsid w:val="009F3A56"/>
    <w:rsid w:val="009F51D9"/>
    <w:rsid w:val="009F56E1"/>
    <w:rsid w:val="009F595F"/>
    <w:rsid w:val="009F627A"/>
    <w:rsid w:val="009F63C7"/>
    <w:rsid w:val="00A00EA8"/>
    <w:rsid w:val="00A014F9"/>
    <w:rsid w:val="00A01AA3"/>
    <w:rsid w:val="00A01F7B"/>
    <w:rsid w:val="00A0368D"/>
    <w:rsid w:val="00A03CE5"/>
    <w:rsid w:val="00A04C33"/>
    <w:rsid w:val="00A04EFB"/>
    <w:rsid w:val="00A062A7"/>
    <w:rsid w:val="00A0764E"/>
    <w:rsid w:val="00A07A68"/>
    <w:rsid w:val="00A122E8"/>
    <w:rsid w:val="00A146A8"/>
    <w:rsid w:val="00A156F2"/>
    <w:rsid w:val="00A15A00"/>
    <w:rsid w:val="00A15CC5"/>
    <w:rsid w:val="00A15F14"/>
    <w:rsid w:val="00A16195"/>
    <w:rsid w:val="00A16640"/>
    <w:rsid w:val="00A169E5"/>
    <w:rsid w:val="00A17540"/>
    <w:rsid w:val="00A20B3C"/>
    <w:rsid w:val="00A21E86"/>
    <w:rsid w:val="00A22F77"/>
    <w:rsid w:val="00A248E8"/>
    <w:rsid w:val="00A2519D"/>
    <w:rsid w:val="00A2613F"/>
    <w:rsid w:val="00A2617F"/>
    <w:rsid w:val="00A27CDF"/>
    <w:rsid w:val="00A30BA2"/>
    <w:rsid w:val="00A31854"/>
    <w:rsid w:val="00A3392D"/>
    <w:rsid w:val="00A347E6"/>
    <w:rsid w:val="00A35859"/>
    <w:rsid w:val="00A37C9C"/>
    <w:rsid w:val="00A40902"/>
    <w:rsid w:val="00A40F86"/>
    <w:rsid w:val="00A4126F"/>
    <w:rsid w:val="00A41990"/>
    <w:rsid w:val="00A41C6D"/>
    <w:rsid w:val="00A41D74"/>
    <w:rsid w:val="00A430E1"/>
    <w:rsid w:val="00A43154"/>
    <w:rsid w:val="00A435CB"/>
    <w:rsid w:val="00A441A7"/>
    <w:rsid w:val="00A45442"/>
    <w:rsid w:val="00A456EE"/>
    <w:rsid w:val="00A474C2"/>
    <w:rsid w:val="00A47728"/>
    <w:rsid w:val="00A47831"/>
    <w:rsid w:val="00A47D56"/>
    <w:rsid w:val="00A505CF"/>
    <w:rsid w:val="00A50E7F"/>
    <w:rsid w:val="00A5240C"/>
    <w:rsid w:val="00A540F4"/>
    <w:rsid w:val="00A546BD"/>
    <w:rsid w:val="00A54937"/>
    <w:rsid w:val="00A552EF"/>
    <w:rsid w:val="00A55434"/>
    <w:rsid w:val="00A55496"/>
    <w:rsid w:val="00A5553D"/>
    <w:rsid w:val="00A56A8C"/>
    <w:rsid w:val="00A56F84"/>
    <w:rsid w:val="00A5700E"/>
    <w:rsid w:val="00A57027"/>
    <w:rsid w:val="00A5740C"/>
    <w:rsid w:val="00A57776"/>
    <w:rsid w:val="00A62651"/>
    <w:rsid w:val="00A62D86"/>
    <w:rsid w:val="00A632C1"/>
    <w:rsid w:val="00A643CD"/>
    <w:rsid w:val="00A647B0"/>
    <w:rsid w:val="00A65E88"/>
    <w:rsid w:val="00A6641A"/>
    <w:rsid w:val="00A66F4E"/>
    <w:rsid w:val="00A67FE5"/>
    <w:rsid w:val="00A70C78"/>
    <w:rsid w:val="00A71339"/>
    <w:rsid w:val="00A725F1"/>
    <w:rsid w:val="00A75358"/>
    <w:rsid w:val="00A76029"/>
    <w:rsid w:val="00A76C54"/>
    <w:rsid w:val="00A76C81"/>
    <w:rsid w:val="00A81458"/>
    <w:rsid w:val="00A81D8C"/>
    <w:rsid w:val="00A83BB9"/>
    <w:rsid w:val="00A84303"/>
    <w:rsid w:val="00A8456E"/>
    <w:rsid w:val="00A84C27"/>
    <w:rsid w:val="00A850FF"/>
    <w:rsid w:val="00A86186"/>
    <w:rsid w:val="00A865DA"/>
    <w:rsid w:val="00A86CBD"/>
    <w:rsid w:val="00A86E1D"/>
    <w:rsid w:val="00A87ADE"/>
    <w:rsid w:val="00A902D3"/>
    <w:rsid w:val="00A90B2F"/>
    <w:rsid w:val="00A90D49"/>
    <w:rsid w:val="00A91303"/>
    <w:rsid w:val="00A924AA"/>
    <w:rsid w:val="00A928C6"/>
    <w:rsid w:val="00A92D67"/>
    <w:rsid w:val="00A942B6"/>
    <w:rsid w:val="00A96D60"/>
    <w:rsid w:val="00A977DC"/>
    <w:rsid w:val="00A97FFC"/>
    <w:rsid w:val="00AA09EF"/>
    <w:rsid w:val="00AA12BF"/>
    <w:rsid w:val="00AA1E8C"/>
    <w:rsid w:val="00AA32E4"/>
    <w:rsid w:val="00AA3359"/>
    <w:rsid w:val="00AA4502"/>
    <w:rsid w:val="00AA4609"/>
    <w:rsid w:val="00AA667B"/>
    <w:rsid w:val="00AB0270"/>
    <w:rsid w:val="00AB1012"/>
    <w:rsid w:val="00AB113F"/>
    <w:rsid w:val="00AB15F1"/>
    <w:rsid w:val="00AB19BE"/>
    <w:rsid w:val="00AB3FCF"/>
    <w:rsid w:val="00AB5529"/>
    <w:rsid w:val="00AB6318"/>
    <w:rsid w:val="00AB7DDC"/>
    <w:rsid w:val="00AC112E"/>
    <w:rsid w:val="00AC1294"/>
    <w:rsid w:val="00AC1547"/>
    <w:rsid w:val="00AC2116"/>
    <w:rsid w:val="00AC232E"/>
    <w:rsid w:val="00AC37BE"/>
    <w:rsid w:val="00AC3EC6"/>
    <w:rsid w:val="00AC61ED"/>
    <w:rsid w:val="00AC7200"/>
    <w:rsid w:val="00AC78A5"/>
    <w:rsid w:val="00AC7A9D"/>
    <w:rsid w:val="00AC7EF1"/>
    <w:rsid w:val="00AD0A92"/>
    <w:rsid w:val="00AD2EF0"/>
    <w:rsid w:val="00AD33E5"/>
    <w:rsid w:val="00AD358A"/>
    <w:rsid w:val="00AD3887"/>
    <w:rsid w:val="00AD39C8"/>
    <w:rsid w:val="00AD5156"/>
    <w:rsid w:val="00AD5175"/>
    <w:rsid w:val="00AD522F"/>
    <w:rsid w:val="00AD53C7"/>
    <w:rsid w:val="00AD56EB"/>
    <w:rsid w:val="00AD57E1"/>
    <w:rsid w:val="00AD59B7"/>
    <w:rsid w:val="00AD61B5"/>
    <w:rsid w:val="00AD65FC"/>
    <w:rsid w:val="00AD7735"/>
    <w:rsid w:val="00AD79D2"/>
    <w:rsid w:val="00AE05C9"/>
    <w:rsid w:val="00AE05D0"/>
    <w:rsid w:val="00AE0A88"/>
    <w:rsid w:val="00AE10EA"/>
    <w:rsid w:val="00AE175A"/>
    <w:rsid w:val="00AE1C50"/>
    <w:rsid w:val="00AE326C"/>
    <w:rsid w:val="00AE3F10"/>
    <w:rsid w:val="00AE4762"/>
    <w:rsid w:val="00AE49CB"/>
    <w:rsid w:val="00AE4B79"/>
    <w:rsid w:val="00AE4B7E"/>
    <w:rsid w:val="00AE55AF"/>
    <w:rsid w:val="00AE59E4"/>
    <w:rsid w:val="00AE6363"/>
    <w:rsid w:val="00AE70DA"/>
    <w:rsid w:val="00AE7EBE"/>
    <w:rsid w:val="00AF1A5A"/>
    <w:rsid w:val="00AF1B37"/>
    <w:rsid w:val="00AF2761"/>
    <w:rsid w:val="00AF4295"/>
    <w:rsid w:val="00AF519C"/>
    <w:rsid w:val="00AF6162"/>
    <w:rsid w:val="00AF7B16"/>
    <w:rsid w:val="00B006CE"/>
    <w:rsid w:val="00B00990"/>
    <w:rsid w:val="00B022BB"/>
    <w:rsid w:val="00B03710"/>
    <w:rsid w:val="00B03820"/>
    <w:rsid w:val="00B0440D"/>
    <w:rsid w:val="00B05580"/>
    <w:rsid w:val="00B0613A"/>
    <w:rsid w:val="00B06988"/>
    <w:rsid w:val="00B07402"/>
    <w:rsid w:val="00B07772"/>
    <w:rsid w:val="00B101D1"/>
    <w:rsid w:val="00B1054F"/>
    <w:rsid w:val="00B10866"/>
    <w:rsid w:val="00B108BC"/>
    <w:rsid w:val="00B10AE0"/>
    <w:rsid w:val="00B1138A"/>
    <w:rsid w:val="00B1241A"/>
    <w:rsid w:val="00B1281F"/>
    <w:rsid w:val="00B13C43"/>
    <w:rsid w:val="00B13C7B"/>
    <w:rsid w:val="00B13CD8"/>
    <w:rsid w:val="00B13CDC"/>
    <w:rsid w:val="00B14E89"/>
    <w:rsid w:val="00B14E8C"/>
    <w:rsid w:val="00B153D0"/>
    <w:rsid w:val="00B15B89"/>
    <w:rsid w:val="00B169BB"/>
    <w:rsid w:val="00B179D8"/>
    <w:rsid w:val="00B17B21"/>
    <w:rsid w:val="00B2011D"/>
    <w:rsid w:val="00B2048C"/>
    <w:rsid w:val="00B20631"/>
    <w:rsid w:val="00B2157C"/>
    <w:rsid w:val="00B21792"/>
    <w:rsid w:val="00B21859"/>
    <w:rsid w:val="00B21B8D"/>
    <w:rsid w:val="00B25977"/>
    <w:rsid w:val="00B26915"/>
    <w:rsid w:val="00B26D43"/>
    <w:rsid w:val="00B276FB"/>
    <w:rsid w:val="00B27850"/>
    <w:rsid w:val="00B27CD8"/>
    <w:rsid w:val="00B27EFA"/>
    <w:rsid w:val="00B3050F"/>
    <w:rsid w:val="00B3174C"/>
    <w:rsid w:val="00B32E55"/>
    <w:rsid w:val="00B32EB8"/>
    <w:rsid w:val="00B33E5E"/>
    <w:rsid w:val="00B34E44"/>
    <w:rsid w:val="00B351E3"/>
    <w:rsid w:val="00B3522C"/>
    <w:rsid w:val="00B3600B"/>
    <w:rsid w:val="00B36120"/>
    <w:rsid w:val="00B364DF"/>
    <w:rsid w:val="00B374DF"/>
    <w:rsid w:val="00B40738"/>
    <w:rsid w:val="00B40B03"/>
    <w:rsid w:val="00B40BA9"/>
    <w:rsid w:val="00B415A6"/>
    <w:rsid w:val="00B4189C"/>
    <w:rsid w:val="00B439D3"/>
    <w:rsid w:val="00B449DA"/>
    <w:rsid w:val="00B45077"/>
    <w:rsid w:val="00B45FE2"/>
    <w:rsid w:val="00B4710B"/>
    <w:rsid w:val="00B50526"/>
    <w:rsid w:val="00B50A1E"/>
    <w:rsid w:val="00B512A1"/>
    <w:rsid w:val="00B517AD"/>
    <w:rsid w:val="00B5488C"/>
    <w:rsid w:val="00B54E5A"/>
    <w:rsid w:val="00B55650"/>
    <w:rsid w:val="00B5793F"/>
    <w:rsid w:val="00B6066A"/>
    <w:rsid w:val="00B61126"/>
    <w:rsid w:val="00B61AFB"/>
    <w:rsid w:val="00B61CA7"/>
    <w:rsid w:val="00B61F4B"/>
    <w:rsid w:val="00B620B8"/>
    <w:rsid w:val="00B632E6"/>
    <w:rsid w:val="00B63EF9"/>
    <w:rsid w:val="00B64003"/>
    <w:rsid w:val="00B6454B"/>
    <w:rsid w:val="00B656E1"/>
    <w:rsid w:val="00B66352"/>
    <w:rsid w:val="00B67EBA"/>
    <w:rsid w:val="00B703F3"/>
    <w:rsid w:val="00B70535"/>
    <w:rsid w:val="00B70D9E"/>
    <w:rsid w:val="00B721F5"/>
    <w:rsid w:val="00B72259"/>
    <w:rsid w:val="00B731DB"/>
    <w:rsid w:val="00B7363D"/>
    <w:rsid w:val="00B73744"/>
    <w:rsid w:val="00B743E2"/>
    <w:rsid w:val="00B74A76"/>
    <w:rsid w:val="00B74AF5"/>
    <w:rsid w:val="00B76A0D"/>
    <w:rsid w:val="00B8086B"/>
    <w:rsid w:val="00B80B16"/>
    <w:rsid w:val="00B81416"/>
    <w:rsid w:val="00B817CE"/>
    <w:rsid w:val="00B826E6"/>
    <w:rsid w:val="00B826F6"/>
    <w:rsid w:val="00B828C4"/>
    <w:rsid w:val="00B830A5"/>
    <w:rsid w:val="00B86CE2"/>
    <w:rsid w:val="00B8700E"/>
    <w:rsid w:val="00B87D4E"/>
    <w:rsid w:val="00B87ED1"/>
    <w:rsid w:val="00B90B0A"/>
    <w:rsid w:val="00B916C7"/>
    <w:rsid w:val="00B91E24"/>
    <w:rsid w:val="00B93DE6"/>
    <w:rsid w:val="00B94977"/>
    <w:rsid w:val="00B94E7B"/>
    <w:rsid w:val="00B94E7F"/>
    <w:rsid w:val="00B95A89"/>
    <w:rsid w:val="00B95D99"/>
    <w:rsid w:val="00B95DA9"/>
    <w:rsid w:val="00B97DD5"/>
    <w:rsid w:val="00BA1083"/>
    <w:rsid w:val="00BA13FF"/>
    <w:rsid w:val="00BA30C0"/>
    <w:rsid w:val="00BA4A86"/>
    <w:rsid w:val="00BA5100"/>
    <w:rsid w:val="00BA53CB"/>
    <w:rsid w:val="00BA5778"/>
    <w:rsid w:val="00BA6511"/>
    <w:rsid w:val="00BA7CD7"/>
    <w:rsid w:val="00BB1B2E"/>
    <w:rsid w:val="00BB233D"/>
    <w:rsid w:val="00BB278E"/>
    <w:rsid w:val="00BB3506"/>
    <w:rsid w:val="00BB3C64"/>
    <w:rsid w:val="00BB3D57"/>
    <w:rsid w:val="00BB4245"/>
    <w:rsid w:val="00BB48AD"/>
    <w:rsid w:val="00BB4D03"/>
    <w:rsid w:val="00BB50A8"/>
    <w:rsid w:val="00BB53B1"/>
    <w:rsid w:val="00BB5A70"/>
    <w:rsid w:val="00BB5FAB"/>
    <w:rsid w:val="00BB6D1B"/>
    <w:rsid w:val="00BC0F36"/>
    <w:rsid w:val="00BC19E0"/>
    <w:rsid w:val="00BC28D7"/>
    <w:rsid w:val="00BC3330"/>
    <w:rsid w:val="00BC33DE"/>
    <w:rsid w:val="00BC4B99"/>
    <w:rsid w:val="00BC4F8F"/>
    <w:rsid w:val="00BC5274"/>
    <w:rsid w:val="00BC63CC"/>
    <w:rsid w:val="00BC6B9D"/>
    <w:rsid w:val="00BC7C6B"/>
    <w:rsid w:val="00BD0556"/>
    <w:rsid w:val="00BD134F"/>
    <w:rsid w:val="00BD139E"/>
    <w:rsid w:val="00BD15DD"/>
    <w:rsid w:val="00BD2AFA"/>
    <w:rsid w:val="00BD2C0B"/>
    <w:rsid w:val="00BD32B4"/>
    <w:rsid w:val="00BD3504"/>
    <w:rsid w:val="00BD4238"/>
    <w:rsid w:val="00BD4510"/>
    <w:rsid w:val="00BD4E85"/>
    <w:rsid w:val="00BD548E"/>
    <w:rsid w:val="00BD6102"/>
    <w:rsid w:val="00BD6FCA"/>
    <w:rsid w:val="00BD7AA0"/>
    <w:rsid w:val="00BE0FD0"/>
    <w:rsid w:val="00BE14BB"/>
    <w:rsid w:val="00BE300C"/>
    <w:rsid w:val="00BE3642"/>
    <w:rsid w:val="00BE3A4B"/>
    <w:rsid w:val="00BE3B50"/>
    <w:rsid w:val="00BE402F"/>
    <w:rsid w:val="00BE55A2"/>
    <w:rsid w:val="00BE5645"/>
    <w:rsid w:val="00BE59C9"/>
    <w:rsid w:val="00BE634F"/>
    <w:rsid w:val="00BE7505"/>
    <w:rsid w:val="00BE77A7"/>
    <w:rsid w:val="00BE7AED"/>
    <w:rsid w:val="00BF07B6"/>
    <w:rsid w:val="00BF0A77"/>
    <w:rsid w:val="00BF139A"/>
    <w:rsid w:val="00BF1F9A"/>
    <w:rsid w:val="00BF34DA"/>
    <w:rsid w:val="00BF48D9"/>
    <w:rsid w:val="00BF62C4"/>
    <w:rsid w:val="00BF654E"/>
    <w:rsid w:val="00BF6AC2"/>
    <w:rsid w:val="00BF74CE"/>
    <w:rsid w:val="00BF7619"/>
    <w:rsid w:val="00C0102D"/>
    <w:rsid w:val="00C0105E"/>
    <w:rsid w:val="00C0117A"/>
    <w:rsid w:val="00C011B5"/>
    <w:rsid w:val="00C0362C"/>
    <w:rsid w:val="00C03984"/>
    <w:rsid w:val="00C04A32"/>
    <w:rsid w:val="00C064E8"/>
    <w:rsid w:val="00C0668E"/>
    <w:rsid w:val="00C06A31"/>
    <w:rsid w:val="00C0799D"/>
    <w:rsid w:val="00C07A4D"/>
    <w:rsid w:val="00C104BB"/>
    <w:rsid w:val="00C10553"/>
    <w:rsid w:val="00C11676"/>
    <w:rsid w:val="00C1212C"/>
    <w:rsid w:val="00C121EA"/>
    <w:rsid w:val="00C13027"/>
    <w:rsid w:val="00C14E31"/>
    <w:rsid w:val="00C17A35"/>
    <w:rsid w:val="00C210AB"/>
    <w:rsid w:val="00C216CA"/>
    <w:rsid w:val="00C21706"/>
    <w:rsid w:val="00C21F46"/>
    <w:rsid w:val="00C2202C"/>
    <w:rsid w:val="00C24A2F"/>
    <w:rsid w:val="00C24A5D"/>
    <w:rsid w:val="00C24DBD"/>
    <w:rsid w:val="00C274A0"/>
    <w:rsid w:val="00C27D7A"/>
    <w:rsid w:val="00C27F6C"/>
    <w:rsid w:val="00C3111F"/>
    <w:rsid w:val="00C31128"/>
    <w:rsid w:val="00C31B38"/>
    <w:rsid w:val="00C32130"/>
    <w:rsid w:val="00C34EC8"/>
    <w:rsid w:val="00C35854"/>
    <w:rsid w:val="00C35EEF"/>
    <w:rsid w:val="00C37471"/>
    <w:rsid w:val="00C3758C"/>
    <w:rsid w:val="00C37705"/>
    <w:rsid w:val="00C412E6"/>
    <w:rsid w:val="00C41568"/>
    <w:rsid w:val="00C415F0"/>
    <w:rsid w:val="00C41617"/>
    <w:rsid w:val="00C41919"/>
    <w:rsid w:val="00C42518"/>
    <w:rsid w:val="00C42B24"/>
    <w:rsid w:val="00C431F9"/>
    <w:rsid w:val="00C433F4"/>
    <w:rsid w:val="00C4379C"/>
    <w:rsid w:val="00C43B1B"/>
    <w:rsid w:val="00C441A8"/>
    <w:rsid w:val="00C44A47"/>
    <w:rsid w:val="00C45337"/>
    <w:rsid w:val="00C45B01"/>
    <w:rsid w:val="00C462F0"/>
    <w:rsid w:val="00C46648"/>
    <w:rsid w:val="00C4703E"/>
    <w:rsid w:val="00C475BE"/>
    <w:rsid w:val="00C51506"/>
    <w:rsid w:val="00C51889"/>
    <w:rsid w:val="00C529A1"/>
    <w:rsid w:val="00C561F1"/>
    <w:rsid w:val="00C601C5"/>
    <w:rsid w:val="00C616BD"/>
    <w:rsid w:val="00C619BF"/>
    <w:rsid w:val="00C6204F"/>
    <w:rsid w:val="00C62E9C"/>
    <w:rsid w:val="00C63305"/>
    <w:rsid w:val="00C63A50"/>
    <w:rsid w:val="00C63EE2"/>
    <w:rsid w:val="00C6400C"/>
    <w:rsid w:val="00C64BE5"/>
    <w:rsid w:val="00C64C67"/>
    <w:rsid w:val="00C65165"/>
    <w:rsid w:val="00C671C0"/>
    <w:rsid w:val="00C70295"/>
    <w:rsid w:val="00C70A21"/>
    <w:rsid w:val="00C70B5B"/>
    <w:rsid w:val="00C721B9"/>
    <w:rsid w:val="00C7236E"/>
    <w:rsid w:val="00C724D7"/>
    <w:rsid w:val="00C7274C"/>
    <w:rsid w:val="00C73D7C"/>
    <w:rsid w:val="00C74332"/>
    <w:rsid w:val="00C745F1"/>
    <w:rsid w:val="00C75AFD"/>
    <w:rsid w:val="00C75FDA"/>
    <w:rsid w:val="00C76EE8"/>
    <w:rsid w:val="00C77037"/>
    <w:rsid w:val="00C77798"/>
    <w:rsid w:val="00C77ABC"/>
    <w:rsid w:val="00C77DDD"/>
    <w:rsid w:val="00C807DF"/>
    <w:rsid w:val="00C80971"/>
    <w:rsid w:val="00C80EAB"/>
    <w:rsid w:val="00C811CB"/>
    <w:rsid w:val="00C818B6"/>
    <w:rsid w:val="00C819D0"/>
    <w:rsid w:val="00C81FA0"/>
    <w:rsid w:val="00C82709"/>
    <w:rsid w:val="00C831F4"/>
    <w:rsid w:val="00C83256"/>
    <w:rsid w:val="00C836C9"/>
    <w:rsid w:val="00C84426"/>
    <w:rsid w:val="00C844B6"/>
    <w:rsid w:val="00C84F61"/>
    <w:rsid w:val="00C85D8B"/>
    <w:rsid w:val="00C866F2"/>
    <w:rsid w:val="00C877F0"/>
    <w:rsid w:val="00C9064B"/>
    <w:rsid w:val="00C9070E"/>
    <w:rsid w:val="00C90E0A"/>
    <w:rsid w:val="00C90E99"/>
    <w:rsid w:val="00C9163A"/>
    <w:rsid w:val="00C918DB"/>
    <w:rsid w:val="00C919DE"/>
    <w:rsid w:val="00C91A44"/>
    <w:rsid w:val="00C91B88"/>
    <w:rsid w:val="00C91C7C"/>
    <w:rsid w:val="00C936E2"/>
    <w:rsid w:val="00C937ED"/>
    <w:rsid w:val="00C93A08"/>
    <w:rsid w:val="00C952B0"/>
    <w:rsid w:val="00C95ED2"/>
    <w:rsid w:val="00C96C9B"/>
    <w:rsid w:val="00C9741E"/>
    <w:rsid w:val="00C97F34"/>
    <w:rsid w:val="00CA060C"/>
    <w:rsid w:val="00CA1368"/>
    <w:rsid w:val="00CA1A5C"/>
    <w:rsid w:val="00CA24CC"/>
    <w:rsid w:val="00CA2648"/>
    <w:rsid w:val="00CA2ADE"/>
    <w:rsid w:val="00CA4393"/>
    <w:rsid w:val="00CA43EA"/>
    <w:rsid w:val="00CA448A"/>
    <w:rsid w:val="00CA51B0"/>
    <w:rsid w:val="00CA5F40"/>
    <w:rsid w:val="00CA73B4"/>
    <w:rsid w:val="00CA7AF3"/>
    <w:rsid w:val="00CB01AC"/>
    <w:rsid w:val="00CB14DA"/>
    <w:rsid w:val="00CB1B1D"/>
    <w:rsid w:val="00CB2148"/>
    <w:rsid w:val="00CB2C2D"/>
    <w:rsid w:val="00CB31D6"/>
    <w:rsid w:val="00CB47E4"/>
    <w:rsid w:val="00CB4D2E"/>
    <w:rsid w:val="00CB5947"/>
    <w:rsid w:val="00CB5CA6"/>
    <w:rsid w:val="00CB6A0E"/>
    <w:rsid w:val="00CB79BE"/>
    <w:rsid w:val="00CC0283"/>
    <w:rsid w:val="00CC0911"/>
    <w:rsid w:val="00CC0F7C"/>
    <w:rsid w:val="00CC153E"/>
    <w:rsid w:val="00CC1D56"/>
    <w:rsid w:val="00CC2169"/>
    <w:rsid w:val="00CC2521"/>
    <w:rsid w:val="00CC3351"/>
    <w:rsid w:val="00CC3BDF"/>
    <w:rsid w:val="00CC3C33"/>
    <w:rsid w:val="00CC44B4"/>
    <w:rsid w:val="00CC6F97"/>
    <w:rsid w:val="00CC7228"/>
    <w:rsid w:val="00CC7B2A"/>
    <w:rsid w:val="00CD01FE"/>
    <w:rsid w:val="00CD1742"/>
    <w:rsid w:val="00CD2148"/>
    <w:rsid w:val="00CD2663"/>
    <w:rsid w:val="00CD27C5"/>
    <w:rsid w:val="00CD3152"/>
    <w:rsid w:val="00CD3337"/>
    <w:rsid w:val="00CD4C82"/>
    <w:rsid w:val="00CD5544"/>
    <w:rsid w:val="00CD6136"/>
    <w:rsid w:val="00CD67E8"/>
    <w:rsid w:val="00CD6A3C"/>
    <w:rsid w:val="00CD6FF2"/>
    <w:rsid w:val="00CD7549"/>
    <w:rsid w:val="00CD7E3F"/>
    <w:rsid w:val="00CE03FB"/>
    <w:rsid w:val="00CE057C"/>
    <w:rsid w:val="00CE08C3"/>
    <w:rsid w:val="00CE177C"/>
    <w:rsid w:val="00CE18B2"/>
    <w:rsid w:val="00CE190C"/>
    <w:rsid w:val="00CE1AC7"/>
    <w:rsid w:val="00CE23FB"/>
    <w:rsid w:val="00CE3337"/>
    <w:rsid w:val="00CE37CB"/>
    <w:rsid w:val="00CE3C9A"/>
    <w:rsid w:val="00CE3E28"/>
    <w:rsid w:val="00CE43EB"/>
    <w:rsid w:val="00CE5151"/>
    <w:rsid w:val="00CE55F9"/>
    <w:rsid w:val="00CE5681"/>
    <w:rsid w:val="00CE6A4A"/>
    <w:rsid w:val="00CE711B"/>
    <w:rsid w:val="00CE7BC8"/>
    <w:rsid w:val="00CF03D5"/>
    <w:rsid w:val="00CF0500"/>
    <w:rsid w:val="00CF07D5"/>
    <w:rsid w:val="00CF2EB6"/>
    <w:rsid w:val="00CF2F2E"/>
    <w:rsid w:val="00CF364B"/>
    <w:rsid w:val="00CF5165"/>
    <w:rsid w:val="00CF53A8"/>
    <w:rsid w:val="00CF594F"/>
    <w:rsid w:val="00CF5C7D"/>
    <w:rsid w:val="00CF5F4A"/>
    <w:rsid w:val="00CF7A08"/>
    <w:rsid w:val="00D00004"/>
    <w:rsid w:val="00D00F5B"/>
    <w:rsid w:val="00D01F47"/>
    <w:rsid w:val="00D0247F"/>
    <w:rsid w:val="00D02DB4"/>
    <w:rsid w:val="00D035E2"/>
    <w:rsid w:val="00D03FB8"/>
    <w:rsid w:val="00D04112"/>
    <w:rsid w:val="00D04158"/>
    <w:rsid w:val="00D04526"/>
    <w:rsid w:val="00D052DA"/>
    <w:rsid w:val="00D10BDC"/>
    <w:rsid w:val="00D110DA"/>
    <w:rsid w:val="00D14083"/>
    <w:rsid w:val="00D143BC"/>
    <w:rsid w:val="00D16D6A"/>
    <w:rsid w:val="00D1724F"/>
    <w:rsid w:val="00D1736C"/>
    <w:rsid w:val="00D179D0"/>
    <w:rsid w:val="00D17EB3"/>
    <w:rsid w:val="00D2192E"/>
    <w:rsid w:val="00D21E9F"/>
    <w:rsid w:val="00D24700"/>
    <w:rsid w:val="00D249CF"/>
    <w:rsid w:val="00D25532"/>
    <w:rsid w:val="00D257A9"/>
    <w:rsid w:val="00D27031"/>
    <w:rsid w:val="00D2724A"/>
    <w:rsid w:val="00D27BEF"/>
    <w:rsid w:val="00D27D2E"/>
    <w:rsid w:val="00D30863"/>
    <w:rsid w:val="00D31A6B"/>
    <w:rsid w:val="00D3245E"/>
    <w:rsid w:val="00D3325A"/>
    <w:rsid w:val="00D33312"/>
    <w:rsid w:val="00D347C3"/>
    <w:rsid w:val="00D34FC6"/>
    <w:rsid w:val="00D352A5"/>
    <w:rsid w:val="00D35303"/>
    <w:rsid w:val="00D364A2"/>
    <w:rsid w:val="00D36FDC"/>
    <w:rsid w:val="00D37C19"/>
    <w:rsid w:val="00D41055"/>
    <w:rsid w:val="00D4126A"/>
    <w:rsid w:val="00D41C62"/>
    <w:rsid w:val="00D41EAB"/>
    <w:rsid w:val="00D42D3C"/>
    <w:rsid w:val="00D434E7"/>
    <w:rsid w:val="00D44427"/>
    <w:rsid w:val="00D446C3"/>
    <w:rsid w:val="00D46C9E"/>
    <w:rsid w:val="00D50677"/>
    <w:rsid w:val="00D50E1B"/>
    <w:rsid w:val="00D518C9"/>
    <w:rsid w:val="00D52C69"/>
    <w:rsid w:val="00D52F9C"/>
    <w:rsid w:val="00D536D0"/>
    <w:rsid w:val="00D544AB"/>
    <w:rsid w:val="00D56FA7"/>
    <w:rsid w:val="00D573FA"/>
    <w:rsid w:val="00D57651"/>
    <w:rsid w:val="00D60B9D"/>
    <w:rsid w:val="00D6215A"/>
    <w:rsid w:val="00D62619"/>
    <w:rsid w:val="00D63BAD"/>
    <w:rsid w:val="00D63D93"/>
    <w:rsid w:val="00D64E9F"/>
    <w:rsid w:val="00D65282"/>
    <w:rsid w:val="00D654F7"/>
    <w:rsid w:val="00D65977"/>
    <w:rsid w:val="00D6760B"/>
    <w:rsid w:val="00D67FD1"/>
    <w:rsid w:val="00D70B46"/>
    <w:rsid w:val="00D71511"/>
    <w:rsid w:val="00D7192B"/>
    <w:rsid w:val="00D72502"/>
    <w:rsid w:val="00D74BAE"/>
    <w:rsid w:val="00D74D85"/>
    <w:rsid w:val="00D76142"/>
    <w:rsid w:val="00D76854"/>
    <w:rsid w:val="00D76E20"/>
    <w:rsid w:val="00D76F31"/>
    <w:rsid w:val="00D7716F"/>
    <w:rsid w:val="00D772AC"/>
    <w:rsid w:val="00D77434"/>
    <w:rsid w:val="00D775AC"/>
    <w:rsid w:val="00D808A1"/>
    <w:rsid w:val="00D815BE"/>
    <w:rsid w:val="00D81E8E"/>
    <w:rsid w:val="00D81F23"/>
    <w:rsid w:val="00D8232A"/>
    <w:rsid w:val="00D841A0"/>
    <w:rsid w:val="00D841AE"/>
    <w:rsid w:val="00D84A4C"/>
    <w:rsid w:val="00D85DD3"/>
    <w:rsid w:val="00D86C2C"/>
    <w:rsid w:val="00D86D89"/>
    <w:rsid w:val="00D87AC5"/>
    <w:rsid w:val="00D87C49"/>
    <w:rsid w:val="00D91C19"/>
    <w:rsid w:val="00D92385"/>
    <w:rsid w:val="00D92F70"/>
    <w:rsid w:val="00D93271"/>
    <w:rsid w:val="00D93E6C"/>
    <w:rsid w:val="00D9524C"/>
    <w:rsid w:val="00D95D4C"/>
    <w:rsid w:val="00D96D62"/>
    <w:rsid w:val="00D971E0"/>
    <w:rsid w:val="00DA05CE"/>
    <w:rsid w:val="00DA0D2F"/>
    <w:rsid w:val="00DA0F15"/>
    <w:rsid w:val="00DA12DF"/>
    <w:rsid w:val="00DA2E2A"/>
    <w:rsid w:val="00DA3360"/>
    <w:rsid w:val="00DA3DD2"/>
    <w:rsid w:val="00DA6B59"/>
    <w:rsid w:val="00DA6E97"/>
    <w:rsid w:val="00DA776B"/>
    <w:rsid w:val="00DA7F87"/>
    <w:rsid w:val="00DB08D1"/>
    <w:rsid w:val="00DB29D3"/>
    <w:rsid w:val="00DB30A4"/>
    <w:rsid w:val="00DB3435"/>
    <w:rsid w:val="00DB46F7"/>
    <w:rsid w:val="00DB4AF7"/>
    <w:rsid w:val="00DB6056"/>
    <w:rsid w:val="00DB646A"/>
    <w:rsid w:val="00DB71CE"/>
    <w:rsid w:val="00DB7C3F"/>
    <w:rsid w:val="00DB7C5A"/>
    <w:rsid w:val="00DC0832"/>
    <w:rsid w:val="00DC0BF5"/>
    <w:rsid w:val="00DC0E21"/>
    <w:rsid w:val="00DC160A"/>
    <w:rsid w:val="00DC33B1"/>
    <w:rsid w:val="00DC33F4"/>
    <w:rsid w:val="00DC3AE6"/>
    <w:rsid w:val="00DC4075"/>
    <w:rsid w:val="00DC49C3"/>
    <w:rsid w:val="00DC4EC3"/>
    <w:rsid w:val="00DC6021"/>
    <w:rsid w:val="00DC6382"/>
    <w:rsid w:val="00DC6F5B"/>
    <w:rsid w:val="00DC6FCF"/>
    <w:rsid w:val="00DC70A2"/>
    <w:rsid w:val="00DC740B"/>
    <w:rsid w:val="00DC7E8F"/>
    <w:rsid w:val="00DD08B9"/>
    <w:rsid w:val="00DD1356"/>
    <w:rsid w:val="00DD1F09"/>
    <w:rsid w:val="00DD202E"/>
    <w:rsid w:val="00DD3003"/>
    <w:rsid w:val="00DD43B5"/>
    <w:rsid w:val="00DD441E"/>
    <w:rsid w:val="00DD4C09"/>
    <w:rsid w:val="00DD4C2A"/>
    <w:rsid w:val="00DD5F57"/>
    <w:rsid w:val="00DD5FC2"/>
    <w:rsid w:val="00DD68AD"/>
    <w:rsid w:val="00DD7298"/>
    <w:rsid w:val="00DD7A00"/>
    <w:rsid w:val="00DE047C"/>
    <w:rsid w:val="00DE1595"/>
    <w:rsid w:val="00DE1C39"/>
    <w:rsid w:val="00DE240F"/>
    <w:rsid w:val="00DE2EEA"/>
    <w:rsid w:val="00DE2FB6"/>
    <w:rsid w:val="00DE4343"/>
    <w:rsid w:val="00DE44DF"/>
    <w:rsid w:val="00DE4664"/>
    <w:rsid w:val="00DE4E75"/>
    <w:rsid w:val="00DE4F69"/>
    <w:rsid w:val="00DE5A1A"/>
    <w:rsid w:val="00DE63D5"/>
    <w:rsid w:val="00DE65D6"/>
    <w:rsid w:val="00DE68E3"/>
    <w:rsid w:val="00DE7818"/>
    <w:rsid w:val="00DE7BAB"/>
    <w:rsid w:val="00DF0328"/>
    <w:rsid w:val="00DF033B"/>
    <w:rsid w:val="00DF13E6"/>
    <w:rsid w:val="00DF2A33"/>
    <w:rsid w:val="00DF4312"/>
    <w:rsid w:val="00DF44D4"/>
    <w:rsid w:val="00DF5B71"/>
    <w:rsid w:val="00DF6ECB"/>
    <w:rsid w:val="00DF750E"/>
    <w:rsid w:val="00E007F5"/>
    <w:rsid w:val="00E01687"/>
    <w:rsid w:val="00E019C3"/>
    <w:rsid w:val="00E01EE0"/>
    <w:rsid w:val="00E041DF"/>
    <w:rsid w:val="00E04A61"/>
    <w:rsid w:val="00E04F30"/>
    <w:rsid w:val="00E060CB"/>
    <w:rsid w:val="00E07084"/>
    <w:rsid w:val="00E07316"/>
    <w:rsid w:val="00E07718"/>
    <w:rsid w:val="00E07A21"/>
    <w:rsid w:val="00E07AAB"/>
    <w:rsid w:val="00E107EA"/>
    <w:rsid w:val="00E10CCB"/>
    <w:rsid w:val="00E13641"/>
    <w:rsid w:val="00E144B6"/>
    <w:rsid w:val="00E14D9E"/>
    <w:rsid w:val="00E15048"/>
    <w:rsid w:val="00E1694E"/>
    <w:rsid w:val="00E16997"/>
    <w:rsid w:val="00E171E4"/>
    <w:rsid w:val="00E176E6"/>
    <w:rsid w:val="00E2082A"/>
    <w:rsid w:val="00E2124C"/>
    <w:rsid w:val="00E21E03"/>
    <w:rsid w:val="00E225DF"/>
    <w:rsid w:val="00E2313B"/>
    <w:rsid w:val="00E24281"/>
    <w:rsid w:val="00E242B1"/>
    <w:rsid w:val="00E25C0B"/>
    <w:rsid w:val="00E25C57"/>
    <w:rsid w:val="00E2627B"/>
    <w:rsid w:val="00E268C3"/>
    <w:rsid w:val="00E270DE"/>
    <w:rsid w:val="00E27375"/>
    <w:rsid w:val="00E27A62"/>
    <w:rsid w:val="00E307AF"/>
    <w:rsid w:val="00E31310"/>
    <w:rsid w:val="00E32745"/>
    <w:rsid w:val="00E32D55"/>
    <w:rsid w:val="00E33592"/>
    <w:rsid w:val="00E33611"/>
    <w:rsid w:val="00E35531"/>
    <w:rsid w:val="00E37506"/>
    <w:rsid w:val="00E37751"/>
    <w:rsid w:val="00E37961"/>
    <w:rsid w:val="00E4086D"/>
    <w:rsid w:val="00E4249F"/>
    <w:rsid w:val="00E42689"/>
    <w:rsid w:val="00E42E56"/>
    <w:rsid w:val="00E432F8"/>
    <w:rsid w:val="00E43348"/>
    <w:rsid w:val="00E436B9"/>
    <w:rsid w:val="00E44CD7"/>
    <w:rsid w:val="00E44DE7"/>
    <w:rsid w:val="00E458DB"/>
    <w:rsid w:val="00E471AD"/>
    <w:rsid w:val="00E47816"/>
    <w:rsid w:val="00E50212"/>
    <w:rsid w:val="00E502E0"/>
    <w:rsid w:val="00E507CD"/>
    <w:rsid w:val="00E5125A"/>
    <w:rsid w:val="00E5135C"/>
    <w:rsid w:val="00E513E4"/>
    <w:rsid w:val="00E518E4"/>
    <w:rsid w:val="00E52A7A"/>
    <w:rsid w:val="00E53C26"/>
    <w:rsid w:val="00E53E76"/>
    <w:rsid w:val="00E5494B"/>
    <w:rsid w:val="00E565C7"/>
    <w:rsid w:val="00E570E8"/>
    <w:rsid w:val="00E57AC1"/>
    <w:rsid w:val="00E57EB2"/>
    <w:rsid w:val="00E605E7"/>
    <w:rsid w:val="00E616E8"/>
    <w:rsid w:val="00E61F1F"/>
    <w:rsid w:val="00E62F06"/>
    <w:rsid w:val="00E6462C"/>
    <w:rsid w:val="00E646CC"/>
    <w:rsid w:val="00E64DBD"/>
    <w:rsid w:val="00E64DFA"/>
    <w:rsid w:val="00E66E91"/>
    <w:rsid w:val="00E67818"/>
    <w:rsid w:val="00E707A2"/>
    <w:rsid w:val="00E72035"/>
    <w:rsid w:val="00E72687"/>
    <w:rsid w:val="00E72EF7"/>
    <w:rsid w:val="00E74EAC"/>
    <w:rsid w:val="00E752CA"/>
    <w:rsid w:val="00E7653A"/>
    <w:rsid w:val="00E766DB"/>
    <w:rsid w:val="00E769B0"/>
    <w:rsid w:val="00E76B3B"/>
    <w:rsid w:val="00E777D2"/>
    <w:rsid w:val="00E77A42"/>
    <w:rsid w:val="00E80563"/>
    <w:rsid w:val="00E81E31"/>
    <w:rsid w:val="00E821D3"/>
    <w:rsid w:val="00E8353B"/>
    <w:rsid w:val="00E83E4E"/>
    <w:rsid w:val="00E83FDB"/>
    <w:rsid w:val="00E84943"/>
    <w:rsid w:val="00E869E1"/>
    <w:rsid w:val="00E9066F"/>
    <w:rsid w:val="00E90D48"/>
    <w:rsid w:val="00E90D64"/>
    <w:rsid w:val="00E90DCF"/>
    <w:rsid w:val="00E91B07"/>
    <w:rsid w:val="00E92302"/>
    <w:rsid w:val="00E9265F"/>
    <w:rsid w:val="00E93801"/>
    <w:rsid w:val="00E93B0F"/>
    <w:rsid w:val="00E93D6C"/>
    <w:rsid w:val="00E95948"/>
    <w:rsid w:val="00E95EB3"/>
    <w:rsid w:val="00E9651B"/>
    <w:rsid w:val="00E9662A"/>
    <w:rsid w:val="00E96B74"/>
    <w:rsid w:val="00E96B78"/>
    <w:rsid w:val="00E96CCA"/>
    <w:rsid w:val="00E96DDE"/>
    <w:rsid w:val="00E96F3A"/>
    <w:rsid w:val="00E9715C"/>
    <w:rsid w:val="00E97B91"/>
    <w:rsid w:val="00EA11BF"/>
    <w:rsid w:val="00EA14FD"/>
    <w:rsid w:val="00EA1D25"/>
    <w:rsid w:val="00EA2306"/>
    <w:rsid w:val="00EA28E0"/>
    <w:rsid w:val="00EA296A"/>
    <w:rsid w:val="00EA3758"/>
    <w:rsid w:val="00EA4668"/>
    <w:rsid w:val="00EA4963"/>
    <w:rsid w:val="00EA49B2"/>
    <w:rsid w:val="00EA51F8"/>
    <w:rsid w:val="00EA58B8"/>
    <w:rsid w:val="00EA656D"/>
    <w:rsid w:val="00EA6AD1"/>
    <w:rsid w:val="00EA71B4"/>
    <w:rsid w:val="00EA7A8B"/>
    <w:rsid w:val="00EA7E11"/>
    <w:rsid w:val="00EB0C8B"/>
    <w:rsid w:val="00EB0EA2"/>
    <w:rsid w:val="00EB23AC"/>
    <w:rsid w:val="00EB26EB"/>
    <w:rsid w:val="00EB518F"/>
    <w:rsid w:val="00EB56E0"/>
    <w:rsid w:val="00EB5820"/>
    <w:rsid w:val="00EB5D18"/>
    <w:rsid w:val="00EB6D4F"/>
    <w:rsid w:val="00EB6FDA"/>
    <w:rsid w:val="00EC022B"/>
    <w:rsid w:val="00EC07EA"/>
    <w:rsid w:val="00EC0E02"/>
    <w:rsid w:val="00EC3538"/>
    <w:rsid w:val="00EC4559"/>
    <w:rsid w:val="00EC54E1"/>
    <w:rsid w:val="00EC5E26"/>
    <w:rsid w:val="00EC61D1"/>
    <w:rsid w:val="00EC6602"/>
    <w:rsid w:val="00EC6F32"/>
    <w:rsid w:val="00EC6F7C"/>
    <w:rsid w:val="00EC7402"/>
    <w:rsid w:val="00EC74B1"/>
    <w:rsid w:val="00EC74F5"/>
    <w:rsid w:val="00EC7698"/>
    <w:rsid w:val="00EC77B7"/>
    <w:rsid w:val="00ED0F1C"/>
    <w:rsid w:val="00ED21E8"/>
    <w:rsid w:val="00ED29CA"/>
    <w:rsid w:val="00ED2BD5"/>
    <w:rsid w:val="00ED339E"/>
    <w:rsid w:val="00ED43A9"/>
    <w:rsid w:val="00ED44BA"/>
    <w:rsid w:val="00ED49AD"/>
    <w:rsid w:val="00ED5635"/>
    <w:rsid w:val="00ED6668"/>
    <w:rsid w:val="00ED6B5A"/>
    <w:rsid w:val="00ED6D57"/>
    <w:rsid w:val="00ED739F"/>
    <w:rsid w:val="00ED7AAD"/>
    <w:rsid w:val="00EE0331"/>
    <w:rsid w:val="00EE067F"/>
    <w:rsid w:val="00EE07C1"/>
    <w:rsid w:val="00EE2860"/>
    <w:rsid w:val="00EE3287"/>
    <w:rsid w:val="00EE66AB"/>
    <w:rsid w:val="00EE6AFE"/>
    <w:rsid w:val="00EF0084"/>
    <w:rsid w:val="00EF29F4"/>
    <w:rsid w:val="00EF3708"/>
    <w:rsid w:val="00EF3710"/>
    <w:rsid w:val="00EF40FD"/>
    <w:rsid w:val="00EF4E9D"/>
    <w:rsid w:val="00EF5512"/>
    <w:rsid w:val="00EF55D5"/>
    <w:rsid w:val="00EF6152"/>
    <w:rsid w:val="00EF6469"/>
    <w:rsid w:val="00EF6FFE"/>
    <w:rsid w:val="00EF7475"/>
    <w:rsid w:val="00EF77AA"/>
    <w:rsid w:val="00F01306"/>
    <w:rsid w:val="00F03869"/>
    <w:rsid w:val="00F04E33"/>
    <w:rsid w:val="00F054D3"/>
    <w:rsid w:val="00F055F0"/>
    <w:rsid w:val="00F057CB"/>
    <w:rsid w:val="00F06D53"/>
    <w:rsid w:val="00F079A8"/>
    <w:rsid w:val="00F07F5A"/>
    <w:rsid w:val="00F103F5"/>
    <w:rsid w:val="00F11194"/>
    <w:rsid w:val="00F11906"/>
    <w:rsid w:val="00F11CE1"/>
    <w:rsid w:val="00F12633"/>
    <w:rsid w:val="00F15C86"/>
    <w:rsid w:val="00F15D08"/>
    <w:rsid w:val="00F16F28"/>
    <w:rsid w:val="00F21930"/>
    <w:rsid w:val="00F22985"/>
    <w:rsid w:val="00F232A3"/>
    <w:rsid w:val="00F23740"/>
    <w:rsid w:val="00F252F5"/>
    <w:rsid w:val="00F25429"/>
    <w:rsid w:val="00F2640E"/>
    <w:rsid w:val="00F264A9"/>
    <w:rsid w:val="00F265B8"/>
    <w:rsid w:val="00F26641"/>
    <w:rsid w:val="00F26655"/>
    <w:rsid w:val="00F268EC"/>
    <w:rsid w:val="00F31BFC"/>
    <w:rsid w:val="00F3203F"/>
    <w:rsid w:val="00F320ED"/>
    <w:rsid w:val="00F3251E"/>
    <w:rsid w:val="00F32A46"/>
    <w:rsid w:val="00F32B52"/>
    <w:rsid w:val="00F33668"/>
    <w:rsid w:val="00F35622"/>
    <w:rsid w:val="00F35989"/>
    <w:rsid w:val="00F35E24"/>
    <w:rsid w:val="00F370B9"/>
    <w:rsid w:val="00F3760D"/>
    <w:rsid w:val="00F4141E"/>
    <w:rsid w:val="00F41A71"/>
    <w:rsid w:val="00F41CE8"/>
    <w:rsid w:val="00F42EDD"/>
    <w:rsid w:val="00F43355"/>
    <w:rsid w:val="00F44209"/>
    <w:rsid w:val="00F44DE2"/>
    <w:rsid w:val="00F4586F"/>
    <w:rsid w:val="00F45B1B"/>
    <w:rsid w:val="00F45F14"/>
    <w:rsid w:val="00F47D18"/>
    <w:rsid w:val="00F50F34"/>
    <w:rsid w:val="00F51537"/>
    <w:rsid w:val="00F51D11"/>
    <w:rsid w:val="00F52A92"/>
    <w:rsid w:val="00F552D5"/>
    <w:rsid w:val="00F55C1A"/>
    <w:rsid w:val="00F55C5B"/>
    <w:rsid w:val="00F55F1F"/>
    <w:rsid w:val="00F560AC"/>
    <w:rsid w:val="00F56313"/>
    <w:rsid w:val="00F5651B"/>
    <w:rsid w:val="00F568B2"/>
    <w:rsid w:val="00F56AD7"/>
    <w:rsid w:val="00F57C8D"/>
    <w:rsid w:val="00F57CD2"/>
    <w:rsid w:val="00F57FBE"/>
    <w:rsid w:val="00F607BD"/>
    <w:rsid w:val="00F618A0"/>
    <w:rsid w:val="00F61A00"/>
    <w:rsid w:val="00F62B3F"/>
    <w:rsid w:val="00F62C71"/>
    <w:rsid w:val="00F639CF"/>
    <w:rsid w:val="00F63F47"/>
    <w:rsid w:val="00F64ADD"/>
    <w:rsid w:val="00F66200"/>
    <w:rsid w:val="00F66DEA"/>
    <w:rsid w:val="00F678C3"/>
    <w:rsid w:val="00F73667"/>
    <w:rsid w:val="00F73BB1"/>
    <w:rsid w:val="00F73F77"/>
    <w:rsid w:val="00F7518A"/>
    <w:rsid w:val="00F76055"/>
    <w:rsid w:val="00F768AE"/>
    <w:rsid w:val="00F7712D"/>
    <w:rsid w:val="00F81D63"/>
    <w:rsid w:val="00F82A2E"/>
    <w:rsid w:val="00F83AA1"/>
    <w:rsid w:val="00F83D27"/>
    <w:rsid w:val="00F8460C"/>
    <w:rsid w:val="00F84E8C"/>
    <w:rsid w:val="00F8507E"/>
    <w:rsid w:val="00F850E0"/>
    <w:rsid w:val="00F87940"/>
    <w:rsid w:val="00F903D2"/>
    <w:rsid w:val="00F90F40"/>
    <w:rsid w:val="00F91FDD"/>
    <w:rsid w:val="00F924E9"/>
    <w:rsid w:val="00F93021"/>
    <w:rsid w:val="00F93135"/>
    <w:rsid w:val="00FA087A"/>
    <w:rsid w:val="00FA104C"/>
    <w:rsid w:val="00FA17FF"/>
    <w:rsid w:val="00FA245A"/>
    <w:rsid w:val="00FA2DF7"/>
    <w:rsid w:val="00FA3374"/>
    <w:rsid w:val="00FA4FA9"/>
    <w:rsid w:val="00FA5563"/>
    <w:rsid w:val="00FA581A"/>
    <w:rsid w:val="00FA6B54"/>
    <w:rsid w:val="00FA7972"/>
    <w:rsid w:val="00FB24F0"/>
    <w:rsid w:val="00FB4B58"/>
    <w:rsid w:val="00FB5284"/>
    <w:rsid w:val="00FB55F2"/>
    <w:rsid w:val="00FB5996"/>
    <w:rsid w:val="00FB6758"/>
    <w:rsid w:val="00FB6DCB"/>
    <w:rsid w:val="00FB6FDC"/>
    <w:rsid w:val="00FB70CB"/>
    <w:rsid w:val="00FB7FAE"/>
    <w:rsid w:val="00FC07A8"/>
    <w:rsid w:val="00FC0D71"/>
    <w:rsid w:val="00FC2AAF"/>
    <w:rsid w:val="00FC2D03"/>
    <w:rsid w:val="00FC39F5"/>
    <w:rsid w:val="00FC3FF8"/>
    <w:rsid w:val="00FC541B"/>
    <w:rsid w:val="00FD1173"/>
    <w:rsid w:val="00FD17A2"/>
    <w:rsid w:val="00FD231D"/>
    <w:rsid w:val="00FD281B"/>
    <w:rsid w:val="00FD3CCC"/>
    <w:rsid w:val="00FD4293"/>
    <w:rsid w:val="00FD42AE"/>
    <w:rsid w:val="00FD46F4"/>
    <w:rsid w:val="00FD4D1F"/>
    <w:rsid w:val="00FD541A"/>
    <w:rsid w:val="00FD5D23"/>
    <w:rsid w:val="00FD5D24"/>
    <w:rsid w:val="00FD64A0"/>
    <w:rsid w:val="00FD7284"/>
    <w:rsid w:val="00FD7AB6"/>
    <w:rsid w:val="00FD7AD2"/>
    <w:rsid w:val="00FE17EC"/>
    <w:rsid w:val="00FE1817"/>
    <w:rsid w:val="00FE184A"/>
    <w:rsid w:val="00FE1C5C"/>
    <w:rsid w:val="00FE1E5B"/>
    <w:rsid w:val="00FE21A5"/>
    <w:rsid w:val="00FE245E"/>
    <w:rsid w:val="00FE26EB"/>
    <w:rsid w:val="00FE2E17"/>
    <w:rsid w:val="00FE45C0"/>
    <w:rsid w:val="00FE47B1"/>
    <w:rsid w:val="00FE6756"/>
    <w:rsid w:val="00FE76C8"/>
    <w:rsid w:val="00FF08B0"/>
    <w:rsid w:val="00FF17F5"/>
    <w:rsid w:val="00FF1CD9"/>
    <w:rsid w:val="00FF25B1"/>
    <w:rsid w:val="00FF3873"/>
    <w:rsid w:val="00FF5A96"/>
    <w:rsid w:val="00FF660A"/>
    <w:rsid w:val="00FF760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03229"/>
  <w15:docId w15:val="{19BF9884-70E7-45B2-A6C2-A34892B8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qFormat="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56DF3"/>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377896"/>
    <w:pPr>
      <w:keepNext/>
      <w:outlineLvl w:val="0"/>
    </w:pPr>
    <w:rPr>
      <w:rFonts w:ascii="Arial" w:hAnsi="Arial"/>
      <w:b/>
      <w:sz w:val="24"/>
    </w:rPr>
  </w:style>
  <w:style w:type="paragraph" w:styleId="Nagwek2">
    <w:name w:val="heading 2"/>
    <w:basedOn w:val="Normalny"/>
    <w:next w:val="Normalny"/>
    <w:link w:val="Nagwek2Znak"/>
    <w:uiPriority w:val="99"/>
    <w:qFormat/>
    <w:rsid w:val="00377896"/>
    <w:pPr>
      <w:keepNext/>
      <w:jc w:val="center"/>
      <w:outlineLvl w:val="1"/>
    </w:pPr>
    <w:rPr>
      <w:rFonts w:ascii="Arial" w:hAnsi="Arial"/>
      <w:b/>
      <w:sz w:val="28"/>
    </w:rPr>
  </w:style>
  <w:style w:type="paragraph" w:styleId="Nagwek3">
    <w:name w:val="heading 3"/>
    <w:basedOn w:val="Normalny"/>
    <w:next w:val="Normalny"/>
    <w:link w:val="Nagwek3Znak"/>
    <w:uiPriority w:val="9"/>
    <w:qFormat/>
    <w:rsid w:val="00377896"/>
    <w:pPr>
      <w:keepNext/>
      <w:spacing w:before="240" w:after="60"/>
      <w:outlineLvl w:val="2"/>
    </w:pPr>
    <w:rPr>
      <w:rFonts w:ascii="Arial" w:hAnsi="Arial"/>
      <w:b/>
      <w:bCs/>
      <w:sz w:val="26"/>
      <w:szCs w:val="26"/>
    </w:rPr>
  </w:style>
  <w:style w:type="paragraph" w:styleId="Nagwek4">
    <w:name w:val="heading 4"/>
    <w:basedOn w:val="Normalny"/>
    <w:next w:val="Normalny"/>
    <w:link w:val="Nagwek4Znak"/>
    <w:uiPriority w:val="99"/>
    <w:qFormat/>
    <w:rsid w:val="00377896"/>
    <w:pPr>
      <w:keepNext/>
      <w:outlineLvl w:val="3"/>
    </w:pPr>
    <w:rPr>
      <w:rFonts w:ascii="Arial" w:hAnsi="Arial"/>
      <w:b/>
      <w:sz w:val="22"/>
    </w:rPr>
  </w:style>
  <w:style w:type="paragraph" w:styleId="Nagwek5">
    <w:name w:val="heading 5"/>
    <w:basedOn w:val="Normalny"/>
    <w:next w:val="Normalny"/>
    <w:link w:val="Nagwek5Znak"/>
    <w:uiPriority w:val="99"/>
    <w:qFormat/>
    <w:rsid w:val="00377896"/>
    <w:pPr>
      <w:keepNext/>
      <w:outlineLvl w:val="4"/>
    </w:pPr>
    <w:rPr>
      <w:rFonts w:ascii="Arial" w:hAnsi="Arial"/>
      <w:i/>
      <w:sz w:val="22"/>
    </w:rPr>
  </w:style>
  <w:style w:type="paragraph" w:styleId="Nagwek6">
    <w:name w:val="heading 6"/>
    <w:basedOn w:val="Normalny"/>
    <w:next w:val="Normalny"/>
    <w:link w:val="Nagwek6Znak"/>
    <w:uiPriority w:val="99"/>
    <w:qFormat/>
    <w:rsid w:val="00377896"/>
    <w:pPr>
      <w:keepNext/>
      <w:outlineLvl w:val="5"/>
    </w:pPr>
    <w:rPr>
      <w:rFonts w:ascii="Arial" w:hAnsi="Arial"/>
      <w:b/>
    </w:rPr>
  </w:style>
  <w:style w:type="paragraph" w:styleId="Nagwek7">
    <w:name w:val="heading 7"/>
    <w:basedOn w:val="Normalny"/>
    <w:next w:val="Normalny"/>
    <w:link w:val="Nagwek7Znak"/>
    <w:uiPriority w:val="99"/>
    <w:qFormat/>
    <w:rsid w:val="00377896"/>
    <w:pPr>
      <w:keepNext/>
      <w:pBdr>
        <w:top w:val="single" w:sz="12" w:space="1" w:color="auto"/>
        <w:left w:val="single" w:sz="12" w:space="1" w:color="auto"/>
        <w:bottom w:val="single" w:sz="12" w:space="1" w:color="auto"/>
        <w:right w:val="single" w:sz="12" w:space="1" w:color="auto"/>
      </w:pBdr>
      <w:shd w:val="pct10" w:color="auto" w:fill="auto"/>
      <w:jc w:val="center"/>
      <w:outlineLvl w:val="6"/>
    </w:pPr>
    <w:rPr>
      <w:rFonts w:ascii="Arial" w:hAnsi="Arial"/>
      <w:b/>
      <w:sz w:val="28"/>
    </w:rPr>
  </w:style>
  <w:style w:type="paragraph" w:styleId="Nagwek8">
    <w:name w:val="heading 8"/>
    <w:basedOn w:val="Normalny"/>
    <w:next w:val="Normalny"/>
    <w:link w:val="Nagwek8Znak"/>
    <w:uiPriority w:val="99"/>
    <w:qFormat/>
    <w:rsid w:val="00377896"/>
    <w:pPr>
      <w:keepNext/>
      <w:jc w:val="center"/>
      <w:outlineLvl w:val="7"/>
    </w:pPr>
    <w:rPr>
      <w:rFonts w:ascii="Arial" w:hAnsi="Arial"/>
      <w:sz w:val="24"/>
      <w:lang w:val="cs-CZ"/>
    </w:rPr>
  </w:style>
  <w:style w:type="paragraph" w:styleId="Nagwek9">
    <w:name w:val="heading 9"/>
    <w:basedOn w:val="Normalny"/>
    <w:next w:val="Normalny"/>
    <w:link w:val="Nagwek9Znak"/>
    <w:uiPriority w:val="99"/>
    <w:qFormat/>
    <w:rsid w:val="00377896"/>
    <w:pPr>
      <w:keepNext/>
      <w:jc w:val="both"/>
      <w:outlineLvl w:val="8"/>
    </w:pPr>
    <w:rPr>
      <w:rFonts w:ascii="Arial" w:hAnsi="Arial"/>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77896"/>
    <w:rPr>
      <w:rFonts w:ascii="Arial" w:eastAsia="Times New Roman" w:hAnsi="Arial" w:cs="Times New Roman"/>
      <w:b/>
      <w:sz w:val="24"/>
      <w:szCs w:val="20"/>
      <w:lang w:eastAsia="pl-PL"/>
    </w:rPr>
  </w:style>
  <w:style w:type="character" w:customStyle="1" w:styleId="Nagwek2Znak">
    <w:name w:val="Nagłówek 2 Znak"/>
    <w:basedOn w:val="Domylnaczcionkaakapitu"/>
    <w:link w:val="Nagwek2"/>
    <w:uiPriority w:val="99"/>
    <w:rsid w:val="00377896"/>
    <w:rPr>
      <w:rFonts w:ascii="Arial" w:eastAsia="Times New Roman" w:hAnsi="Arial" w:cs="Times New Roman"/>
      <w:b/>
      <w:sz w:val="28"/>
      <w:szCs w:val="20"/>
      <w:lang w:eastAsia="pl-PL"/>
    </w:rPr>
  </w:style>
  <w:style w:type="character" w:customStyle="1" w:styleId="Nagwek3Znak">
    <w:name w:val="Nagłówek 3 Znak"/>
    <w:basedOn w:val="Domylnaczcionkaakapitu"/>
    <w:link w:val="Nagwek3"/>
    <w:uiPriority w:val="9"/>
    <w:rsid w:val="00377896"/>
    <w:rPr>
      <w:rFonts w:ascii="Arial" w:eastAsia="Times New Roman" w:hAnsi="Arial" w:cs="Times New Roman"/>
      <w:b/>
      <w:bCs/>
      <w:sz w:val="26"/>
      <w:szCs w:val="26"/>
      <w:lang w:eastAsia="pl-PL"/>
    </w:rPr>
  </w:style>
  <w:style w:type="character" w:customStyle="1" w:styleId="Nagwek4Znak">
    <w:name w:val="Nagłówek 4 Znak"/>
    <w:basedOn w:val="Domylnaczcionkaakapitu"/>
    <w:link w:val="Nagwek4"/>
    <w:uiPriority w:val="99"/>
    <w:rsid w:val="00377896"/>
    <w:rPr>
      <w:rFonts w:ascii="Arial" w:eastAsia="Times New Roman" w:hAnsi="Arial" w:cs="Times New Roman"/>
      <w:b/>
      <w:szCs w:val="20"/>
      <w:lang w:eastAsia="pl-PL"/>
    </w:rPr>
  </w:style>
  <w:style w:type="character" w:customStyle="1" w:styleId="Nagwek5Znak">
    <w:name w:val="Nagłówek 5 Znak"/>
    <w:basedOn w:val="Domylnaczcionkaakapitu"/>
    <w:link w:val="Nagwek5"/>
    <w:uiPriority w:val="99"/>
    <w:rsid w:val="00377896"/>
    <w:rPr>
      <w:rFonts w:ascii="Arial" w:eastAsia="Times New Roman" w:hAnsi="Arial" w:cs="Times New Roman"/>
      <w:i/>
      <w:szCs w:val="20"/>
      <w:lang w:eastAsia="pl-PL"/>
    </w:rPr>
  </w:style>
  <w:style w:type="character" w:customStyle="1" w:styleId="Nagwek6Znak">
    <w:name w:val="Nagłówek 6 Znak"/>
    <w:basedOn w:val="Domylnaczcionkaakapitu"/>
    <w:link w:val="Nagwek6"/>
    <w:uiPriority w:val="99"/>
    <w:rsid w:val="00377896"/>
    <w:rPr>
      <w:rFonts w:ascii="Arial" w:eastAsia="Times New Roman" w:hAnsi="Arial" w:cs="Times New Roman"/>
      <w:b/>
      <w:sz w:val="20"/>
      <w:szCs w:val="20"/>
      <w:lang w:eastAsia="pl-PL"/>
    </w:rPr>
  </w:style>
  <w:style w:type="character" w:customStyle="1" w:styleId="Nagwek7Znak">
    <w:name w:val="Nagłówek 7 Znak"/>
    <w:basedOn w:val="Domylnaczcionkaakapitu"/>
    <w:link w:val="Nagwek7"/>
    <w:uiPriority w:val="99"/>
    <w:rsid w:val="00377896"/>
    <w:rPr>
      <w:rFonts w:ascii="Arial" w:eastAsia="Times New Roman" w:hAnsi="Arial" w:cs="Times New Roman"/>
      <w:b/>
      <w:sz w:val="28"/>
      <w:szCs w:val="20"/>
      <w:shd w:val="pct10" w:color="auto" w:fill="auto"/>
      <w:lang w:eastAsia="pl-PL"/>
    </w:rPr>
  </w:style>
  <w:style w:type="character" w:customStyle="1" w:styleId="Nagwek8Znak">
    <w:name w:val="Nagłówek 8 Znak"/>
    <w:basedOn w:val="Domylnaczcionkaakapitu"/>
    <w:link w:val="Nagwek8"/>
    <w:uiPriority w:val="99"/>
    <w:rsid w:val="00377896"/>
    <w:rPr>
      <w:rFonts w:ascii="Arial" w:eastAsia="Times New Roman" w:hAnsi="Arial" w:cs="Times New Roman"/>
      <w:sz w:val="24"/>
      <w:szCs w:val="20"/>
      <w:lang w:val="cs-CZ" w:eastAsia="pl-PL"/>
    </w:rPr>
  </w:style>
  <w:style w:type="character" w:customStyle="1" w:styleId="Nagwek9Znak">
    <w:name w:val="Nagłówek 9 Znak"/>
    <w:basedOn w:val="Domylnaczcionkaakapitu"/>
    <w:link w:val="Nagwek9"/>
    <w:uiPriority w:val="99"/>
    <w:rsid w:val="00377896"/>
    <w:rPr>
      <w:rFonts w:ascii="Arial" w:eastAsia="Times New Roman" w:hAnsi="Arial" w:cs="Times New Roman"/>
      <w:b/>
      <w:sz w:val="24"/>
      <w:szCs w:val="20"/>
      <w:lang w:eastAsia="pl-PL"/>
    </w:rPr>
  </w:style>
  <w:style w:type="paragraph" w:styleId="Tekstpodstawowy">
    <w:name w:val="Body Text"/>
    <w:basedOn w:val="Normalny"/>
    <w:link w:val="TekstpodstawowyZnak"/>
    <w:rsid w:val="00377896"/>
    <w:rPr>
      <w:rFonts w:ascii="Arial" w:hAnsi="Arial"/>
      <w:sz w:val="24"/>
    </w:rPr>
  </w:style>
  <w:style w:type="character" w:customStyle="1" w:styleId="TekstpodstawowyZnak">
    <w:name w:val="Tekst podstawowy Znak"/>
    <w:basedOn w:val="Domylnaczcionkaakapitu"/>
    <w:link w:val="Tekstpodstawowy"/>
    <w:rsid w:val="00377896"/>
    <w:rPr>
      <w:rFonts w:ascii="Arial" w:eastAsia="Times New Roman" w:hAnsi="Arial" w:cs="Times New Roman"/>
      <w:sz w:val="24"/>
      <w:szCs w:val="20"/>
      <w:lang w:eastAsia="pl-PL"/>
    </w:rPr>
  </w:style>
  <w:style w:type="paragraph" w:styleId="Tekstpodstawowy3">
    <w:name w:val="Body Text 3"/>
    <w:basedOn w:val="Normalny"/>
    <w:link w:val="Tekstpodstawowy3Znak"/>
    <w:rsid w:val="00377896"/>
    <w:rPr>
      <w:rFonts w:ascii="Arial" w:hAnsi="Arial"/>
      <w:color w:val="000000"/>
      <w:sz w:val="22"/>
    </w:rPr>
  </w:style>
  <w:style w:type="character" w:customStyle="1" w:styleId="Tekstpodstawowy3Znak">
    <w:name w:val="Tekst podstawowy 3 Znak"/>
    <w:basedOn w:val="Domylnaczcionkaakapitu"/>
    <w:link w:val="Tekstpodstawowy3"/>
    <w:rsid w:val="00377896"/>
    <w:rPr>
      <w:rFonts w:ascii="Arial" w:eastAsia="Times New Roman" w:hAnsi="Arial" w:cs="Times New Roman"/>
      <w:color w:val="000000"/>
      <w:szCs w:val="20"/>
      <w:lang w:eastAsia="pl-PL"/>
    </w:rPr>
  </w:style>
  <w:style w:type="character" w:styleId="Numerstrony">
    <w:name w:val="page number"/>
    <w:basedOn w:val="Domylnaczcionkaakapitu"/>
    <w:rsid w:val="00377896"/>
  </w:style>
  <w:style w:type="paragraph" w:styleId="NormalnyWeb">
    <w:name w:val="Normal (Web)"/>
    <w:basedOn w:val="Normalny"/>
    <w:uiPriority w:val="99"/>
    <w:rsid w:val="00377896"/>
    <w:pPr>
      <w:spacing w:before="100" w:beforeAutospacing="1" w:after="100" w:afterAutospacing="1"/>
    </w:pPr>
    <w:rPr>
      <w:rFonts w:ascii="Arial Unicode MS" w:eastAsia="Arial Unicode MS" w:hAnsi="Arial Unicode MS" w:cs="Arial Unicode MS"/>
      <w:sz w:val="24"/>
      <w:szCs w:val="24"/>
    </w:rPr>
  </w:style>
  <w:style w:type="character" w:styleId="Hipercze">
    <w:name w:val="Hyperlink"/>
    <w:rsid w:val="00377896"/>
    <w:rPr>
      <w:rFonts w:ascii="Verdana" w:hAnsi="Verdana" w:hint="default"/>
      <w:color w:val="0000FF"/>
      <w:sz w:val="20"/>
      <w:szCs w:val="20"/>
      <w:u w:val="single"/>
    </w:rPr>
  </w:style>
  <w:style w:type="paragraph" w:styleId="Lista">
    <w:name w:val="List"/>
    <w:basedOn w:val="Normalny"/>
    <w:rsid w:val="00377896"/>
    <w:pPr>
      <w:overflowPunct w:val="0"/>
      <w:autoSpaceDE w:val="0"/>
      <w:autoSpaceDN w:val="0"/>
      <w:adjustRightInd w:val="0"/>
      <w:ind w:left="360" w:hanging="360"/>
      <w:textAlignment w:val="baseline"/>
    </w:pPr>
    <w:rPr>
      <w:rFonts w:ascii="Arial" w:hAnsi="Arial"/>
      <w:sz w:val="24"/>
    </w:rPr>
  </w:style>
  <w:style w:type="paragraph" w:customStyle="1" w:styleId="Styl1">
    <w:name w:val="Styl1"/>
    <w:basedOn w:val="Normalny"/>
    <w:rsid w:val="00377896"/>
    <w:pPr>
      <w:widowControl w:val="0"/>
      <w:spacing w:before="240"/>
      <w:jc w:val="both"/>
    </w:pPr>
    <w:rPr>
      <w:rFonts w:ascii="Arial" w:hAnsi="Arial"/>
      <w:sz w:val="24"/>
    </w:rPr>
  </w:style>
  <w:style w:type="paragraph" w:styleId="Tekstblokowy">
    <w:name w:val="Block Text"/>
    <w:basedOn w:val="Normalny"/>
    <w:rsid w:val="00377896"/>
    <w:pPr>
      <w:suppressAutoHyphens/>
      <w:spacing w:before="120"/>
      <w:ind w:left="360" w:right="-1"/>
      <w:jc w:val="both"/>
    </w:pPr>
    <w:rPr>
      <w:b/>
      <w:sz w:val="24"/>
      <w:szCs w:val="24"/>
    </w:rPr>
  </w:style>
  <w:style w:type="paragraph" w:styleId="Stopka">
    <w:name w:val="footer"/>
    <w:basedOn w:val="Normalny"/>
    <w:link w:val="StopkaZnak"/>
    <w:uiPriority w:val="99"/>
    <w:rsid w:val="00377896"/>
    <w:pPr>
      <w:tabs>
        <w:tab w:val="center" w:pos="4536"/>
        <w:tab w:val="right" w:pos="9072"/>
      </w:tabs>
    </w:pPr>
  </w:style>
  <w:style w:type="character" w:customStyle="1" w:styleId="StopkaZnak">
    <w:name w:val="Stopka Znak"/>
    <w:basedOn w:val="Domylnaczcionkaakapitu"/>
    <w:link w:val="Stopka"/>
    <w:uiPriority w:val="99"/>
    <w:rsid w:val="00377896"/>
    <w:rPr>
      <w:rFonts w:ascii="Times New Roman" w:eastAsia="Times New Roman" w:hAnsi="Times New Roman" w:cs="Times New Roman"/>
      <w:sz w:val="20"/>
      <w:szCs w:val="20"/>
      <w:lang w:eastAsia="pl-PL"/>
    </w:rPr>
  </w:style>
  <w:style w:type="paragraph" w:styleId="Nagwek">
    <w:name w:val="header"/>
    <w:basedOn w:val="Normalny"/>
    <w:link w:val="NagwekZnak"/>
    <w:uiPriority w:val="99"/>
    <w:rsid w:val="00377896"/>
    <w:pPr>
      <w:tabs>
        <w:tab w:val="center" w:pos="4536"/>
        <w:tab w:val="right" w:pos="9072"/>
      </w:tabs>
    </w:pPr>
  </w:style>
  <w:style w:type="character" w:customStyle="1" w:styleId="NagwekZnak">
    <w:name w:val="Nagłówek Znak"/>
    <w:basedOn w:val="Domylnaczcionkaakapitu"/>
    <w:link w:val="Nagwek"/>
    <w:uiPriority w:val="99"/>
    <w:rsid w:val="00377896"/>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377896"/>
    <w:pPr>
      <w:spacing w:after="120" w:line="480" w:lineRule="auto"/>
    </w:pPr>
  </w:style>
  <w:style w:type="character" w:customStyle="1" w:styleId="Tekstpodstawowy2Znak">
    <w:name w:val="Tekst podstawowy 2 Znak"/>
    <w:basedOn w:val="Domylnaczcionkaakapitu"/>
    <w:link w:val="Tekstpodstawowy2"/>
    <w:rsid w:val="00377896"/>
    <w:rPr>
      <w:rFonts w:ascii="Times New Roman" w:eastAsia="Times New Roman" w:hAnsi="Times New Roman" w:cs="Times New Roman"/>
      <w:sz w:val="20"/>
      <w:szCs w:val="20"/>
      <w:lang w:eastAsia="pl-PL"/>
    </w:rPr>
  </w:style>
  <w:style w:type="paragraph" w:styleId="Indeks1">
    <w:name w:val="index 1"/>
    <w:basedOn w:val="Normalny"/>
    <w:next w:val="Normalny"/>
    <w:autoRedefine/>
    <w:semiHidden/>
    <w:rsid w:val="00377896"/>
    <w:pPr>
      <w:ind w:left="200" w:hanging="200"/>
    </w:pPr>
  </w:style>
  <w:style w:type="paragraph" w:styleId="Tytu">
    <w:name w:val="Title"/>
    <w:basedOn w:val="Normalny"/>
    <w:link w:val="TytuZnak"/>
    <w:uiPriority w:val="99"/>
    <w:qFormat/>
    <w:rsid w:val="00377896"/>
    <w:pPr>
      <w:tabs>
        <w:tab w:val="left" w:pos="284"/>
      </w:tabs>
      <w:jc w:val="center"/>
    </w:pPr>
    <w:rPr>
      <w:b/>
      <w:sz w:val="28"/>
    </w:rPr>
  </w:style>
  <w:style w:type="character" w:customStyle="1" w:styleId="TytuZnak">
    <w:name w:val="Tytuł Znak"/>
    <w:basedOn w:val="Domylnaczcionkaakapitu"/>
    <w:link w:val="Tytu"/>
    <w:uiPriority w:val="99"/>
    <w:rsid w:val="00377896"/>
    <w:rPr>
      <w:rFonts w:ascii="Times New Roman" w:eastAsia="Times New Roman" w:hAnsi="Times New Roman" w:cs="Times New Roman"/>
      <w:b/>
      <w:sz w:val="28"/>
      <w:szCs w:val="20"/>
      <w:lang w:eastAsia="pl-PL"/>
    </w:rPr>
  </w:style>
  <w:style w:type="table" w:styleId="Tabela-Siatka">
    <w:name w:val="Table Grid"/>
    <w:basedOn w:val="Standardowy"/>
    <w:rsid w:val="0037789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rsid w:val="00377896"/>
    <w:pPr>
      <w:spacing w:after="120"/>
      <w:ind w:left="283"/>
    </w:pPr>
  </w:style>
  <w:style w:type="character" w:customStyle="1" w:styleId="TekstpodstawowywcityZnak">
    <w:name w:val="Tekst podstawowy wcięty Znak"/>
    <w:basedOn w:val="Domylnaczcionkaakapitu"/>
    <w:link w:val="Tekstpodstawowywcity"/>
    <w:uiPriority w:val="99"/>
    <w:rsid w:val="00377896"/>
    <w:rPr>
      <w:rFonts w:ascii="Times New Roman" w:eastAsia="Times New Roman" w:hAnsi="Times New Roman" w:cs="Times New Roman"/>
      <w:sz w:val="20"/>
      <w:szCs w:val="20"/>
      <w:lang w:eastAsia="pl-PL"/>
    </w:rPr>
  </w:style>
  <w:style w:type="paragraph" w:customStyle="1" w:styleId="xl32">
    <w:name w:val="xl32"/>
    <w:basedOn w:val="Normalny"/>
    <w:rsid w:val="00377896"/>
    <w:pPr>
      <w:pBdr>
        <w:bottom w:val="single" w:sz="4" w:space="0" w:color="auto"/>
        <w:right w:val="single" w:sz="4" w:space="0" w:color="auto"/>
      </w:pBdr>
      <w:spacing w:before="100" w:beforeAutospacing="1" w:after="100" w:afterAutospacing="1"/>
    </w:pPr>
    <w:rPr>
      <w:sz w:val="24"/>
      <w:szCs w:val="24"/>
    </w:rPr>
  </w:style>
  <w:style w:type="paragraph" w:customStyle="1" w:styleId="Tekstpodstawowy21">
    <w:name w:val="Tekst podstawowy 21"/>
    <w:basedOn w:val="Normalny"/>
    <w:rsid w:val="00377896"/>
    <w:pPr>
      <w:suppressAutoHyphens/>
      <w:jc w:val="both"/>
    </w:pPr>
    <w:rPr>
      <w:rFonts w:ascii="Arial Narrow" w:hAnsi="Arial Narrow"/>
      <w:bCs/>
      <w:sz w:val="24"/>
      <w:szCs w:val="24"/>
      <w:lang w:eastAsia="ar-SA"/>
    </w:rPr>
  </w:style>
  <w:style w:type="paragraph" w:customStyle="1" w:styleId="Tekstpodstawowy31">
    <w:name w:val="Tekst podstawowy 31"/>
    <w:basedOn w:val="Normalny"/>
    <w:rsid w:val="00377896"/>
    <w:pPr>
      <w:suppressAutoHyphens/>
      <w:jc w:val="center"/>
    </w:pPr>
    <w:rPr>
      <w:rFonts w:ascii="Arial Narrow" w:hAnsi="Arial Narrow"/>
      <w:b/>
      <w:sz w:val="32"/>
      <w:szCs w:val="24"/>
      <w:u w:val="single"/>
      <w:lang w:eastAsia="ar-SA"/>
    </w:rPr>
  </w:style>
  <w:style w:type="paragraph" w:styleId="Tekstpodstawowywcity2">
    <w:name w:val="Body Text Indent 2"/>
    <w:basedOn w:val="Normalny"/>
    <w:link w:val="Tekstpodstawowywcity2Znak"/>
    <w:qFormat/>
    <w:rsid w:val="00377896"/>
    <w:pPr>
      <w:spacing w:after="120" w:line="480" w:lineRule="auto"/>
      <w:ind w:left="283"/>
    </w:pPr>
  </w:style>
  <w:style w:type="character" w:customStyle="1" w:styleId="Tekstpodstawowywcity2Znak">
    <w:name w:val="Tekst podstawowy wcięty 2 Znak"/>
    <w:basedOn w:val="Domylnaczcionkaakapitu"/>
    <w:link w:val="Tekstpodstawowywcity2"/>
    <w:rsid w:val="00377896"/>
    <w:rPr>
      <w:rFonts w:ascii="Times New Roman" w:eastAsia="Times New Roman" w:hAnsi="Times New Roman" w:cs="Times New Roman"/>
      <w:sz w:val="20"/>
      <w:szCs w:val="20"/>
      <w:lang w:eastAsia="pl-PL"/>
    </w:rPr>
  </w:style>
  <w:style w:type="paragraph" w:customStyle="1" w:styleId="Styl">
    <w:name w:val="Styl"/>
    <w:rsid w:val="0037789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377896"/>
    <w:pPr>
      <w:ind w:left="720"/>
      <w:contextualSpacing/>
    </w:pPr>
    <w:rPr>
      <w:sz w:val="24"/>
      <w:szCs w:val="24"/>
    </w:rPr>
  </w:style>
  <w:style w:type="paragraph" w:customStyle="1" w:styleId="przypis">
    <w:name w:val="przypis"/>
    <w:basedOn w:val="Normalny"/>
    <w:rsid w:val="00377896"/>
    <w:pPr>
      <w:spacing w:before="100" w:beforeAutospacing="1" w:after="100" w:afterAutospacing="1"/>
    </w:pPr>
    <w:rPr>
      <w:rFonts w:ascii="Arial Unicode MS" w:eastAsia="Arial Unicode MS" w:hAnsi="Arial Unicode MS" w:cs="Arial Unicode MS"/>
      <w:sz w:val="24"/>
      <w:szCs w:val="24"/>
    </w:rPr>
  </w:style>
  <w:style w:type="paragraph" w:customStyle="1" w:styleId="NormalnyWeb1">
    <w:name w:val="Normalny (Web)1"/>
    <w:basedOn w:val="Normalny"/>
    <w:rsid w:val="00377896"/>
    <w:pPr>
      <w:spacing w:before="100" w:after="100"/>
      <w:jc w:val="both"/>
    </w:pPr>
  </w:style>
  <w:style w:type="paragraph" w:styleId="Bezodstpw">
    <w:name w:val="No Spacing"/>
    <w:uiPriority w:val="1"/>
    <w:qFormat/>
    <w:rsid w:val="00377896"/>
    <w:pPr>
      <w:spacing w:after="0" w:line="240" w:lineRule="auto"/>
    </w:pPr>
    <w:rPr>
      <w:rFonts w:ascii="Calibri" w:eastAsia="Times New Roman" w:hAnsi="Calibri" w:cs="Times New Roman"/>
      <w:lang w:eastAsia="pl-PL"/>
    </w:rPr>
  </w:style>
  <w:style w:type="paragraph" w:styleId="Tekstkomentarza">
    <w:name w:val="annotation text"/>
    <w:basedOn w:val="Normalny"/>
    <w:link w:val="TekstkomentarzaZnak"/>
    <w:uiPriority w:val="99"/>
    <w:semiHidden/>
    <w:rsid w:val="00377896"/>
  </w:style>
  <w:style w:type="character" w:customStyle="1" w:styleId="TekstkomentarzaZnak">
    <w:name w:val="Tekst komentarza Znak"/>
    <w:basedOn w:val="Domylnaczcionkaakapitu"/>
    <w:link w:val="Tekstkomentarza"/>
    <w:uiPriority w:val="99"/>
    <w:semiHidden/>
    <w:rsid w:val="00377896"/>
    <w:rPr>
      <w:rFonts w:ascii="Times New Roman" w:eastAsia="Times New Roman" w:hAnsi="Times New Roman" w:cs="Times New Roman"/>
      <w:sz w:val="20"/>
      <w:szCs w:val="20"/>
      <w:lang w:eastAsia="pl-PL"/>
    </w:rPr>
  </w:style>
  <w:style w:type="character" w:customStyle="1" w:styleId="ZnakZnak5">
    <w:name w:val="Znak Znak5"/>
    <w:semiHidden/>
    <w:rsid w:val="00377896"/>
    <w:rPr>
      <w:rFonts w:ascii="Times New Roman" w:hAnsi="Times New Roman"/>
    </w:rPr>
  </w:style>
  <w:style w:type="character" w:styleId="Odwoaniedokomentarza">
    <w:name w:val="annotation reference"/>
    <w:uiPriority w:val="99"/>
    <w:rsid w:val="00377896"/>
    <w:rPr>
      <w:sz w:val="16"/>
      <w:szCs w:val="16"/>
    </w:rPr>
  </w:style>
  <w:style w:type="paragraph" w:styleId="Tematkomentarza">
    <w:name w:val="annotation subject"/>
    <w:basedOn w:val="Tekstkomentarza"/>
    <w:next w:val="Tekstkomentarza"/>
    <w:link w:val="TematkomentarzaZnak"/>
    <w:uiPriority w:val="99"/>
    <w:semiHidden/>
    <w:rsid w:val="00377896"/>
    <w:rPr>
      <w:b/>
      <w:bCs/>
    </w:rPr>
  </w:style>
  <w:style w:type="character" w:customStyle="1" w:styleId="TematkomentarzaZnak">
    <w:name w:val="Temat komentarza Znak"/>
    <w:basedOn w:val="TekstkomentarzaZnak"/>
    <w:link w:val="Tematkomentarza"/>
    <w:uiPriority w:val="99"/>
    <w:semiHidden/>
    <w:rsid w:val="0037789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rsid w:val="00377896"/>
    <w:rPr>
      <w:rFonts w:ascii="Tahoma" w:hAnsi="Tahoma"/>
      <w:sz w:val="16"/>
      <w:szCs w:val="16"/>
    </w:rPr>
  </w:style>
  <w:style w:type="character" w:customStyle="1" w:styleId="TekstdymkaZnak">
    <w:name w:val="Tekst dymka Znak"/>
    <w:basedOn w:val="Domylnaczcionkaakapitu"/>
    <w:link w:val="Tekstdymka"/>
    <w:uiPriority w:val="99"/>
    <w:semiHidden/>
    <w:rsid w:val="00377896"/>
    <w:rPr>
      <w:rFonts w:ascii="Tahoma" w:eastAsia="Times New Roman" w:hAnsi="Tahoma" w:cs="Times New Roman"/>
      <w:sz w:val="16"/>
      <w:szCs w:val="16"/>
      <w:lang w:eastAsia="pl-PL"/>
    </w:rPr>
  </w:style>
  <w:style w:type="paragraph" w:styleId="Tekstprzypisudolnego">
    <w:name w:val="footnote text"/>
    <w:aliases w:val="Tekst przypisu Znak"/>
    <w:basedOn w:val="Normalny"/>
    <w:link w:val="TekstprzypisudolnegoZnak"/>
    <w:rsid w:val="00377896"/>
  </w:style>
  <w:style w:type="character" w:customStyle="1" w:styleId="TekstprzypisudolnegoZnak">
    <w:name w:val="Tekst przypisu dolnego Znak"/>
    <w:aliases w:val="Tekst przypisu Znak Znak"/>
    <w:basedOn w:val="Domylnaczcionkaakapitu"/>
    <w:link w:val="Tekstprzypisudolnego"/>
    <w:uiPriority w:val="99"/>
    <w:rsid w:val="00377896"/>
    <w:rPr>
      <w:rFonts w:ascii="Times New Roman" w:eastAsia="Times New Roman" w:hAnsi="Times New Roman" w:cs="Times New Roman"/>
      <w:sz w:val="20"/>
      <w:szCs w:val="20"/>
      <w:lang w:eastAsia="pl-PL"/>
    </w:rPr>
  </w:style>
  <w:style w:type="character" w:styleId="Odwoanieprzypisudolnego">
    <w:name w:val="footnote reference"/>
    <w:uiPriority w:val="99"/>
    <w:rsid w:val="00377896"/>
    <w:rPr>
      <w:vertAlign w:val="superscript"/>
    </w:rPr>
  </w:style>
  <w:style w:type="paragraph" w:customStyle="1" w:styleId="Style1">
    <w:name w:val="Style1"/>
    <w:basedOn w:val="Normalny"/>
    <w:rsid w:val="00377896"/>
    <w:pPr>
      <w:widowControl w:val="0"/>
      <w:autoSpaceDE w:val="0"/>
      <w:autoSpaceDN w:val="0"/>
      <w:adjustRightInd w:val="0"/>
      <w:spacing w:line="210" w:lineRule="exact"/>
      <w:ind w:hanging="211"/>
      <w:jc w:val="both"/>
    </w:pPr>
    <w:rPr>
      <w:rFonts w:ascii="Arial" w:hAnsi="Arial" w:cs="Arial"/>
      <w:sz w:val="24"/>
      <w:szCs w:val="24"/>
    </w:rPr>
  </w:style>
  <w:style w:type="character" w:customStyle="1" w:styleId="FontStyle16">
    <w:name w:val="Font Style16"/>
    <w:uiPriority w:val="99"/>
    <w:rsid w:val="00377896"/>
    <w:rPr>
      <w:rFonts w:ascii="Arial" w:hAnsi="Arial" w:cs="Arial"/>
      <w:sz w:val="16"/>
      <w:szCs w:val="16"/>
    </w:rPr>
  </w:style>
  <w:style w:type="paragraph" w:customStyle="1" w:styleId="Style9">
    <w:name w:val="Style9"/>
    <w:basedOn w:val="Normalny"/>
    <w:uiPriority w:val="99"/>
    <w:rsid w:val="00377896"/>
    <w:pPr>
      <w:widowControl w:val="0"/>
      <w:autoSpaceDE w:val="0"/>
      <w:autoSpaceDN w:val="0"/>
      <w:adjustRightInd w:val="0"/>
      <w:spacing w:line="210" w:lineRule="exact"/>
      <w:ind w:firstLine="322"/>
      <w:jc w:val="both"/>
    </w:pPr>
    <w:rPr>
      <w:rFonts w:ascii="Arial" w:hAnsi="Arial" w:cs="Arial"/>
      <w:sz w:val="24"/>
      <w:szCs w:val="24"/>
    </w:rPr>
  </w:style>
  <w:style w:type="paragraph" w:customStyle="1" w:styleId="Style2">
    <w:name w:val="Style2"/>
    <w:basedOn w:val="Normalny"/>
    <w:rsid w:val="00377896"/>
    <w:pPr>
      <w:widowControl w:val="0"/>
      <w:autoSpaceDE w:val="0"/>
      <w:autoSpaceDN w:val="0"/>
      <w:adjustRightInd w:val="0"/>
      <w:spacing w:line="211" w:lineRule="exact"/>
      <w:ind w:firstLine="326"/>
      <w:jc w:val="both"/>
    </w:pPr>
    <w:rPr>
      <w:rFonts w:ascii="Arial" w:hAnsi="Arial" w:cs="Arial"/>
      <w:sz w:val="24"/>
      <w:szCs w:val="24"/>
    </w:rPr>
  </w:style>
  <w:style w:type="paragraph" w:customStyle="1" w:styleId="Tekstpodstawowy1">
    <w:name w:val="Tekst podstawowy1"/>
    <w:rsid w:val="00377896"/>
    <w:pPr>
      <w:spacing w:after="0" w:line="240" w:lineRule="auto"/>
    </w:pPr>
    <w:rPr>
      <w:rFonts w:ascii="Times New Roman" w:eastAsia="Times New Roman" w:hAnsi="Times New Roman" w:cs="Times New Roman"/>
      <w:color w:val="000000"/>
      <w:sz w:val="24"/>
      <w:szCs w:val="20"/>
      <w:lang w:val="en-US" w:eastAsia="pl-PL"/>
    </w:rPr>
  </w:style>
  <w:style w:type="paragraph" w:styleId="Podtytu">
    <w:name w:val="Subtitle"/>
    <w:basedOn w:val="Normalny"/>
    <w:link w:val="PodtytuZnak"/>
    <w:qFormat/>
    <w:rsid w:val="00377896"/>
    <w:pPr>
      <w:jc w:val="center"/>
    </w:pPr>
    <w:rPr>
      <w:rFonts w:ascii="Arial" w:hAnsi="Arial"/>
      <w:b/>
      <w:sz w:val="32"/>
    </w:rPr>
  </w:style>
  <w:style w:type="character" w:customStyle="1" w:styleId="PodtytuZnak">
    <w:name w:val="Podtytuł Znak"/>
    <w:basedOn w:val="Domylnaczcionkaakapitu"/>
    <w:link w:val="Podtytu"/>
    <w:rsid w:val="00377896"/>
    <w:rPr>
      <w:rFonts w:ascii="Arial" w:eastAsia="Times New Roman" w:hAnsi="Arial" w:cs="Times New Roman"/>
      <w:b/>
      <w:sz w:val="32"/>
      <w:szCs w:val="20"/>
      <w:lang w:eastAsia="pl-PL"/>
    </w:rPr>
  </w:style>
  <w:style w:type="paragraph" w:styleId="Zwykytekst">
    <w:name w:val="Plain Text"/>
    <w:basedOn w:val="Normalny"/>
    <w:link w:val="ZwykytekstZnak"/>
    <w:rsid w:val="00377896"/>
    <w:rPr>
      <w:rFonts w:ascii="Courier New" w:hAnsi="Courier New"/>
    </w:rPr>
  </w:style>
  <w:style w:type="character" w:customStyle="1" w:styleId="ZwykytekstZnak">
    <w:name w:val="Zwykły tekst Znak"/>
    <w:basedOn w:val="Domylnaczcionkaakapitu"/>
    <w:link w:val="Zwykytekst"/>
    <w:rsid w:val="00377896"/>
    <w:rPr>
      <w:rFonts w:ascii="Courier New" w:eastAsia="Times New Roman" w:hAnsi="Courier New" w:cs="Times New Roman"/>
      <w:sz w:val="20"/>
      <w:szCs w:val="20"/>
      <w:lang w:eastAsia="pl-PL"/>
    </w:rPr>
  </w:style>
  <w:style w:type="paragraph" w:styleId="Tekstpodstawowywcity3">
    <w:name w:val="Body Text Indent 3"/>
    <w:basedOn w:val="Normalny"/>
    <w:link w:val="Tekstpodstawowywcity3Znak"/>
    <w:rsid w:val="00377896"/>
    <w:pPr>
      <w:ind w:firstLine="360"/>
    </w:pPr>
    <w:rPr>
      <w:rFonts w:ascii="Arial" w:hAnsi="Arial"/>
      <w:sz w:val="22"/>
    </w:rPr>
  </w:style>
  <w:style w:type="character" w:customStyle="1" w:styleId="Tekstpodstawowywcity3Znak">
    <w:name w:val="Tekst podstawowy wcięty 3 Znak"/>
    <w:basedOn w:val="Domylnaczcionkaakapitu"/>
    <w:link w:val="Tekstpodstawowywcity3"/>
    <w:rsid w:val="00377896"/>
    <w:rPr>
      <w:rFonts w:ascii="Arial" w:eastAsia="Times New Roman" w:hAnsi="Arial" w:cs="Times New Roman"/>
      <w:szCs w:val="20"/>
      <w:lang w:eastAsia="pl-PL"/>
    </w:rPr>
  </w:style>
  <w:style w:type="paragraph" w:styleId="Legenda">
    <w:name w:val="caption"/>
    <w:basedOn w:val="Normalny"/>
    <w:next w:val="Normalny"/>
    <w:qFormat/>
    <w:rsid w:val="00377896"/>
    <w:pPr>
      <w:pBdr>
        <w:top w:val="single" w:sz="12" w:space="1" w:color="auto"/>
        <w:left w:val="single" w:sz="12" w:space="1" w:color="auto"/>
        <w:bottom w:val="single" w:sz="12" w:space="1" w:color="auto"/>
        <w:right w:val="single" w:sz="12" w:space="1" w:color="auto"/>
      </w:pBdr>
      <w:shd w:val="pct10" w:color="auto" w:fill="auto"/>
      <w:jc w:val="center"/>
    </w:pPr>
    <w:rPr>
      <w:rFonts w:ascii="Arial" w:hAnsi="Arial"/>
      <w:b/>
      <w:sz w:val="24"/>
    </w:rPr>
  </w:style>
  <w:style w:type="paragraph" w:styleId="HTML-wstpniesformatowany">
    <w:name w:val="HTML Preformatted"/>
    <w:basedOn w:val="Normalny"/>
    <w:link w:val="HTML-wstpniesformatowanyZnak"/>
    <w:rsid w:val="00377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character" w:customStyle="1" w:styleId="HTML-wstpniesformatowanyZnak">
    <w:name w:val="HTML - wstępnie sformatowany Znak"/>
    <w:basedOn w:val="Domylnaczcionkaakapitu"/>
    <w:link w:val="HTML-wstpniesformatowany"/>
    <w:rsid w:val="00377896"/>
    <w:rPr>
      <w:rFonts w:ascii="Courier New" w:eastAsia="Courier New" w:hAnsi="Courier New" w:cs="Times New Roman"/>
      <w:sz w:val="20"/>
      <w:szCs w:val="20"/>
      <w:lang w:eastAsia="pl-PL"/>
    </w:rPr>
  </w:style>
  <w:style w:type="character" w:customStyle="1" w:styleId="br21">
    <w:name w:val="br21"/>
    <w:rsid w:val="00377896"/>
    <w:rPr>
      <w:rFonts w:ascii="Verdana" w:hAnsi="Verdana" w:hint="default"/>
      <w:color w:val="A52A2A"/>
      <w:sz w:val="28"/>
      <w:szCs w:val="28"/>
    </w:rPr>
  </w:style>
  <w:style w:type="character" w:styleId="UyteHipercze">
    <w:name w:val="FollowedHyperlink"/>
    <w:uiPriority w:val="99"/>
    <w:rsid w:val="00377896"/>
    <w:rPr>
      <w:color w:val="800080"/>
      <w:u w:val="single"/>
    </w:rPr>
  </w:style>
  <w:style w:type="paragraph" w:customStyle="1" w:styleId="Blockquote">
    <w:name w:val="Blockquote"/>
    <w:basedOn w:val="Normalny"/>
    <w:rsid w:val="00377896"/>
    <w:pPr>
      <w:spacing w:before="100" w:after="100"/>
      <w:ind w:left="360" w:right="360"/>
    </w:pPr>
    <w:rPr>
      <w:snapToGrid w:val="0"/>
      <w:sz w:val="24"/>
    </w:rPr>
  </w:style>
  <w:style w:type="paragraph" w:customStyle="1" w:styleId="pkt">
    <w:name w:val="pkt"/>
    <w:basedOn w:val="Normalny"/>
    <w:rsid w:val="00377896"/>
    <w:pPr>
      <w:spacing w:before="60" w:after="60"/>
      <w:ind w:left="851" w:hanging="295"/>
      <w:jc w:val="both"/>
    </w:pPr>
    <w:rPr>
      <w:sz w:val="24"/>
    </w:rPr>
  </w:style>
  <w:style w:type="paragraph" w:customStyle="1" w:styleId="Naglwek2">
    <w:name w:val="Naglówek 2"/>
    <w:basedOn w:val="Normalny"/>
    <w:next w:val="Normalny"/>
    <w:rsid w:val="00377896"/>
    <w:pPr>
      <w:keepNext/>
      <w:widowControl w:val="0"/>
      <w:tabs>
        <w:tab w:val="left" w:pos="576"/>
      </w:tabs>
      <w:overflowPunct w:val="0"/>
      <w:autoSpaceDE w:val="0"/>
      <w:autoSpaceDN w:val="0"/>
      <w:adjustRightInd w:val="0"/>
      <w:ind w:left="576" w:hanging="576"/>
      <w:jc w:val="center"/>
      <w:textAlignment w:val="baseline"/>
    </w:pPr>
    <w:rPr>
      <w:rFonts w:ascii="Arial" w:hAnsi="Arial"/>
      <w:b/>
      <w:sz w:val="28"/>
    </w:rPr>
  </w:style>
  <w:style w:type="paragraph" w:customStyle="1" w:styleId="pkt1">
    <w:name w:val="pkt1"/>
    <w:basedOn w:val="pkt"/>
    <w:rsid w:val="00377896"/>
    <w:pPr>
      <w:ind w:left="850" w:hanging="425"/>
    </w:pPr>
  </w:style>
  <w:style w:type="paragraph" w:customStyle="1" w:styleId="NaglNwek1">
    <w:name w:val="NaglNwek 1"/>
    <w:basedOn w:val="Normalny"/>
    <w:next w:val="Normalny"/>
    <w:rsid w:val="00377896"/>
    <w:pPr>
      <w:keepNext/>
      <w:spacing w:line="360" w:lineRule="auto"/>
      <w:jc w:val="center"/>
    </w:pPr>
    <w:rPr>
      <w:rFonts w:ascii="Arial" w:hAnsi="Arial"/>
      <w:b/>
      <w:color w:val="000000"/>
      <w:sz w:val="32"/>
    </w:rPr>
  </w:style>
  <w:style w:type="paragraph" w:styleId="Podpis">
    <w:name w:val="Signature"/>
    <w:basedOn w:val="Normalny"/>
    <w:link w:val="PodpisZnak"/>
    <w:rsid w:val="00377896"/>
    <w:pPr>
      <w:suppressLineNumbers/>
      <w:suppressAutoHyphens/>
      <w:spacing w:before="120" w:after="120"/>
    </w:pPr>
    <w:rPr>
      <w:i/>
      <w:iCs/>
      <w:lang w:eastAsia="ar-SA"/>
    </w:rPr>
  </w:style>
  <w:style w:type="character" w:customStyle="1" w:styleId="PodpisZnak">
    <w:name w:val="Podpis Znak"/>
    <w:basedOn w:val="Domylnaczcionkaakapitu"/>
    <w:link w:val="Podpis"/>
    <w:rsid w:val="00377896"/>
    <w:rPr>
      <w:rFonts w:ascii="Times New Roman" w:eastAsia="Times New Roman" w:hAnsi="Times New Roman" w:cs="Times New Roman"/>
      <w:i/>
      <w:iCs/>
      <w:sz w:val="20"/>
      <w:szCs w:val="20"/>
      <w:lang w:eastAsia="ar-SA"/>
    </w:rPr>
  </w:style>
  <w:style w:type="paragraph" w:customStyle="1" w:styleId="Zawartotabeli">
    <w:name w:val="Zawartość tabeli"/>
    <w:basedOn w:val="Tekstpodstawowy"/>
    <w:rsid w:val="00377896"/>
    <w:pPr>
      <w:suppressLineNumbers/>
      <w:suppressAutoHyphens/>
      <w:jc w:val="both"/>
    </w:pPr>
    <w:rPr>
      <w:rFonts w:ascii="Times New Roman" w:hAnsi="Times New Roman"/>
      <w:lang w:eastAsia="ar-SA"/>
    </w:rPr>
  </w:style>
  <w:style w:type="paragraph" w:customStyle="1" w:styleId="Nagwektabeli">
    <w:name w:val="Nagłówek tabeli"/>
    <w:basedOn w:val="Zawartotabeli"/>
    <w:rsid w:val="00377896"/>
    <w:pPr>
      <w:jc w:val="center"/>
    </w:pPr>
    <w:rPr>
      <w:b/>
      <w:bCs/>
      <w:i/>
      <w:iCs/>
    </w:rPr>
  </w:style>
  <w:style w:type="paragraph" w:customStyle="1" w:styleId="Indeks">
    <w:name w:val="Indeks"/>
    <w:basedOn w:val="Normalny"/>
    <w:rsid w:val="00377896"/>
    <w:pPr>
      <w:suppressLineNumbers/>
      <w:suppressAutoHyphens/>
    </w:pPr>
    <w:rPr>
      <w:lang w:eastAsia="ar-SA"/>
    </w:rPr>
  </w:style>
  <w:style w:type="paragraph" w:customStyle="1" w:styleId="WW-Nagwek">
    <w:name w:val="WW-Nagłówek"/>
    <w:basedOn w:val="Normalny"/>
    <w:next w:val="Tekstpodstawowy"/>
    <w:rsid w:val="00377896"/>
    <w:pPr>
      <w:keepNext/>
      <w:suppressAutoHyphens/>
      <w:spacing w:before="240" w:after="120"/>
    </w:pPr>
    <w:rPr>
      <w:rFonts w:eastAsia="HG Mincho Light J"/>
      <w:sz w:val="28"/>
      <w:szCs w:val="28"/>
      <w:lang w:eastAsia="ar-SA"/>
    </w:rPr>
  </w:style>
  <w:style w:type="paragraph" w:customStyle="1" w:styleId="WW-Podpis">
    <w:name w:val="WW-Podpis"/>
    <w:basedOn w:val="Normalny"/>
    <w:rsid w:val="00377896"/>
    <w:pPr>
      <w:suppressLineNumbers/>
      <w:suppressAutoHyphens/>
      <w:spacing w:before="120" w:after="120"/>
    </w:pPr>
    <w:rPr>
      <w:i/>
      <w:iCs/>
      <w:lang w:eastAsia="ar-SA"/>
    </w:rPr>
  </w:style>
  <w:style w:type="paragraph" w:customStyle="1" w:styleId="WW-Indeks">
    <w:name w:val="WW-Indeks"/>
    <w:basedOn w:val="Normalny"/>
    <w:rsid w:val="00377896"/>
    <w:pPr>
      <w:suppressLineNumbers/>
      <w:suppressAutoHyphens/>
    </w:pPr>
    <w:rPr>
      <w:lang w:eastAsia="ar-SA"/>
    </w:rPr>
  </w:style>
  <w:style w:type="paragraph" w:customStyle="1" w:styleId="WW-Nagwek1">
    <w:name w:val="WW-Nagłówek1"/>
    <w:basedOn w:val="Normalny"/>
    <w:next w:val="Tekstpodstawowy"/>
    <w:rsid w:val="00377896"/>
    <w:pPr>
      <w:keepNext/>
      <w:suppressAutoHyphens/>
      <w:spacing w:before="240" w:after="120"/>
    </w:pPr>
    <w:rPr>
      <w:rFonts w:eastAsia="HG Mincho Light J"/>
      <w:sz w:val="28"/>
      <w:szCs w:val="28"/>
      <w:lang w:eastAsia="ar-SA"/>
    </w:rPr>
  </w:style>
  <w:style w:type="paragraph" w:customStyle="1" w:styleId="WW-Podpis1">
    <w:name w:val="WW-Podpis1"/>
    <w:basedOn w:val="Normalny"/>
    <w:rsid w:val="00377896"/>
    <w:pPr>
      <w:suppressLineNumbers/>
      <w:suppressAutoHyphens/>
      <w:spacing w:before="120" w:after="120"/>
    </w:pPr>
    <w:rPr>
      <w:i/>
      <w:iCs/>
      <w:lang w:eastAsia="ar-SA"/>
    </w:rPr>
  </w:style>
  <w:style w:type="paragraph" w:customStyle="1" w:styleId="WW-Indeks1">
    <w:name w:val="WW-Indeks1"/>
    <w:basedOn w:val="Normalny"/>
    <w:rsid w:val="00377896"/>
    <w:pPr>
      <w:suppressLineNumbers/>
      <w:suppressAutoHyphens/>
    </w:pPr>
    <w:rPr>
      <w:lang w:eastAsia="ar-SA"/>
    </w:rPr>
  </w:style>
  <w:style w:type="paragraph" w:customStyle="1" w:styleId="WW-Nagwek11">
    <w:name w:val="WW-Nagłówek11"/>
    <w:basedOn w:val="Normalny"/>
    <w:next w:val="Tekstpodstawowy"/>
    <w:rsid w:val="00377896"/>
    <w:pPr>
      <w:keepNext/>
      <w:suppressAutoHyphens/>
      <w:spacing w:before="240" w:after="120"/>
    </w:pPr>
    <w:rPr>
      <w:rFonts w:eastAsia="HG Mincho Light J"/>
      <w:sz w:val="28"/>
      <w:szCs w:val="28"/>
      <w:lang w:eastAsia="ar-SA"/>
    </w:rPr>
  </w:style>
  <w:style w:type="paragraph" w:customStyle="1" w:styleId="WW-Podpis11">
    <w:name w:val="WW-Podpis11"/>
    <w:basedOn w:val="Normalny"/>
    <w:rsid w:val="00377896"/>
    <w:pPr>
      <w:suppressLineNumbers/>
      <w:suppressAutoHyphens/>
      <w:spacing w:before="120" w:after="120"/>
    </w:pPr>
    <w:rPr>
      <w:i/>
      <w:iCs/>
      <w:lang w:eastAsia="ar-SA"/>
    </w:rPr>
  </w:style>
  <w:style w:type="paragraph" w:customStyle="1" w:styleId="WW-Indeks11">
    <w:name w:val="WW-Indeks11"/>
    <w:basedOn w:val="Normalny"/>
    <w:rsid w:val="00377896"/>
    <w:pPr>
      <w:suppressLineNumbers/>
      <w:suppressAutoHyphens/>
    </w:pPr>
    <w:rPr>
      <w:lang w:eastAsia="ar-SA"/>
    </w:rPr>
  </w:style>
  <w:style w:type="paragraph" w:customStyle="1" w:styleId="WW-Nagwek111">
    <w:name w:val="WW-Nagłówek111"/>
    <w:basedOn w:val="Normalny"/>
    <w:next w:val="Tekstpodstawowy"/>
    <w:rsid w:val="00377896"/>
    <w:pPr>
      <w:keepNext/>
      <w:suppressAutoHyphens/>
      <w:spacing w:before="240" w:after="120"/>
    </w:pPr>
    <w:rPr>
      <w:rFonts w:eastAsia="HG Mincho Light J"/>
      <w:sz w:val="28"/>
      <w:szCs w:val="28"/>
      <w:lang w:eastAsia="ar-SA"/>
    </w:rPr>
  </w:style>
  <w:style w:type="paragraph" w:customStyle="1" w:styleId="WW-Podpis111">
    <w:name w:val="WW-Podpis111"/>
    <w:basedOn w:val="Normalny"/>
    <w:rsid w:val="00377896"/>
    <w:pPr>
      <w:suppressLineNumbers/>
      <w:suppressAutoHyphens/>
      <w:spacing w:before="120" w:after="120"/>
    </w:pPr>
    <w:rPr>
      <w:i/>
      <w:iCs/>
      <w:lang w:eastAsia="ar-SA"/>
    </w:rPr>
  </w:style>
  <w:style w:type="paragraph" w:customStyle="1" w:styleId="WW-Indeks111">
    <w:name w:val="WW-Indeks111"/>
    <w:basedOn w:val="Normalny"/>
    <w:rsid w:val="00377896"/>
    <w:pPr>
      <w:suppressLineNumbers/>
      <w:suppressAutoHyphens/>
    </w:pPr>
    <w:rPr>
      <w:lang w:eastAsia="ar-SA"/>
    </w:rPr>
  </w:style>
  <w:style w:type="paragraph" w:customStyle="1" w:styleId="WW-Nagwek1111">
    <w:name w:val="WW-Nagłówek1111"/>
    <w:basedOn w:val="Normalny"/>
    <w:next w:val="Tekstpodstawowy"/>
    <w:rsid w:val="00377896"/>
    <w:pPr>
      <w:keepNext/>
      <w:suppressAutoHyphens/>
      <w:spacing w:before="240" w:after="120"/>
    </w:pPr>
    <w:rPr>
      <w:rFonts w:ascii="Times" w:eastAsia="Mincho" w:hAnsi="Times" w:cs="Tahoma"/>
      <w:sz w:val="28"/>
      <w:szCs w:val="28"/>
      <w:lang w:eastAsia="ar-SA"/>
    </w:rPr>
  </w:style>
  <w:style w:type="paragraph" w:customStyle="1" w:styleId="WW-Indeks1111">
    <w:name w:val="WW-Indeks1111"/>
    <w:basedOn w:val="Normalny"/>
    <w:rsid w:val="00377896"/>
    <w:pPr>
      <w:suppressLineNumbers/>
      <w:suppressAutoHyphens/>
    </w:pPr>
    <w:rPr>
      <w:rFonts w:ascii="Times" w:hAnsi="Times" w:cs="Tahoma"/>
      <w:lang w:eastAsia="ar-SA"/>
    </w:rPr>
  </w:style>
  <w:style w:type="paragraph" w:customStyle="1" w:styleId="WW-Tekstpodstawowy2">
    <w:name w:val="WW-Tekst podstawowy 2"/>
    <w:basedOn w:val="Normalny"/>
    <w:rsid w:val="00377896"/>
    <w:pPr>
      <w:suppressAutoHyphens/>
      <w:spacing w:line="360" w:lineRule="auto"/>
    </w:pPr>
    <w:rPr>
      <w:sz w:val="24"/>
      <w:lang w:eastAsia="ar-SA"/>
    </w:rPr>
  </w:style>
  <w:style w:type="paragraph" w:customStyle="1" w:styleId="WW-Zawartotabeli">
    <w:name w:val="WW-Zawartość tabeli"/>
    <w:basedOn w:val="Tekstpodstawowy"/>
    <w:rsid w:val="00377896"/>
    <w:pPr>
      <w:suppressLineNumbers/>
      <w:suppressAutoHyphens/>
      <w:jc w:val="both"/>
    </w:pPr>
    <w:rPr>
      <w:rFonts w:ascii="Times New Roman" w:hAnsi="Times New Roman"/>
      <w:lang w:eastAsia="ar-SA"/>
    </w:rPr>
  </w:style>
  <w:style w:type="paragraph" w:customStyle="1" w:styleId="WW-Zawartotabeli1">
    <w:name w:val="WW-Zawartość tabeli1"/>
    <w:basedOn w:val="Tekstpodstawowy"/>
    <w:rsid w:val="00377896"/>
    <w:pPr>
      <w:suppressLineNumbers/>
      <w:suppressAutoHyphens/>
      <w:jc w:val="both"/>
    </w:pPr>
    <w:rPr>
      <w:rFonts w:ascii="Times New Roman" w:hAnsi="Times New Roman"/>
      <w:lang w:eastAsia="ar-SA"/>
    </w:rPr>
  </w:style>
  <w:style w:type="paragraph" w:customStyle="1" w:styleId="WW-Zawartotabeli11">
    <w:name w:val="WW-Zawartość tabeli11"/>
    <w:basedOn w:val="Tekstpodstawowy"/>
    <w:rsid w:val="00377896"/>
    <w:pPr>
      <w:suppressLineNumbers/>
      <w:suppressAutoHyphens/>
      <w:jc w:val="both"/>
    </w:pPr>
    <w:rPr>
      <w:rFonts w:ascii="Times New Roman" w:hAnsi="Times New Roman"/>
      <w:lang w:eastAsia="ar-SA"/>
    </w:rPr>
  </w:style>
  <w:style w:type="paragraph" w:customStyle="1" w:styleId="WW-Zawartotabeli111">
    <w:name w:val="WW-Zawartość tabeli111"/>
    <w:basedOn w:val="Tekstpodstawowy"/>
    <w:rsid w:val="00377896"/>
    <w:pPr>
      <w:suppressLineNumbers/>
      <w:suppressAutoHyphens/>
      <w:jc w:val="both"/>
    </w:pPr>
    <w:rPr>
      <w:rFonts w:ascii="Times New Roman" w:hAnsi="Times New Roman"/>
      <w:lang w:eastAsia="ar-SA"/>
    </w:rPr>
  </w:style>
  <w:style w:type="paragraph" w:customStyle="1" w:styleId="WW-Zawartotabeli1111">
    <w:name w:val="WW-Zawartość tabeli1111"/>
    <w:basedOn w:val="Tekstpodstawowy"/>
    <w:rsid w:val="00377896"/>
    <w:pPr>
      <w:suppressLineNumbers/>
      <w:suppressAutoHyphens/>
      <w:jc w:val="both"/>
    </w:pPr>
    <w:rPr>
      <w:rFonts w:ascii="Times New Roman" w:hAnsi="Times New Roman"/>
      <w:lang w:eastAsia="ar-SA"/>
    </w:rPr>
  </w:style>
  <w:style w:type="paragraph" w:customStyle="1" w:styleId="WW-Nagwektabeli">
    <w:name w:val="WW-Nagłówek tabeli"/>
    <w:basedOn w:val="WW-Zawartotabeli"/>
    <w:rsid w:val="00377896"/>
    <w:pPr>
      <w:jc w:val="center"/>
    </w:pPr>
    <w:rPr>
      <w:b/>
      <w:bCs/>
      <w:i/>
      <w:iCs/>
    </w:rPr>
  </w:style>
  <w:style w:type="paragraph" w:customStyle="1" w:styleId="WW-Nagwektabeli1">
    <w:name w:val="WW-Nagłówek tabeli1"/>
    <w:basedOn w:val="WW-Zawartotabeli1"/>
    <w:rsid w:val="00377896"/>
    <w:pPr>
      <w:jc w:val="center"/>
    </w:pPr>
    <w:rPr>
      <w:b/>
      <w:bCs/>
      <w:i/>
      <w:iCs/>
    </w:rPr>
  </w:style>
  <w:style w:type="paragraph" w:customStyle="1" w:styleId="WW-Nagwektabeli11">
    <w:name w:val="WW-Nagłówek tabeli11"/>
    <w:basedOn w:val="WW-Zawartotabeli11"/>
    <w:rsid w:val="00377896"/>
    <w:pPr>
      <w:jc w:val="center"/>
    </w:pPr>
    <w:rPr>
      <w:b/>
      <w:bCs/>
      <w:i/>
      <w:iCs/>
    </w:rPr>
  </w:style>
  <w:style w:type="paragraph" w:customStyle="1" w:styleId="WW-Nagwektabeli111">
    <w:name w:val="WW-Nagłówek tabeli111"/>
    <w:basedOn w:val="WW-Zawartotabeli111"/>
    <w:rsid w:val="00377896"/>
    <w:pPr>
      <w:jc w:val="center"/>
    </w:pPr>
    <w:rPr>
      <w:b/>
      <w:bCs/>
      <w:i/>
      <w:iCs/>
    </w:rPr>
  </w:style>
  <w:style w:type="paragraph" w:customStyle="1" w:styleId="WW-Nagwektabeli1111">
    <w:name w:val="WW-Nagłówek tabeli1111"/>
    <w:basedOn w:val="WW-Zawartotabeli1111"/>
    <w:rsid w:val="00377896"/>
    <w:pPr>
      <w:jc w:val="center"/>
    </w:pPr>
    <w:rPr>
      <w:b/>
      <w:bCs/>
      <w:i/>
      <w:iCs/>
    </w:rPr>
  </w:style>
  <w:style w:type="paragraph" w:styleId="Nagwekindeksu">
    <w:name w:val="index heading"/>
    <w:basedOn w:val="Normalny"/>
    <w:next w:val="Indeks1"/>
    <w:rsid w:val="00377896"/>
    <w:rPr>
      <w:sz w:val="24"/>
      <w:szCs w:val="24"/>
    </w:rPr>
  </w:style>
  <w:style w:type="character" w:customStyle="1" w:styleId="FontStyle11">
    <w:name w:val="Font Style11"/>
    <w:uiPriority w:val="99"/>
    <w:rsid w:val="00377896"/>
    <w:rPr>
      <w:rFonts w:ascii="Arial" w:hAnsi="Arial" w:cs="Arial"/>
      <w:sz w:val="22"/>
      <w:szCs w:val="22"/>
    </w:rPr>
  </w:style>
  <w:style w:type="paragraph" w:customStyle="1" w:styleId="Style6">
    <w:name w:val="Style6"/>
    <w:basedOn w:val="Normalny"/>
    <w:uiPriority w:val="99"/>
    <w:rsid w:val="00377896"/>
    <w:pPr>
      <w:widowControl w:val="0"/>
      <w:autoSpaceDE w:val="0"/>
      <w:autoSpaceDN w:val="0"/>
      <w:adjustRightInd w:val="0"/>
      <w:spacing w:line="230" w:lineRule="exact"/>
    </w:pPr>
    <w:rPr>
      <w:rFonts w:ascii="Arial" w:hAnsi="Arial" w:cs="Arial"/>
      <w:sz w:val="24"/>
      <w:szCs w:val="24"/>
    </w:rPr>
  </w:style>
  <w:style w:type="paragraph" w:customStyle="1" w:styleId="Style38">
    <w:name w:val="Style38"/>
    <w:basedOn w:val="Normalny"/>
    <w:uiPriority w:val="99"/>
    <w:rsid w:val="00377896"/>
    <w:pPr>
      <w:widowControl w:val="0"/>
      <w:autoSpaceDE w:val="0"/>
      <w:autoSpaceDN w:val="0"/>
      <w:adjustRightInd w:val="0"/>
      <w:spacing w:line="230" w:lineRule="exact"/>
    </w:pPr>
    <w:rPr>
      <w:rFonts w:ascii="Arial" w:hAnsi="Arial" w:cs="Arial"/>
      <w:sz w:val="24"/>
      <w:szCs w:val="24"/>
    </w:rPr>
  </w:style>
  <w:style w:type="paragraph" w:customStyle="1" w:styleId="Style39">
    <w:name w:val="Style39"/>
    <w:basedOn w:val="Normalny"/>
    <w:uiPriority w:val="99"/>
    <w:rsid w:val="00377896"/>
    <w:pPr>
      <w:widowControl w:val="0"/>
      <w:autoSpaceDE w:val="0"/>
      <w:autoSpaceDN w:val="0"/>
      <w:adjustRightInd w:val="0"/>
      <w:spacing w:line="230" w:lineRule="exact"/>
    </w:pPr>
    <w:rPr>
      <w:rFonts w:ascii="Arial" w:hAnsi="Arial" w:cs="Arial"/>
      <w:sz w:val="24"/>
      <w:szCs w:val="24"/>
    </w:rPr>
  </w:style>
  <w:style w:type="paragraph" w:customStyle="1" w:styleId="Style40">
    <w:name w:val="Style40"/>
    <w:basedOn w:val="Normalny"/>
    <w:uiPriority w:val="99"/>
    <w:rsid w:val="00377896"/>
    <w:pPr>
      <w:widowControl w:val="0"/>
      <w:autoSpaceDE w:val="0"/>
      <w:autoSpaceDN w:val="0"/>
      <w:adjustRightInd w:val="0"/>
      <w:spacing w:line="230" w:lineRule="exact"/>
      <w:ind w:hanging="180"/>
    </w:pPr>
    <w:rPr>
      <w:rFonts w:ascii="Arial" w:hAnsi="Arial" w:cs="Arial"/>
      <w:sz w:val="24"/>
      <w:szCs w:val="24"/>
    </w:rPr>
  </w:style>
  <w:style w:type="paragraph" w:customStyle="1" w:styleId="Style42">
    <w:name w:val="Style42"/>
    <w:basedOn w:val="Normalny"/>
    <w:uiPriority w:val="99"/>
    <w:rsid w:val="00377896"/>
    <w:pPr>
      <w:widowControl w:val="0"/>
      <w:autoSpaceDE w:val="0"/>
      <w:autoSpaceDN w:val="0"/>
      <w:adjustRightInd w:val="0"/>
      <w:spacing w:line="230" w:lineRule="exact"/>
    </w:pPr>
    <w:rPr>
      <w:rFonts w:ascii="Arial" w:hAnsi="Arial" w:cs="Arial"/>
      <w:sz w:val="24"/>
      <w:szCs w:val="24"/>
    </w:rPr>
  </w:style>
  <w:style w:type="paragraph" w:customStyle="1" w:styleId="Style44">
    <w:name w:val="Style44"/>
    <w:basedOn w:val="Normalny"/>
    <w:uiPriority w:val="99"/>
    <w:rsid w:val="00377896"/>
    <w:pPr>
      <w:widowControl w:val="0"/>
      <w:autoSpaceDE w:val="0"/>
      <w:autoSpaceDN w:val="0"/>
      <w:adjustRightInd w:val="0"/>
    </w:pPr>
    <w:rPr>
      <w:rFonts w:ascii="Arial" w:hAnsi="Arial" w:cs="Arial"/>
      <w:sz w:val="24"/>
      <w:szCs w:val="24"/>
    </w:rPr>
  </w:style>
  <w:style w:type="character" w:customStyle="1" w:styleId="FontStyle57">
    <w:name w:val="Font Style57"/>
    <w:uiPriority w:val="99"/>
    <w:rsid w:val="00377896"/>
    <w:rPr>
      <w:rFonts w:ascii="Arial" w:hAnsi="Arial" w:cs="Arial"/>
      <w:b/>
      <w:bCs/>
      <w:sz w:val="20"/>
      <w:szCs w:val="20"/>
    </w:rPr>
  </w:style>
  <w:style w:type="character" w:customStyle="1" w:styleId="FontStyle59">
    <w:name w:val="Font Style59"/>
    <w:uiPriority w:val="99"/>
    <w:rsid w:val="00377896"/>
    <w:rPr>
      <w:rFonts w:ascii="Arial" w:hAnsi="Arial" w:cs="Arial"/>
      <w:sz w:val="20"/>
      <w:szCs w:val="20"/>
    </w:rPr>
  </w:style>
  <w:style w:type="character" w:customStyle="1" w:styleId="FontStyle65">
    <w:name w:val="Font Style65"/>
    <w:uiPriority w:val="99"/>
    <w:rsid w:val="00377896"/>
    <w:rPr>
      <w:rFonts w:ascii="Arial" w:hAnsi="Arial" w:cs="Arial"/>
      <w:b/>
      <w:bCs/>
      <w:sz w:val="16"/>
      <w:szCs w:val="16"/>
    </w:rPr>
  </w:style>
  <w:style w:type="character" w:customStyle="1" w:styleId="FontStyle66">
    <w:name w:val="Font Style66"/>
    <w:uiPriority w:val="99"/>
    <w:rsid w:val="00377896"/>
    <w:rPr>
      <w:rFonts w:ascii="Arial" w:hAnsi="Arial" w:cs="Arial"/>
      <w:b/>
      <w:bCs/>
      <w:sz w:val="16"/>
      <w:szCs w:val="16"/>
    </w:rPr>
  </w:style>
  <w:style w:type="paragraph" w:customStyle="1" w:styleId="Style45">
    <w:name w:val="Style45"/>
    <w:basedOn w:val="Normalny"/>
    <w:uiPriority w:val="99"/>
    <w:rsid w:val="00377896"/>
    <w:pPr>
      <w:widowControl w:val="0"/>
      <w:autoSpaceDE w:val="0"/>
      <w:autoSpaceDN w:val="0"/>
      <w:adjustRightInd w:val="0"/>
    </w:pPr>
    <w:rPr>
      <w:rFonts w:ascii="Arial" w:hAnsi="Arial" w:cs="Arial"/>
      <w:sz w:val="24"/>
      <w:szCs w:val="24"/>
    </w:rPr>
  </w:style>
  <w:style w:type="character" w:customStyle="1" w:styleId="FontStyle67">
    <w:name w:val="Font Style67"/>
    <w:uiPriority w:val="99"/>
    <w:rsid w:val="00377896"/>
    <w:rPr>
      <w:rFonts w:ascii="Trebuchet MS" w:hAnsi="Trebuchet MS" w:cs="Trebuchet MS"/>
      <w:b/>
      <w:bCs/>
      <w:spacing w:val="-10"/>
      <w:sz w:val="20"/>
      <w:szCs w:val="20"/>
    </w:rPr>
  </w:style>
  <w:style w:type="paragraph" w:customStyle="1" w:styleId="NormalnyWeb2">
    <w:name w:val="Normalny (Web)2"/>
    <w:basedOn w:val="Normalny"/>
    <w:rsid w:val="00377896"/>
    <w:pPr>
      <w:spacing w:before="100" w:after="100"/>
      <w:jc w:val="both"/>
    </w:pPr>
  </w:style>
  <w:style w:type="character" w:customStyle="1" w:styleId="FontStyle13">
    <w:name w:val="Font Style13"/>
    <w:rsid w:val="00377896"/>
    <w:rPr>
      <w:rFonts w:ascii="Times New Roman" w:hAnsi="Times New Roman" w:cs="Times New Roman"/>
      <w:sz w:val="22"/>
      <w:szCs w:val="22"/>
    </w:rPr>
  </w:style>
  <w:style w:type="paragraph" w:customStyle="1" w:styleId="tyt">
    <w:name w:val="tyt"/>
    <w:basedOn w:val="Normalny"/>
    <w:rsid w:val="00377896"/>
    <w:pPr>
      <w:keepNext/>
      <w:spacing w:before="60" w:after="60"/>
      <w:jc w:val="center"/>
    </w:pPr>
    <w:rPr>
      <w:b/>
      <w:bCs/>
      <w:sz w:val="24"/>
      <w:szCs w:val="24"/>
    </w:rPr>
  </w:style>
  <w:style w:type="paragraph" w:customStyle="1" w:styleId="NormalnyWeb3">
    <w:name w:val="Normalny (Web)3"/>
    <w:basedOn w:val="Normalny"/>
    <w:rsid w:val="00377896"/>
    <w:pPr>
      <w:spacing w:before="100" w:after="100"/>
      <w:jc w:val="both"/>
    </w:pPr>
  </w:style>
  <w:style w:type="character" w:customStyle="1" w:styleId="FontStyle58">
    <w:name w:val="Font Style58"/>
    <w:rsid w:val="00377896"/>
    <w:rPr>
      <w:rFonts w:ascii="Times New Roman" w:hAnsi="Times New Roman" w:cs="Times New Roman"/>
      <w:sz w:val="20"/>
      <w:szCs w:val="20"/>
    </w:rPr>
  </w:style>
  <w:style w:type="paragraph" w:customStyle="1" w:styleId="Default">
    <w:name w:val="Default"/>
    <w:rsid w:val="00377896"/>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nyWeb4">
    <w:name w:val="Normalny (Web)4"/>
    <w:basedOn w:val="Normalny"/>
    <w:rsid w:val="00377896"/>
    <w:pPr>
      <w:spacing w:before="100" w:after="100"/>
      <w:jc w:val="both"/>
    </w:pPr>
  </w:style>
  <w:style w:type="character" w:customStyle="1" w:styleId="apple-style-span">
    <w:name w:val="apple-style-span"/>
    <w:basedOn w:val="Domylnaczcionkaakapitu"/>
    <w:rsid w:val="00377896"/>
  </w:style>
  <w:style w:type="character" w:customStyle="1" w:styleId="Nagwek40">
    <w:name w:val="Nagłówek #4_"/>
    <w:rsid w:val="00377896"/>
    <w:rPr>
      <w:rFonts w:ascii="Times New Roman" w:eastAsia="Times New Roman" w:hAnsi="Times New Roman" w:cs="Times New Roman"/>
      <w:b w:val="0"/>
      <w:bCs w:val="0"/>
      <w:i w:val="0"/>
      <w:iCs w:val="0"/>
      <w:smallCaps w:val="0"/>
      <w:strike w:val="0"/>
      <w:spacing w:val="0"/>
      <w:sz w:val="22"/>
      <w:szCs w:val="22"/>
    </w:rPr>
  </w:style>
  <w:style w:type="character" w:customStyle="1" w:styleId="Teksttreci">
    <w:name w:val="Tekst treści_"/>
    <w:link w:val="Teksttreci0"/>
    <w:rsid w:val="00377896"/>
    <w:rPr>
      <w:shd w:val="clear" w:color="auto" w:fill="FFFFFF"/>
    </w:rPr>
  </w:style>
  <w:style w:type="paragraph" w:customStyle="1" w:styleId="Teksttreci0">
    <w:name w:val="Tekst treści"/>
    <w:basedOn w:val="Normalny"/>
    <w:link w:val="Teksttreci"/>
    <w:rsid w:val="00377896"/>
    <w:pPr>
      <w:shd w:val="clear" w:color="auto" w:fill="FFFFFF"/>
      <w:spacing w:before="360" w:after="60" w:line="0" w:lineRule="atLeast"/>
      <w:ind w:hanging="940"/>
      <w:jc w:val="both"/>
    </w:pPr>
    <w:rPr>
      <w:rFonts w:asciiTheme="minorHAnsi" w:eastAsiaTheme="minorHAnsi" w:hAnsiTheme="minorHAnsi" w:cstheme="minorBidi"/>
      <w:sz w:val="22"/>
      <w:szCs w:val="22"/>
      <w:lang w:eastAsia="en-US"/>
    </w:rPr>
  </w:style>
  <w:style w:type="character" w:customStyle="1" w:styleId="Nagwek41">
    <w:name w:val="Nagłówek #4"/>
    <w:rsid w:val="00377896"/>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Nagweklubstopka">
    <w:name w:val="Nagłówek lub stopka_"/>
    <w:link w:val="Nagweklubstopka0"/>
    <w:rsid w:val="00377896"/>
    <w:rPr>
      <w:shd w:val="clear" w:color="auto" w:fill="FFFFFF"/>
    </w:rPr>
  </w:style>
  <w:style w:type="paragraph" w:customStyle="1" w:styleId="Nagweklubstopka0">
    <w:name w:val="Nagłówek lub stopka"/>
    <w:basedOn w:val="Normalny"/>
    <w:link w:val="Nagweklubstopka"/>
    <w:rsid w:val="00377896"/>
    <w:pPr>
      <w:shd w:val="clear" w:color="auto" w:fill="FFFFFF"/>
    </w:pPr>
    <w:rPr>
      <w:rFonts w:asciiTheme="minorHAnsi" w:eastAsiaTheme="minorHAnsi" w:hAnsiTheme="minorHAnsi" w:cstheme="minorBidi"/>
      <w:sz w:val="22"/>
      <w:szCs w:val="22"/>
      <w:lang w:eastAsia="en-US"/>
    </w:rPr>
  </w:style>
  <w:style w:type="character" w:customStyle="1" w:styleId="Nagweklubstopka95pt">
    <w:name w:val="Nagłówek lub stopka + 9;5 pt"/>
    <w:rsid w:val="00377896"/>
    <w:rPr>
      <w:sz w:val="19"/>
      <w:szCs w:val="19"/>
      <w:shd w:val="clear" w:color="auto" w:fill="FFFFFF"/>
    </w:rPr>
  </w:style>
  <w:style w:type="character" w:customStyle="1" w:styleId="TeksttreciPogrubienie">
    <w:name w:val="Tekst treści + Pogrubienie"/>
    <w:rsid w:val="00377896"/>
    <w:rPr>
      <w:b/>
      <w:bCs/>
      <w:sz w:val="22"/>
      <w:szCs w:val="22"/>
      <w:shd w:val="clear" w:color="auto" w:fill="FFFFFF"/>
    </w:rPr>
  </w:style>
  <w:style w:type="character" w:customStyle="1" w:styleId="Teksttreci2">
    <w:name w:val="Tekst treści (2)_"/>
    <w:link w:val="Teksttreci20"/>
    <w:rsid w:val="00377896"/>
    <w:rPr>
      <w:shd w:val="clear" w:color="auto" w:fill="FFFFFF"/>
    </w:rPr>
  </w:style>
  <w:style w:type="paragraph" w:customStyle="1" w:styleId="Teksttreci20">
    <w:name w:val="Tekst treści (2)"/>
    <w:basedOn w:val="Normalny"/>
    <w:link w:val="Teksttreci2"/>
    <w:rsid w:val="00377896"/>
    <w:pPr>
      <w:shd w:val="clear" w:color="auto" w:fill="FFFFFF"/>
      <w:spacing w:line="0" w:lineRule="atLeast"/>
      <w:ind w:hanging="420"/>
    </w:pPr>
    <w:rPr>
      <w:rFonts w:asciiTheme="minorHAnsi" w:eastAsiaTheme="minorHAnsi" w:hAnsiTheme="minorHAnsi" w:cstheme="minorBidi"/>
      <w:sz w:val="22"/>
      <w:szCs w:val="22"/>
      <w:lang w:eastAsia="en-US"/>
    </w:rPr>
  </w:style>
  <w:style w:type="character" w:customStyle="1" w:styleId="Teksttreci6">
    <w:name w:val="Tekst treści (6)_"/>
    <w:link w:val="Teksttreci60"/>
    <w:rsid w:val="00377896"/>
    <w:rPr>
      <w:shd w:val="clear" w:color="auto" w:fill="FFFFFF"/>
    </w:rPr>
  </w:style>
  <w:style w:type="paragraph" w:customStyle="1" w:styleId="Teksttreci60">
    <w:name w:val="Tekst treści (6)"/>
    <w:basedOn w:val="Normalny"/>
    <w:link w:val="Teksttreci6"/>
    <w:rsid w:val="00377896"/>
    <w:pPr>
      <w:shd w:val="clear" w:color="auto" w:fill="FFFFFF"/>
      <w:spacing w:line="0" w:lineRule="atLeast"/>
      <w:ind w:hanging="420"/>
    </w:pPr>
    <w:rPr>
      <w:rFonts w:asciiTheme="minorHAnsi" w:eastAsiaTheme="minorHAnsi" w:hAnsiTheme="minorHAnsi" w:cstheme="minorBidi"/>
      <w:sz w:val="22"/>
      <w:szCs w:val="22"/>
      <w:lang w:eastAsia="en-US"/>
    </w:rPr>
  </w:style>
  <w:style w:type="character" w:customStyle="1" w:styleId="Nagweklubstopka11ptKursywa">
    <w:name w:val="Nagłówek lub stopka + 11 pt;Kursywa"/>
    <w:rsid w:val="00377896"/>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Nagweklubstopka95ptKursywa">
    <w:name w:val="Nagłówek lub stopka + 9;5 pt;Kursywa"/>
    <w:rsid w:val="00377896"/>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Nagwek22">
    <w:name w:val="Nagłówek #2 (2)_"/>
    <w:link w:val="Nagwek220"/>
    <w:rsid w:val="00377896"/>
    <w:rPr>
      <w:rFonts w:ascii="MS Mincho" w:eastAsia="MS Mincho" w:hAnsi="MS Mincho" w:cs="MS Mincho"/>
      <w:sz w:val="23"/>
      <w:szCs w:val="23"/>
      <w:shd w:val="clear" w:color="auto" w:fill="FFFFFF"/>
    </w:rPr>
  </w:style>
  <w:style w:type="paragraph" w:customStyle="1" w:styleId="Nagwek220">
    <w:name w:val="Nagłówek #2 (2)"/>
    <w:basedOn w:val="Normalny"/>
    <w:link w:val="Nagwek22"/>
    <w:rsid w:val="00377896"/>
    <w:pPr>
      <w:shd w:val="clear" w:color="auto" w:fill="FFFFFF"/>
      <w:spacing w:before="540" w:after="300" w:line="0" w:lineRule="atLeast"/>
      <w:outlineLvl w:val="1"/>
    </w:pPr>
    <w:rPr>
      <w:rFonts w:ascii="MS Mincho" w:eastAsia="MS Mincho" w:hAnsi="MS Mincho" w:cs="MS Mincho"/>
      <w:sz w:val="23"/>
      <w:szCs w:val="23"/>
      <w:lang w:eastAsia="en-US"/>
    </w:rPr>
  </w:style>
  <w:style w:type="character" w:customStyle="1" w:styleId="TeksttreciKursywa">
    <w:name w:val="Tekst treści + Kursywa"/>
    <w:rsid w:val="00377896"/>
    <w:rPr>
      <w:rFonts w:ascii="Times New Roman" w:eastAsia="Times New Roman" w:hAnsi="Times New Roman" w:cs="Times New Roman"/>
      <w:b w:val="0"/>
      <w:bCs w:val="0"/>
      <w:i/>
      <w:iCs/>
      <w:smallCaps w:val="0"/>
      <w:strike w:val="0"/>
      <w:spacing w:val="0"/>
      <w:sz w:val="22"/>
      <w:szCs w:val="22"/>
      <w:shd w:val="clear" w:color="auto" w:fill="FFFFFF"/>
    </w:rPr>
  </w:style>
  <w:style w:type="character" w:customStyle="1" w:styleId="Teksttreci10">
    <w:name w:val="Tekst treści (10)_"/>
    <w:link w:val="Teksttreci100"/>
    <w:rsid w:val="00377896"/>
    <w:rPr>
      <w:rFonts w:ascii="MS Mincho" w:eastAsia="MS Mincho" w:hAnsi="MS Mincho" w:cs="MS Mincho"/>
      <w:sz w:val="34"/>
      <w:szCs w:val="34"/>
      <w:shd w:val="clear" w:color="auto" w:fill="FFFFFF"/>
    </w:rPr>
  </w:style>
  <w:style w:type="paragraph" w:customStyle="1" w:styleId="Teksttreci100">
    <w:name w:val="Tekst treści (10)"/>
    <w:basedOn w:val="Normalny"/>
    <w:link w:val="Teksttreci10"/>
    <w:rsid w:val="00377896"/>
    <w:pPr>
      <w:shd w:val="clear" w:color="auto" w:fill="FFFFFF"/>
      <w:spacing w:after="600" w:line="0" w:lineRule="atLeast"/>
    </w:pPr>
    <w:rPr>
      <w:rFonts w:ascii="MS Mincho" w:eastAsia="MS Mincho" w:hAnsi="MS Mincho" w:cs="MS Mincho"/>
      <w:sz w:val="34"/>
      <w:szCs w:val="34"/>
      <w:lang w:eastAsia="en-US"/>
    </w:rPr>
  </w:style>
  <w:style w:type="character" w:customStyle="1" w:styleId="Teksttreci11">
    <w:name w:val="Tekst treści (11)_"/>
    <w:link w:val="Teksttreci110"/>
    <w:rsid w:val="00377896"/>
    <w:rPr>
      <w:rFonts w:ascii="MS Mincho" w:eastAsia="MS Mincho" w:hAnsi="MS Mincho" w:cs="MS Mincho"/>
      <w:sz w:val="33"/>
      <w:szCs w:val="33"/>
      <w:shd w:val="clear" w:color="auto" w:fill="FFFFFF"/>
    </w:rPr>
  </w:style>
  <w:style w:type="paragraph" w:customStyle="1" w:styleId="Teksttreci110">
    <w:name w:val="Tekst treści (11)"/>
    <w:basedOn w:val="Normalny"/>
    <w:link w:val="Teksttreci11"/>
    <w:rsid w:val="00377896"/>
    <w:pPr>
      <w:shd w:val="clear" w:color="auto" w:fill="FFFFFF"/>
      <w:spacing w:before="600" w:after="420" w:line="0" w:lineRule="atLeast"/>
    </w:pPr>
    <w:rPr>
      <w:rFonts w:ascii="MS Mincho" w:eastAsia="MS Mincho" w:hAnsi="MS Mincho" w:cs="MS Mincho"/>
      <w:sz w:val="33"/>
      <w:szCs w:val="33"/>
      <w:lang w:eastAsia="en-US"/>
    </w:rPr>
  </w:style>
  <w:style w:type="character" w:customStyle="1" w:styleId="Nagwek23">
    <w:name w:val="Nagłówek #2 (3)_"/>
    <w:link w:val="Nagwek230"/>
    <w:rsid w:val="00377896"/>
    <w:rPr>
      <w:rFonts w:ascii="MS Mincho" w:eastAsia="MS Mincho" w:hAnsi="MS Mincho" w:cs="MS Mincho"/>
      <w:sz w:val="23"/>
      <w:szCs w:val="23"/>
      <w:shd w:val="clear" w:color="auto" w:fill="FFFFFF"/>
    </w:rPr>
  </w:style>
  <w:style w:type="paragraph" w:customStyle="1" w:styleId="Nagwek230">
    <w:name w:val="Nagłówek #2 (3)"/>
    <w:basedOn w:val="Normalny"/>
    <w:link w:val="Nagwek23"/>
    <w:rsid w:val="00377896"/>
    <w:pPr>
      <w:shd w:val="clear" w:color="auto" w:fill="FFFFFF"/>
      <w:spacing w:before="540" w:after="300" w:line="0" w:lineRule="atLeast"/>
      <w:outlineLvl w:val="1"/>
    </w:pPr>
    <w:rPr>
      <w:rFonts w:ascii="MS Mincho" w:eastAsia="MS Mincho" w:hAnsi="MS Mincho" w:cs="MS Mincho"/>
      <w:sz w:val="23"/>
      <w:szCs w:val="23"/>
      <w:lang w:eastAsia="en-US"/>
    </w:rPr>
  </w:style>
  <w:style w:type="character" w:customStyle="1" w:styleId="Nagwek30">
    <w:name w:val="Nagłówek #3_"/>
    <w:link w:val="Nagwek31"/>
    <w:rsid w:val="00377896"/>
    <w:rPr>
      <w:shd w:val="clear" w:color="auto" w:fill="FFFFFF"/>
    </w:rPr>
  </w:style>
  <w:style w:type="paragraph" w:customStyle="1" w:styleId="Nagwek31">
    <w:name w:val="Nagłówek #3"/>
    <w:basedOn w:val="Normalny"/>
    <w:link w:val="Nagwek30"/>
    <w:rsid w:val="00377896"/>
    <w:pPr>
      <w:shd w:val="clear" w:color="auto" w:fill="FFFFFF"/>
      <w:spacing w:before="540" w:after="300" w:line="0" w:lineRule="atLeast"/>
      <w:outlineLvl w:val="2"/>
    </w:pPr>
    <w:rPr>
      <w:rFonts w:asciiTheme="minorHAnsi" w:eastAsiaTheme="minorHAnsi" w:hAnsiTheme="minorHAnsi" w:cstheme="minorBidi"/>
      <w:sz w:val="22"/>
      <w:szCs w:val="22"/>
      <w:lang w:eastAsia="en-US"/>
    </w:rPr>
  </w:style>
  <w:style w:type="character" w:customStyle="1" w:styleId="PogrubienieNagweklubstopka115ptOdstpy3pt">
    <w:name w:val="Pogrubienie;Nagłówek lub stopka + 11;5 pt;Odstępy 3 pt"/>
    <w:rsid w:val="00377896"/>
    <w:rPr>
      <w:rFonts w:ascii="Times New Roman" w:eastAsia="Times New Roman" w:hAnsi="Times New Roman" w:cs="Times New Roman"/>
      <w:b/>
      <w:bCs/>
      <w:i w:val="0"/>
      <w:iCs w:val="0"/>
      <w:smallCaps w:val="0"/>
      <w:strike w:val="0"/>
      <w:spacing w:val="60"/>
      <w:sz w:val="23"/>
      <w:szCs w:val="23"/>
      <w:shd w:val="clear" w:color="auto" w:fill="FFFFFF"/>
    </w:rPr>
  </w:style>
  <w:style w:type="character" w:customStyle="1" w:styleId="Nagwek24">
    <w:name w:val="Nagłówek #2 (4)_"/>
    <w:link w:val="Nagwek240"/>
    <w:rsid w:val="00377896"/>
    <w:rPr>
      <w:shd w:val="clear" w:color="auto" w:fill="FFFFFF"/>
    </w:rPr>
  </w:style>
  <w:style w:type="paragraph" w:customStyle="1" w:styleId="Nagwek240">
    <w:name w:val="Nagłówek #2 (4)"/>
    <w:basedOn w:val="Normalny"/>
    <w:link w:val="Nagwek24"/>
    <w:rsid w:val="00377896"/>
    <w:pPr>
      <w:shd w:val="clear" w:color="auto" w:fill="FFFFFF"/>
      <w:spacing w:before="540" w:after="300" w:line="0" w:lineRule="atLeast"/>
      <w:outlineLvl w:val="1"/>
    </w:pPr>
    <w:rPr>
      <w:rFonts w:asciiTheme="minorHAnsi" w:eastAsiaTheme="minorHAnsi" w:hAnsiTheme="minorHAnsi" w:cstheme="minorBidi"/>
      <w:sz w:val="22"/>
      <w:szCs w:val="22"/>
      <w:lang w:eastAsia="en-US"/>
    </w:rPr>
  </w:style>
  <w:style w:type="character" w:customStyle="1" w:styleId="Teksttreci12">
    <w:name w:val="Tekst treści (12)_"/>
    <w:link w:val="Teksttreci120"/>
    <w:rsid w:val="00377896"/>
    <w:rPr>
      <w:sz w:val="27"/>
      <w:szCs w:val="27"/>
      <w:shd w:val="clear" w:color="auto" w:fill="FFFFFF"/>
    </w:rPr>
  </w:style>
  <w:style w:type="paragraph" w:customStyle="1" w:styleId="Teksttreci120">
    <w:name w:val="Tekst treści (12)"/>
    <w:basedOn w:val="Normalny"/>
    <w:link w:val="Teksttreci12"/>
    <w:rsid w:val="00377896"/>
    <w:pPr>
      <w:shd w:val="clear" w:color="auto" w:fill="FFFFFF"/>
      <w:spacing w:after="120" w:line="0" w:lineRule="atLeast"/>
      <w:ind w:hanging="420"/>
      <w:jc w:val="both"/>
    </w:pPr>
    <w:rPr>
      <w:rFonts w:asciiTheme="minorHAnsi" w:eastAsiaTheme="minorHAnsi" w:hAnsiTheme="minorHAnsi" w:cstheme="minorBidi"/>
      <w:sz w:val="27"/>
      <w:szCs w:val="27"/>
      <w:lang w:eastAsia="en-US"/>
    </w:rPr>
  </w:style>
  <w:style w:type="character" w:customStyle="1" w:styleId="Teksttreci13">
    <w:name w:val="Tekst treści (13)_"/>
    <w:link w:val="Teksttreci130"/>
    <w:rsid w:val="00377896"/>
    <w:rPr>
      <w:rFonts w:ascii="MS Mincho" w:eastAsia="MS Mincho" w:hAnsi="MS Mincho" w:cs="MS Mincho"/>
      <w:sz w:val="30"/>
      <w:szCs w:val="30"/>
      <w:shd w:val="clear" w:color="auto" w:fill="FFFFFF"/>
    </w:rPr>
  </w:style>
  <w:style w:type="paragraph" w:customStyle="1" w:styleId="Teksttreci130">
    <w:name w:val="Tekst treści (13)"/>
    <w:basedOn w:val="Normalny"/>
    <w:link w:val="Teksttreci13"/>
    <w:rsid w:val="00377896"/>
    <w:pPr>
      <w:shd w:val="clear" w:color="auto" w:fill="FFFFFF"/>
      <w:spacing w:before="120" w:after="660" w:line="0" w:lineRule="atLeast"/>
    </w:pPr>
    <w:rPr>
      <w:rFonts w:ascii="MS Mincho" w:eastAsia="MS Mincho" w:hAnsi="MS Mincho" w:cs="MS Mincho"/>
      <w:sz w:val="30"/>
      <w:szCs w:val="30"/>
      <w:lang w:eastAsia="en-US"/>
    </w:rPr>
  </w:style>
  <w:style w:type="character" w:customStyle="1" w:styleId="Nagwek25">
    <w:name w:val="Nagłówek #2 (5)_"/>
    <w:link w:val="Nagwek250"/>
    <w:rsid w:val="00377896"/>
    <w:rPr>
      <w:rFonts w:ascii="MS Mincho" w:eastAsia="MS Mincho" w:hAnsi="MS Mincho" w:cs="MS Mincho"/>
      <w:sz w:val="23"/>
      <w:szCs w:val="23"/>
      <w:shd w:val="clear" w:color="auto" w:fill="FFFFFF"/>
    </w:rPr>
  </w:style>
  <w:style w:type="paragraph" w:customStyle="1" w:styleId="Nagwek250">
    <w:name w:val="Nagłówek #2 (5)"/>
    <w:basedOn w:val="Normalny"/>
    <w:link w:val="Nagwek25"/>
    <w:rsid w:val="00377896"/>
    <w:pPr>
      <w:shd w:val="clear" w:color="auto" w:fill="FFFFFF"/>
      <w:spacing w:before="480" w:after="300" w:line="0" w:lineRule="atLeast"/>
      <w:outlineLvl w:val="1"/>
    </w:pPr>
    <w:rPr>
      <w:rFonts w:ascii="MS Mincho" w:eastAsia="MS Mincho" w:hAnsi="MS Mincho" w:cs="MS Mincho"/>
      <w:sz w:val="23"/>
      <w:szCs w:val="23"/>
      <w:lang w:eastAsia="en-US"/>
    </w:rPr>
  </w:style>
  <w:style w:type="character" w:customStyle="1" w:styleId="Nagwek42">
    <w:name w:val="Nagłówek #4 (2)_"/>
    <w:link w:val="Nagwek420"/>
    <w:rsid w:val="00377896"/>
    <w:rPr>
      <w:sz w:val="18"/>
      <w:szCs w:val="18"/>
      <w:shd w:val="clear" w:color="auto" w:fill="FFFFFF"/>
    </w:rPr>
  </w:style>
  <w:style w:type="paragraph" w:customStyle="1" w:styleId="Nagwek420">
    <w:name w:val="Nagłówek #4 (2)"/>
    <w:basedOn w:val="Normalny"/>
    <w:link w:val="Nagwek42"/>
    <w:rsid w:val="00377896"/>
    <w:pPr>
      <w:shd w:val="clear" w:color="auto" w:fill="FFFFFF"/>
      <w:spacing w:before="480" w:line="0" w:lineRule="atLeast"/>
      <w:outlineLvl w:val="3"/>
    </w:pPr>
    <w:rPr>
      <w:rFonts w:asciiTheme="minorHAnsi" w:eastAsiaTheme="minorHAnsi" w:hAnsiTheme="minorHAnsi" w:cstheme="minorBidi"/>
      <w:sz w:val="18"/>
      <w:szCs w:val="18"/>
      <w:lang w:eastAsia="en-US"/>
    </w:rPr>
  </w:style>
  <w:style w:type="character" w:customStyle="1" w:styleId="Teksttreci16">
    <w:name w:val="Tekst treści (16)_"/>
    <w:link w:val="Teksttreci160"/>
    <w:rsid w:val="00377896"/>
    <w:rPr>
      <w:sz w:val="25"/>
      <w:szCs w:val="25"/>
      <w:shd w:val="clear" w:color="auto" w:fill="FFFFFF"/>
    </w:rPr>
  </w:style>
  <w:style w:type="paragraph" w:customStyle="1" w:styleId="Teksttreci160">
    <w:name w:val="Tekst treści (16)"/>
    <w:basedOn w:val="Normalny"/>
    <w:link w:val="Teksttreci16"/>
    <w:rsid w:val="00377896"/>
    <w:pPr>
      <w:shd w:val="clear" w:color="auto" w:fill="FFFFFF"/>
      <w:spacing w:after="480" w:line="326" w:lineRule="exact"/>
      <w:jc w:val="center"/>
    </w:pPr>
    <w:rPr>
      <w:rFonts w:asciiTheme="minorHAnsi" w:eastAsiaTheme="minorHAnsi" w:hAnsiTheme="minorHAnsi" w:cstheme="minorBidi"/>
      <w:sz w:val="25"/>
      <w:szCs w:val="25"/>
      <w:lang w:eastAsia="en-US"/>
    </w:rPr>
  </w:style>
  <w:style w:type="character" w:customStyle="1" w:styleId="Teksttreci16135pt">
    <w:name w:val="Tekst treści (16) + 13;5 pt"/>
    <w:rsid w:val="00377896"/>
    <w:rPr>
      <w:sz w:val="27"/>
      <w:szCs w:val="27"/>
      <w:shd w:val="clear" w:color="auto" w:fill="FFFFFF"/>
    </w:rPr>
  </w:style>
  <w:style w:type="character" w:customStyle="1" w:styleId="Teksttreci14">
    <w:name w:val="Tekst treści (14)_"/>
    <w:link w:val="Teksttreci140"/>
    <w:rsid w:val="00377896"/>
    <w:rPr>
      <w:sz w:val="18"/>
      <w:szCs w:val="18"/>
      <w:shd w:val="clear" w:color="auto" w:fill="FFFFFF"/>
    </w:rPr>
  </w:style>
  <w:style w:type="paragraph" w:customStyle="1" w:styleId="Teksttreci140">
    <w:name w:val="Tekst treści (14)"/>
    <w:basedOn w:val="Normalny"/>
    <w:link w:val="Teksttreci14"/>
    <w:rsid w:val="00377896"/>
    <w:pPr>
      <w:shd w:val="clear" w:color="auto" w:fill="FFFFFF"/>
      <w:spacing w:line="0" w:lineRule="atLeast"/>
    </w:pPr>
    <w:rPr>
      <w:rFonts w:asciiTheme="minorHAnsi" w:eastAsiaTheme="minorHAnsi" w:hAnsiTheme="minorHAnsi" w:cstheme="minorBidi"/>
      <w:sz w:val="18"/>
      <w:szCs w:val="18"/>
      <w:lang w:eastAsia="en-US"/>
    </w:rPr>
  </w:style>
  <w:style w:type="character" w:customStyle="1" w:styleId="Teksttreci15">
    <w:name w:val="Tekst treści (15)_"/>
    <w:link w:val="Teksttreci150"/>
    <w:rsid w:val="00377896"/>
    <w:rPr>
      <w:spacing w:val="10"/>
      <w:shd w:val="clear" w:color="auto" w:fill="FFFFFF"/>
    </w:rPr>
  </w:style>
  <w:style w:type="paragraph" w:customStyle="1" w:styleId="Teksttreci150">
    <w:name w:val="Tekst treści (15)"/>
    <w:basedOn w:val="Normalny"/>
    <w:link w:val="Teksttreci15"/>
    <w:rsid w:val="00377896"/>
    <w:pPr>
      <w:shd w:val="clear" w:color="auto" w:fill="FFFFFF"/>
      <w:spacing w:line="0" w:lineRule="atLeast"/>
    </w:pPr>
    <w:rPr>
      <w:rFonts w:asciiTheme="minorHAnsi" w:eastAsiaTheme="minorHAnsi" w:hAnsiTheme="minorHAnsi" w:cstheme="minorBidi"/>
      <w:spacing w:val="10"/>
      <w:sz w:val="22"/>
      <w:szCs w:val="22"/>
      <w:lang w:eastAsia="en-US"/>
    </w:rPr>
  </w:style>
  <w:style w:type="character" w:customStyle="1" w:styleId="Podpistabeli">
    <w:name w:val="Podpis tabeli_"/>
    <w:link w:val="Podpistabeli0"/>
    <w:rsid w:val="00377896"/>
    <w:rPr>
      <w:sz w:val="19"/>
      <w:szCs w:val="19"/>
      <w:shd w:val="clear" w:color="auto" w:fill="FFFFFF"/>
    </w:rPr>
  </w:style>
  <w:style w:type="paragraph" w:customStyle="1" w:styleId="Podpistabeli0">
    <w:name w:val="Podpis tabeli"/>
    <w:basedOn w:val="Normalny"/>
    <w:link w:val="Podpistabeli"/>
    <w:rsid w:val="00377896"/>
    <w:pPr>
      <w:shd w:val="clear" w:color="auto" w:fill="FFFFFF"/>
      <w:spacing w:line="0" w:lineRule="atLeast"/>
    </w:pPr>
    <w:rPr>
      <w:rFonts w:asciiTheme="minorHAnsi" w:eastAsiaTheme="minorHAnsi" w:hAnsiTheme="minorHAnsi" w:cstheme="minorBidi"/>
      <w:sz w:val="19"/>
      <w:szCs w:val="19"/>
      <w:lang w:eastAsia="en-US"/>
    </w:rPr>
  </w:style>
  <w:style w:type="character" w:customStyle="1" w:styleId="Teksttreci17">
    <w:name w:val="Tekst treści (17)_"/>
    <w:link w:val="Teksttreci170"/>
    <w:rsid w:val="00377896"/>
    <w:rPr>
      <w:sz w:val="19"/>
      <w:szCs w:val="19"/>
      <w:shd w:val="clear" w:color="auto" w:fill="FFFFFF"/>
    </w:rPr>
  </w:style>
  <w:style w:type="paragraph" w:customStyle="1" w:styleId="Teksttreci170">
    <w:name w:val="Tekst treści (17)"/>
    <w:basedOn w:val="Normalny"/>
    <w:link w:val="Teksttreci17"/>
    <w:rsid w:val="00377896"/>
    <w:pPr>
      <w:shd w:val="clear" w:color="auto" w:fill="FFFFFF"/>
      <w:spacing w:after="1380" w:line="0" w:lineRule="atLeast"/>
    </w:pPr>
    <w:rPr>
      <w:rFonts w:asciiTheme="minorHAnsi" w:eastAsiaTheme="minorHAnsi" w:hAnsiTheme="minorHAnsi" w:cstheme="minorBidi"/>
      <w:sz w:val="19"/>
      <w:szCs w:val="19"/>
      <w:lang w:eastAsia="en-US"/>
    </w:rPr>
  </w:style>
  <w:style w:type="character" w:customStyle="1" w:styleId="Nagwek20">
    <w:name w:val="Nagłówek #2_"/>
    <w:link w:val="Nagwek21"/>
    <w:rsid w:val="00377896"/>
    <w:rPr>
      <w:sz w:val="27"/>
      <w:szCs w:val="27"/>
      <w:shd w:val="clear" w:color="auto" w:fill="FFFFFF"/>
    </w:rPr>
  </w:style>
  <w:style w:type="paragraph" w:customStyle="1" w:styleId="Nagwek21">
    <w:name w:val="Nagłówek #2"/>
    <w:basedOn w:val="Normalny"/>
    <w:link w:val="Nagwek20"/>
    <w:rsid w:val="00377896"/>
    <w:pPr>
      <w:shd w:val="clear" w:color="auto" w:fill="FFFFFF"/>
      <w:spacing w:before="1380" w:after="900" w:line="0" w:lineRule="atLeast"/>
      <w:outlineLvl w:val="1"/>
    </w:pPr>
    <w:rPr>
      <w:rFonts w:asciiTheme="minorHAnsi" w:eastAsiaTheme="minorHAnsi" w:hAnsiTheme="minorHAnsi" w:cstheme="minorBidi"/>
      <w:sz w:val="27"/>
      <w:szCs w:val="27"/>
      <w:lang w:eastAsia="en-US"/>
    </w:rPr>
  </w:style>
  <w:style w:type="character" w:customStyle="1" w:styleId="Teksttreci18">
    <w:name w:val="Tekst treści (18)_"/>
    <w:link w:val="Teksttreci180"/>
    <w:rsid w:val="00377896"/>
    <w:rPr>
      <w:sz w:val="17"/>
      <w:szCs w:val="17"/>
      <w:shd w:val="clear" w:color="auto" w:fill="FFFFFF"/>
    </w:rPr>
  </w:style>
  <w:style w:type="paragraph" w:customStyle="1" w:styleId="Teksttreci180">
    <w:name w:val="Tekst treści (18)"/>
    <w:basedOn w:val="Normalny"/>
    <w:link w:val="Teksttreci18"/>
    <w:rsid w:val="00377896"/>
    <w:pPr>
      <w:shd w:val="clear" w:color="auto" w:fill="FFFFFF"/>
      <w:spacing w:before="720" w:after="1560" w:line="0" w:lineRule="atLeast"/>
    </w:pPr>
    <w:rPr>
      <w:rFonts w:asciiTheme="minorHAnsi" w:eastAsiaTheme="minorHAnsi" w:hAnsiTheme="minorHAnsi" w:cstheme="minorBidi"/>
      <w:sz w:val="17"/>
      <w:szCs w:val="17"/>
      <w:lang w:eastAsia="en-US"/>
    </w:rPr>
  </w:style>
  <w:style w:type="character" w:customStyle="1" w:styleId="Nagwek26">
    <w:name w:val="Nagłówek #2 (6)_"/>
    <w:link w:val="Nagwek260"/>
    <w:rsid w:val="00377896"/>
    <w:rPr>
      <w:rFonts w:ascii="MS Mincho" w:eastAsia="MS Mincho" w:hAnsi="MS Mincho" w:cs="MS Mincho"/>
      <w:sz w:val="24"/>
      <w:szCs w:val="24"/>
      <w:shd w:val="clear" w:color="auto" w:fill="FFFFFF"/>
    </w:rPr>
  </w:style>
  <w:style w:type="paragraph" w:customStyle="1" w:styleId="Nagwek260">
    <w:name w:val="Nagłówek #2 (6)"/>
    <w:basedOn w:val="Normalny"/>
    <w:link w:val="Nagwek26"/>
    <w:rsid w:val="00377896"/>
    <w:pPr>
      <w:shd w:val="clear" w:color="auto" w:fill="FFFFFF"/>
      <w:spacing w:before="540" w:after="300" w:line="0" w:lineRule="atLeast"/>
      <w:outlineLvl w:val="1"/>
    </w:pPr>
    <w:rPr>
      <w:rFonts w:ascii="MS Mincho" w:eastAsia="MS Mincho" w:hAnsi="MS Mincho" w:cs="MS Mincho"/>
      <w:sz w:val="24"/>
      <w:szCs w:val="24"/>
      <w:lang w:eastAsia="en-US"/>
    </w:rPr>
  </w:style>
  <w:style w:type="character" w:customStyle="1" w:styleId="Teksttreci2Bezpogrubienia">
    <w:name w:val="Tekst treści (2) + Bez pogrubienia"/>
    <w:rsid w:val="00377896"/>
    <w:rPr>
      <w:b/>
      <w:bCs/>
      <w:sz w:val="22"/>
      <w:szCs w:val="22"/>
      <w:shd w:val="clear" w:color="auto" w:fill="FFFFFF"/>
    </w:rPr>
  </w:style>
  <w:style w:type="character" w:customStyle="1" w:styleId="Teksttreci6Odstpy1pt">
    <w:name w:val="Tekst treści (6) + Odstępy 1 pt"/>
    <w:rsid w:val="00377896"/>
    <w:rPr>
      <w:spacing w:val="30"/>
      <w:sz w:val="22"/>
      <w:szCs w:val="22"/>
      <w:shd w:val="clear" w:color="auto" w:fill="FFFFFF"/>
    </w:rPr>
  </w:style>
  <w:style w:type="character" w:customStyle="1" w:styleId="Teksttreci19">
    <w:name w:val="Tekst treści (19)_"/>
    <w:link w:val="Teksttreci190"/>
    <w:rsid w:val="00377896"/>
    <w:rPr>
      <w:rFonts w:ascii="MS Mincho" w:eastAsia="MS Mincho" w:hAnsi="MS Mincho" w:cs="MS Mincho"/>
      <w:sz w:val="21"/>
      <w:szCs w:val="21"/>
      <w:shd w:val="clear" w:color="auto" w:fill="FFFFFF"/>
    </w:rPr>
  </w:style>
  <w:style w:type="paragraph" w:customStyle="1" w:styleId="Teksttreci190">
    <w:name w:val="Tekst treści (19)"/>
    <w:basedOn w:val="Normalny"/>
    <w:link w:val="Teksttreci19"/>
    <w:rsid w:val="00377896"/>
    <w:pPr>
      <w:shd w:val="clear" w:color="auto" w:fill="FFFFFF"/>
      <w:spacing w:before="480" w:after="300" w:line="0" w:lineRule="atLeast"/>
    </w:pPr>
    <w:rPr>
      <w:rFonts w:ascii="MS Mincho" w:eastAsia="MS Mincho" w:hAnsi="MS Mincho" w:cs="MS Mincho"/>
      <w:sz w:val="21"/>
      <w:szCs w:val="21"/>
      <w:lang w:eastAsia="en-US"/>
    </w:rPr>
  </w:style>
  <w:style w:type="character" w:customStyle="1" w:styleId="Teksttreci200">
    <w:name w:val="Tekst treści (20)_"/>
    <w:link w:val="Teksttreci201"/>
    <w:rsid w:val="00377896"/>
    <w:rPr>
      <w:sz w:val="19"/>
      <w:szCs w:val="19"/>
      <w:shd w:val="clear" w:color="auto" w:fill="FFFFFF"/>
    </w:rPr>
  </w:style>
  <w:style w:type="paragraph" w:customStyle="1" w:styleId="Teksttreci201">
    <w:name w:val="Tekst treści (20)"/>
    <w:basedOn w:val="Normalny"/>
    <w:link w:val="Teksttreci200"/>
    <w:rsid w:val="00377896"/>
    <w:pPr>
      <w:shd w:val="clear" w:color="auto" w:fill="FFFFFF"/>
      <w:spacing w:line="0" w:lineRule="atLeast"/>
    </w:pPr>
    <w:rPr>
      <w:rFonts w:asciiTheme="minorHAnsi" w:eastAsiaTheme="minorHAnsi" w:hAnsiTheme="minorHAnsi" w:cstheme="minorBidi"/>
      <w:sz w:val="19"/>
      <w:szCs w:val="19"/>
      <w:lang w:eastAsia="en-US"/>
    </w:rPr>
  </w:style>
  <w:style w:type="paragraph" w:customStyle="1" w:styleId="tekst">
    <w:name w:val="tekst"/>
    <w:basedOn w:val="Normalny"/>
    <w:rsid w:val="00377896"/>
    <w:pPr>
      <w:suppressLineNumbers/>
      <w:spacing w:before="60" w:after="60"/>
      <w:ind w:right="45"/>
      <w:jc w:val="both"/>
    </w:pPr>
    <w:rPr>
      <w:sz w:val="24"/>
      <w:szCs w:val="24"/>
    </w:rPr>
  </w:style>
  <w:style w:type="paragraph" w:styleId="Listanumerowana2">
    <w:name w:val="List Number 2"/>
    <w:basedOn w:val="Normalny"/>
    <w:rsid w:val="00377896"/>
    <w:pPr>
      <w:numPr>
        <w:numId w:val="1"/>
      </w:numPr>
      <w:contextualSpacing/>
    </w:pPr>
  </w:style>
  <w:style w:type="paragraph" w:styleId="Lista2">
    <w:name w:val="List 2"/>
    <w:basedOn w:val="Normalny"/>
    <w:rsid w:val="00377896"/>
    <w:pPr>
      <w:ind w:left="566" w:hanging="283"/>
      <w:contextualSpacing/>
    </w:pPr>
  </w:style>
  <w:style w:type="paragraph" w:styleId="Listapunktowana2">
    <w:name w:val="List Bullet 2"/>
    <w:basedOn w:val="Normalny"/>
    <w:autoRedefine/>
    <w:rsid w:val="00377896"/>
    <w:pPr>
      <w:tabs>
        <w:tab w:val="left" w:pos="708"/>
      </w:tabs>
    </w:pPr>
    <w:rPr>
      <w:sz w:val="24"/>
      <w:szCs w:val="24"/>
    </w:rPr>
  </w:style>
  <w:style w:type="paragraph" w:customStyle="1" w:styleId="Wcietyzkresk13">
    <w:name w:val="Wciety zkresk1 3"/>
    <w:basedOn w:val="Normalny"/>
    <w:rsid w:val="00377896"/>
    <w:pPr>
      <w:tabs>
        <w:tab w:val="left" w:pos="567"/>
      </w:tabs>
      <w:spacing w:line="360" w:lineRule="auto"/>
      <w:ind w:left="567" w:hanging="567"/>
      <w:jc w:val="both"/>
    </w:pPr>
    <w:rPr>
      <w:rFonts w:ascii="Arial" w:hAnsi="Arial"/>
      <w:sz w:val="24"/>
    </w:rPr>
  </w:style>
  <w:style w:type="paragraph" w:customStyle="1" w:styleId="zwykly">
    <w:name w:val="zwykly"/>
    <w:basedOn w:val="Normalny"/>
    <w:rsid w:val="00377896"/>
    <w:pPr>
      <w:tabs>
        <w:tab w:val="left" w:pos="397"/>
        <w:tab w:val="left" w:pos="794"/>
        <w:tab w:val="left" w:pos="1191"/>
      </w:tabs>
      <w:spacing w:line="360" w:lineRule="atLeast"/>
    </w:pPr>
    <w:rPr>
      <w:sz w:val="24"/>
      <w:szCs w:val="24"/>
      <w:lang w:val="en-GB"/>
    </w:rPr>
  </w:style>
  <w:style w:type="character" w:styleId="Pogrubienie">
    <w:name w:val="Strong"/>
    <w:uiPriority w:val="22"/>
    <w:qFormat/>
    <w:rsid w:val="00377896"/>
    <w:rPr>
      <w:b/>
      <w:bCs/>
    </w:rPr>
  </w:style>
  <w:style w:type="paragraph" w:customStyle="1" w:styleId="Zwykytekst1">
    <w:name w:val="Zwykły tekst1"/>
    <w:basedOn w:val="Normalny"/>
    <w:rsid w:val="00377896"/>
    <w:pPr>
      <w:suppressAutoHyphens/>
    </w:pPr>
    <w:rPr>
      <w:rFonts w:ascii="Courier New" w:hAnsi="Courier New"/>
      <w:lang w:eastAsia="ar-SA"/>
    </w:rPr>
  </w:style>
  <w:style w:type="character" w:styleId="Tekstzastpczy">
    <w:name w:val="Placeholder Text"/>
    <w:uiPriority w:val="99"/>
    <w:semiHidden/>
    <w:rsid w:val="00377896"/>
    <w:rPr>
      <w:color w:val="808080"/>
    </w:rPr>
  </w:style>
  <w:style w:type="paragraph" w:styleId="Tekstprzypisukocowego">
    <w:name w:val="endnote text"/>
    <w:basedOn w:val="Normalny"/>
    <w:link w:val="TekstprzypisukocowegoZnak"/>
    <w:uiPriority w:val="99"/>
    <w:unhideWhenUsed/>
    <w:rsid w:val="00377896"/>
    <w:rPr>
      <w:rFonts w:ascii="Calibri" w:eastAsia="Calibri" w:hAnsi="Calibri"/>
      <w:lang w:eastAsia="en-US"/>
    </w:rPr>
  </w:style>
  <w:style w:type="character" w:customStyle="1" w:styleId="TekstprzypisukocowegoZnak">
    <w:name w:val="Tekst przypisu końcowego Znak"/>
    <w:basedOn w:val="Domylnaczcionkaakapitu"/>
    <w:link w:val="Tekstprzypisukocowego"/>
    <w:uiPriority w:val="99"/>
    <w:rsid w:val="00377896"/>
    <w:rPr>
      <w:rFonts w:ascii="Calibri" w:eastAsia="Calibri" w:hAnsi="Calibri" w:cs="Times New Roman"/>
      <w:sz w:val="20"/>
      <w:szCs w:val="20"/>
    </w:rPr>
  </w:style>
  <w:style w:type="character" w:styleId="Odwoanieprzypisukocowego">
    <w:name w:val="endnote reference"/>
    <w:uiPriority w:val="99"/>
    <w:unhideWhenUsed/>
    <w:rsid w:val="00377896"/>
    <w:rPr>
      <w:vertAlign w:val="superscript"/>
    </w:rPr>
  </w:style>
  <w:style w:type="character" w:customStyle="1" w:styleId="apple-converted-space">
    <w:name w:val="apple-converted-space"/>
    <w:basedOn w:val="Domylnaczcionkaakapitu"/>
    <w:rsid w:val="00377896"/>
  </w:style>
  <w:style w:type="character" w:customStyle="1" w:styleId="postbody">
    <w:name w:val="postbody"/>
    <w:basedOn w:val="Domylnaczcionkaakapitu"/>
    <w:rsid w:val="00377896"/>
  </w:style>
  <w:style w:type="paragraph" w:customStyle="1" w:styleId="Tekstpodstawowywciety2">
    <w:name w:val="Tekst podstawowy wciety 2"/>
    <w:basedOn w:val="Normalny"/>
    <w:next w:val="Normalny"/>
    <w:rsid w:val="00377896"/>
    <w:pPr>
      <w:autoSpaceDE w:val="0"/>
      <w:autoSpaceDN w:val="0"/>
      <w:adjustRightInd w:val="0"/>
    </w:pPr>
    <w:rPr>
      <w:rFonts w:ascii="TimesNewRoman,Bold" w:hAnsi="TimesNewRoman,Bold"/>
      <w:sz w:val="24"/>
    </w:rPr>
  </w:style>
  <w:style w:type="paragraph" w:customStyle="1" w:styleId="Tekstpodstawowywcity21">
    <w:name w:val="Tekst podstawowy wcięty 21"/>
    <w:basedOn w:val="Normalny"/>
    <w:rsid w:val="00377896"/>
    <w:pPr>
      <w:widowControl w:val="0"/>
      <w:ind w:left="708"/>
    </w:pPr>
    <w:rPr>
      <w:rFonts w:ascii="Century Gothic" w:hAnsi="Century Gothic"/>
      <w:sz w:val="24"/>
    </w:rPr>
  </w:style>
  <w:style w:type="paragraph" w:customStyle="1" w:styleId="Tekstpodstawowywcity22">
    <w:name w:val="Tekst podstawowy wcięty 22"/>
    <w:basedOn w:val="Normalny"/>
    <w:rsid w:val="00377896"/>
    <w:pPr>
      <w:widowControl w:val="0"/>
      <w:ind w:left="708"/>
    </w:pPr>
    <w:rPr>
      <w:rFonts w:ascii="Century Gothic" w:hAnsi="Century Gothic"/>
      <w:sz w:val="24"/>
    </w:rPr>
  </w:style>
  <w:style w:type="paragraph" w:customStyle="1" w:styleId="Standard">
    <w:name w:val="Standard"/>
    <w:rsid w:val="00377896"/>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zh-CN" w:bidi="hi-IN"/>
    </w:rPr>
  </w:style>
  <w:style w:type="paragraph" w:customStyle="1" w:styleId="Stopka1">
    <w:name w:val="Stopka1"/>
    <w:basedOn w:val="Standard"/>
    <w:rsid w:val="00377896"/>
    <w:pPr>
      <w:suppressLineNumbers/>
      <w:tabs>
        <w:tab w:val="center" w:pos="4320"/>
        <w:tab w:val="right" w:pos="8640"/>
      </w:tabs>
    </w:pPr>
  </w:style>
  <w:style w:type="paragraph" w:customStyle="1" w:styleId="Tekstpodstawowywcity23">
    <w:name w:val="Tekst podstawowy wcięty 23"/>
    <w:basedOn w:val="Normalny"/>
    <w:rsid w:val="00377896"/>
    <w:pPr>
      <w:widowControl w:val="0"/>
      <w:ind w:left="708"/>
    </w:pPr>
    <w:rPr>
      <w:rFonts w:ascii="Century Gothic" w:hAnsi="Century Gothic"/>
      <w:sz w:val="24"/>
    </w:rPr>
  </w:style>
  <w:style w:type="character" w:customStyle="1" w:styleId="st">
    <w:name w:val="st"/>
    <w:basedOn w:val="Domylnaczcionkaakapitu"/>
    <w:rsid w:val="00377896"/>
  </w:style>
  <w:style w:type="character" w:styleId="Uwydatnienie">
    <w:name w:val="Emphasis"/>
    <w:uiPriority w:val="20"/>
    <w:qFormat/>
    <w:rsid w:val="00377896"/>
    <w:rPr>
      <w:i/>
      <w:iCs/>
    </w:rPr>
  </w:style>
  <w:style w:type="paragraph" w:customStyle="1" w:styleId="Akapitzlist2">
    <w:name w:val="Akapit z listą2"/>
    <w:basedOn w:val="Normalny"/>
    <w:qFormat/>
    <w:rsid w:val="00377896"/>
    <w:pPr>
      <w:ind w:left="720"/>
      <w:contextualSpacing/>
    </w:pPr>
    <w:rPr>
      <w:sz w:val="24"/>
      <w:szCs w:val="24"/>
    </w:rPr>
  </w:style>
  <w:style w:type="paragraph" w:customStyle="1" w:styleId="Pa3">
    <w:name w:val="Pa3"/>
    <w:basedOn w:val="Default"/>
    <w:next w:val="Default"/>
    <w:uiPriority w:val="99"/>
    <w:rsid w:val="00377896"/>
    <w:pPr>
      <w:spacing w:line="197" w:lineRule="atLeast"/>
    </w:pPr>
    <w:rPr>
      <w:rFonts w:ascii="Classic EFN" w:eastAsiaTheme="minorHAnsi" w:hAnsi="Classic EFN" w:cstheme="minorBidi"/>
      <w:color w:val="auto"/>
    </w:rPr>
  </w:style>
  <w:style w:type="paragraph" w:customStyle="1" w:styleId="NormalBold">
    <w:name w:val="NormalBold"/>
    <w:basedOn w:val="Normalny"/>
    <w:link w:val="NormalBoldChar"/>
    <w:rsid w:val="00377896"/>
    <w:pPr>
      <w:widowControl w:val="0"/>
    </w:pPr>
    <w:rPr>
      <w:b/>
      <w:sz w:val="24"/>
      <w:szCs w:val="22"/>
      <w:lang w:eastAsia="en-GB"/>
    </w:rPr>
  </w:style>
  <w:style w:type="character" w:customStyle="1" w:styleId="NormalBoldChar">
    <w:name w:val="NormalBold Char"/>
    <w:link w:val="NormalBold"/>
    <w:locked/>
    <w:rsid w:val="00377896"/>
    <w:rPr>
      <w:rFonts w:ascii="Times New Roman" w:eastAsia="Times New Roman" w:hAnsi="Times New Roman" w:cs="Times New Roman"/>
      <w:b/>
      <w:sz w:val="24"/>
      <w:lang w:eastAsia="en-GB"/>
    </w:rPr>
  </w:style>
  <w:style w:type="character" w:customStyle="1" w:styleId="DeltaViewInsertion">
    <w:name w:val="DeltaView Insertion"/>
    <w:rsid w:val="00377896"/>
    <w:rPr>
      <w:b/>
      <w:i/>
      <w:spacing w:val="0"/>
    </w:rPr>
  </w:style>
  <w:style w:type="paragraph" w:customStyle="1" w:styleId="Text1">
    <w:name w:val="Text 1"/>
    <w:basedOn w:val="Normalny"/>
    <w:rsid w:val="00377896"/>
    <w:pPr>
      <w:spacing w:before="120" w:after="120"/>
      <w:ind w:left="850"/>
      <w:jc w:val="both"/>
    </w:pPr>
    <w:rPr>
      <w:rFonts w:eastAsia="Calibri"/>
      <w:sz w:val="24"/>
      <w:szCs w:val="22"/>
      <w:lang w:eastAsia="en-GB"/>
    </w:rPr>
  </w:style>
  <w:style w:type="paragraph" w:customStyle="1" w:styleId="NormalLeft">
    <w:name w:val="Normal Left"/>
    <w:basedOn w:val="Normalny"/>
    <w:rsid w:val="00377896"/>
    <w:pPr>
      <w:spacing w:before="120" w:after="120"/>
    </w:pPr>
    <w:rPr>
      <w:rFonts w:eastAsia="Calibri"/>
      <w:sz w:val="24"/>
      <w:szCs w:val="22"/>
      <w:lang w:eastAsia="en-GB"/>
    </w:rPr>
  </w:style>
  <w:style w:type="paragraph" w:customStyle="1" w:styleId="Tiret0">
    <w:name w:val="Tiret 0"/>
    <w:basedOn w:val="Normalny"/>
    <w:rsid w:val="00377896"/>
    <w:pPr>
      <w:numPr>
        <w:numId w:val="3"/>
      </w:numPr>
      <w:spacing w:before="120" w:after="120"/>
      <w:jc w:val="both"/>
    </w:pPr>
    <w:rPr>
      <w:rFonts w:eastAsia="Calibri"/>
      <w:sz w:val="24"/>
      <w:szCs w:val="22"/>
      <w:lang w:eastAsia="en-GB"/>
    </w:rPr>
  </w:style>
  <w:style w:type="paragraph" w:customStyle="1" w:styleId="Tiret1">
    <w:name w:val="Tiret 1"/>
    <w:basedOn w:val="Normalny"/>
    <w:rsid w:val="00377896"/>
    <w:pPr>
      <w:numPr>
        <w:numId w:val="4"/>
      </w:numPr>
      <w:spacing w:before="120" w:after="120"/>
      <w:jc w:val="both"/>
    </w:pPr>
    <w:rPr>
      <w:rFonts w:eastAsia="Calibri"/>
      <w:sz w:val="24"/>
      <w:szCs w:val="22"/>
      <w:lang w:eastAsia="en-GB"/>
    </w:rPr>
  </w:style>
  <w:style w:type="paragraph" w:customStyle="1" w:styleId="NumPar1">
    <w:name w:val="NumPar 1"/>
    <w:basedOn w:val="Normalny"/>
    <w:next w:val="Text1"/>
    <w:rsid w:val="00377896"/>
    <w:pPr>
      <w:numPr>
        <w:numId w:val="5"/>
      </w:numPr>
      <w:spacing w:before="120" w:after="120"/>
      <w:jc w:val="both"/>
    </w:pPr>
    <w:rPr>
      <w:rFonts w:eastAsia="Calibri"/>
      <w:sz w:val="24"/>
      <w:szCs w:val="22"/>
      <w:lang w:eastAsia="en-GB"/>
    </w:rPr>
  </w:style>
  <w:style w:type="paragraph" w:customStyle="1" w:styleId="NumPar2">
    <w:name w:val="NumPar 2"/>
    <w:basedOn w:val="Normalny"/>
    <w:next w:val="Text1"/>
    <w:rsid w:val="00377896"/>
    <w:pPr>
      <w:numPr>
        <w:ilvl w:val="1"/>
        <w:numId w:val="5"/>
      </w:numPr>
      <w:spacing w:before="120" w:after="120"/>
      <w:jc w:val="both"/>
    </w:pPr>
    <w:rPr>
      <w:rFonts w:eastAsia="Calibri"/>
      <w:sz w:val="24"/>
      <w:szCs w:val="22"/>
      <w:lang w:eastAsia="en-GB"/>
    </w:rPr>
  </w:style>
  <w:style w:type="paragraph" w:customStyle="1" w:styleId="NumPar3">
    <w:name w:val="NumPar 3"/>
    <w:basedOn w:val="Normalny"/>
    <w:next w:val="Text1"/>
    <w:rsid w:val="00377896"/>
    <w:pPr>
      <w:numPr>
        <w:ilvl w:val="2"/>
        <w:numId w:val="5"/>
      </w:numPr>
      <w:spacing w:before="120" w:after="120"/>
      <w:jc w:val="both"/>
    </w:pPr>
    <w:rPr>
      <w:rFonts w:eastAsia="Calibri"/>
      <w:sz w:val="24"/>
      <w:szCs w:val="22"/>
      <w:lang w:eastAsia="en-GB"/>
    </w:rPr>
  </w:style>
  <w:style w:type="paragraph" w:customStyle="1" w:styleId="NumPar4">
    <w:name w:val="NumPar 4"/>
    <w:basedOn w:val="Normalny"/>
    <w:next w:val="Text1"/>
    <w:rsid w:val="00377896"/>
    <w:pPr>
      <w:numPr>
        <w:ilvl w:val="3"/>
        <w:numId w:val="5"/>
      </w:numPr>
      <w:spacing w:before="120" w:after="120"/>
      <w:jc w:val="both"/>
    </w:pPr>
    <w:rPr>
      <w:rFonts w:eastAsia="Calibri"/>
      <w:sz w:val="24"/>
      <w:szCs w:val="22"/>
      <w:lang w:eastAsia="en-GB"/>
    </w:rPr>
  </w:style>
  <w:style w:type="paragraph" w:customStyle="1" w:styleId="ChapterTitle">
    <w:name w:val="ChapterTitle"/>
    <w:basedOn w:val="Normalny"/>
    <w:next w:val="Normalny"/>
    <w:rsid w:val="00377896"/>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77896"/>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77896"/>
    <w:pPr>
      <w:spacing w:before="120" w:after="120"/>
      <w:jc w:val="center"/>
    </w:pPr>
    <w:rPr>
      <w:rFonts w:eastAsia="Calibri"/>
      <w:b/>
      <w:sz w:val="24"/>
      <w:szCs w:val="22"/>
      <w:u w:val="single"/>
      <w:lang w:eastAsia="en-GB"/>
    </w:rPr>
  </w:style>
  <w:style w:type="numbering" w:customStyle="1" w:styleId="WWNum2">
    <w:name w:val="WWNum2"/>
    <w:basedOn w:val="Bezlisty"/>
    <w:rsid w:val="00377896"/>
    <w:pPr>
      <w:numPr>
        <w:numId w:val="7"/>
      </w:numPr>
    </w:pPr>
  </w:style>
  <w:style w:type="numbering" w:customStyle="1" w:styleId="WWNum10">
    <w:name w:val="WWNum10"/>
    <w:basedOn w:val="Bezlisty"/>
    <w:rsid w:val="00377896"/>
    <w:pPr>
      <w:numPr>
        <w:numId w:val="6"/>
      </w:numPr>
    </w:pPr>
  </w:style>
  <w:style w:type="numbering" w:customStyle="1" w:styleId="WWNum29">
    <w:name w:val="WWNum29"/>
    <w:basedOn w:val="Bezlisty"/>
    <w:rsid w:val="00377896"/>
    <w:pPr>
      <w:numPr>
        <w:numId w:val="8"/>
      </w:numPr>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377896"/>
    <w:rPr>
      <w:rFonts w:ascii="Times New Roman" w:eastAsia="Times New Roman" w:hAnsi="Times New Roman" w:cs="Times New Roman"/>
      <w:sz w:val="24"/>
      <w:szCs w:val="24"/>
      <w:lang w:eastAsia="pl-PL"/>
    </w:rPr>
  </w:style>
  <w:style w:type="paragraph" w:customStyle="1" w:styleId="E-1">
    <w:name w:val="E-1"/>
    <w:basedOn w:val="Normalny"/>
    <w:rsid w:val="00C24DBD"/>
    <w:pPr>
      <w:widowControl w:val="0"/>
      <w:overflowPunct w:val="0"/>
      <w:autoSpaceDE w:val="0"/>
      <w:autoSpaceDN w:val="0"/>
      <w:adjustRightInd w:val="0"/>
      <w:textAlignment w:val="baseline"/>
    </w:pPr>
  </w:style>
  <w:style w:type="paragraph" w:customStyle="1" w:styleId="Edward">
    <w:name w:val="Edward"/>
    <w:basedOn w:val="Normalny"/>
    <w:rsid w:val="00C24DBD"/>
    <w:rPr>
      <w:rFonts w:ascii="Tms Rmn" w:hAnsi="Tms Rmn"/>
      <w:noProof/>
    </w:rPr>
  </w:style>
  <w:style w:type="paragraph" w:customStyle="1" w:styleId="Nagwek11">
    <w:name w:val="Nagłówek 11"/>
    <w:basedOn w:val="Normalny"/>
    <w:rsid w:val="00C24DBD"/>
    <w:pPr>
      <w:spacing w:before="240" w:after="240"/>
      <w:jc w:val="both"/>
    </w:pPr>
    <w:rPr>
      <w:rFonts w:ascii="Arial" w:hAnsi="Arial" w:cs="Arial"/>
      <w:b/>
      <w:bCs/>
      <w:szCs w:val="24"/>
    </w:rPr>
  </w:style>
  <w:style w:type="paragraph" w:customStyle="1" w:styleId="marek">
    <w:name w:val="marek"/>
    <w:basedOn w:val="Normalny"/>
    <w:rsid w:val="00C24DBD"/>
    <w:pPr>
      <w:widowControl w:val="0"/>
      <w:overflowPunct w:val="0"/>
      <w:autoSpaceDE w:val="0"/>
      <w:autoSpaceDN w:val="0"/>
      <w:adjustRightInd w:val="0"/>
      <w:spacing w:line="360" w:lineRule="auto"/>
      <w:textAlignment w:val="baseline"/>
    </w:pPr>
    <w:rPr>
      <w:sz w:val="28"/>
    </w:rPr>
  </w:style>
  <w:style w:type="paragraph" w:customStyle="1" w:styleId="Akapitzlist1">
    <w:name w:val="Akapit z listą1"/>
    <w:basedOn w:val="Normalny"/>
    <w:qFormat/>
    <w:rsid w:val="000844FE"/>
    <w:pPr>
      <w:suppressAutoHyphens/>
      <w:ind w:left="708"/>
    </w:pPr>
    <w:rPr>
      <w:kern w:val="1"/>
      <w:sz w:val="24"/>
      <w:szCs w:val="24"/>
      <w:lang w:eastAsia="ar-SA"/>
    </w:rPr>
  </w:style>
  <w:style w:type="paragraph" w:customStyle="1" w:styleId="Akapitzlist3">
    <w:name w:val="Akapit z listą3"/>
    <w:basedOn w:val="Normalny"/>
    <w:rsid w:val="000844FE"/>
    <w:pPr>
      <w:suppressAutoHyphens/>
      <w:ind w:left="708"/>
    </w:pPr>
    <w:rPr>
      <w:kern w:val="1"/>
      <w:sz w:val="24"/>
      <w:szCs w:val="24"/>
      <w:lang w:eastAsia="ar-SA"/>
    </w:rPr>
  </w:style>
  <w:style w:type="paragraph" w:customStyle="1" w:styleId="gwp0fa1a083msonormal">
    <w:name w:val="gwp0fa1a083_msonormal"/>
    <w:basedOn w:val="Normalny"/>
    <w:rsid w:val="007F74CC"/>
    <w:pPr>
      <w:spacing w:before="100" w:beforeAutospacing="1" w:after="100" w:afterAutospacing="1"/>
    </w:pPr>
    <w:rPr>
      <w:sz w:val="24"/>
      <w:szCs w:val="24"/>
    </w:rPr>
  </w:style>
  <w:style w:type="numbering" w:customStyle="1" w:styleId="StylStylPunktowane11ptPogrubienieKonspektynumerowaneTim121">
    <w:name w:val="Styl Styl Punktowane 11 pt Pogrubienie + Konspekty numerowane Tim...121"/>
    <w:rsid w:val="003B4371"/>
    <w:pPr>
      <w:numPr>
        <w:numId w:val="14"/>
      </w:numPr>
    </w:pPr>
  </w:style>
  <w:style w:type="numbering" w:customStyle="1" w:styleId="StylStylPunktowane11ptPogrubienieKonspektynumerowaneTim3">
    <w:name w:val="Styl Styl Punktowane 11 pt Pogrubienie + Konspekty numerowane Tim...3"/>
    <w:rsid w:val="00843C85"/>
    <w:pPr>
      <w:numPr>
        <w:numId w:val="15"/>
      </w:numPr>
    </w:pPr>
  </w:style>
  <w:style w:type="paragraph" w:customStyle="1" w:styleId="Normalny1">
    <w:name w:val="Normalny1"/>
    <w:rsid w:val="006B6DD0"/>
    <w:pPr>
      <w:spacing w:after="0"/>
    </w:pPr>
    <w:rPr>
      <w:rFonts w:ascii="Arial" w:eastAsia="Arial" w:hAnsi="Arial" w:cs="Arial"/>
      <w:lang w:eastAsia="pl-PL"/>
    </w:rPr>
  </w:style>
  <w:style w:type="character" w:customStyle="1" w:styleId="highlight">
    <w:name w:val="highlight"/>
    <w:basedOn w:val="Domylnaczcionkaakapitu"/>
    <w:rsid w:val="002F03E3"/>
  </w:style>
  <w:style w:type="character" w:customStyle="1" w:styleId="markedcontent">
    <w:name w:val="markedcontent"/>
    <w:basedOn w:val="Domylnaczcionkaakapitu"/>
    <w:rsid w:val="004842A5"/>
  </w:style>
  <w:style w:type="numbering" w:customStyle="1" w:styleId="Bezlisty1">
    <w:name w:val="Bez listy1"/>
    <w:next w:val="Bezlisty"/>
    <w:uiPriority w:val="99"/>
    <w:semiHidden/>
    <w:unhideWhenUsed/>
    <w:rsid w:val="009D1B41"/>
  </w:style>
  <w:style w:type="paragraph" w:customStyle="1" w:styleId="FR4">
    <w:name w:val="FR4"/>
    <w:rsid w:val="009D1B41"/>
    <w:pPr>
      <w:widowControl w:val="0"/>
      <w:spacing w:after="0" w:line="280" w:lineRule="auto"/>
      <w:ind w:left="240"/>
      <w:jc w:val="both"/>
    </w:pPr>
    <w:rPr>
      <w:rFonts w:ascii="Arial" w:eastAsia="Times New Roman" w:hAnsi="Arial" w:cs="Times New Roman"/>
      <w:i/>
      <w:sz w:val="20"/>
      <w:szCs w:val="20"/>
      <w:lang w:eastAsia="pl-PL"/>
    </w:rPr>
  </w:style>
  <w:style w:type="paragraph" w:customStyle="1" w:styleId="Text">
    <w:name w:val="Text"/>
    <w:basedOn w:val="Normalny"/>
    <w:rsid w:val="009D1B41"/>
    <w:pPr>
      <w:tabs>
        <w:tab w:val="left" w:pos="567"/>
      </w:tabs>
      <w:spacing w:before="60" w:after="60" w:line="280" w:lineRule="exact"/>
      <w:ind w:firstLine="567"/>
      <w:jc w:val="both"/>
    </w:pPr>
    <w:rPr>
      <w:sz w:val="24"/>
    </w:rPr>
  </w:style>
  <w:style w:type="paragraph" w:styleId="Tekstpodstawowyzwciciem2">
    <w:name w:val="Body Text First Indent 2"/>
    <w:basedOn w:val="Tekstpodstawowywcity"/>
    <w:link w:val="Tekstpodstawowyzwciciem2Znak"/>
    <w:rsid w:val="009D1B41"/>
    <w:pPr>
      <w:ind w:firstLine="210"/>
    </w:pPr>
    <w:rPr>
      <w:sz w:val="24"/>
    </w:rPr>
  </w:style>
  <w:style w:type="character" w:customStyle="1" w:styleId="Tekstpodstawowyzwciciem2Znak">
    <w:name w:val="Tekst podstawowy z wcięciem 2 Znak"/>
    <w:basedOn w:val="TekstpodstawowywcityZnak"/>
    <w:link w:val="Tekstpodstawowyzwciciem2"/>
    <w:rsid w:val="009D1B41"/>
    <w:rPr>
      <w:rFonts w:ascii="Times New Roman" w:eastAsia="Times New Roman" w:hAnsi="Times New Roman" w:cs="Times New Roman"/>
      <w:sz w:val="24"/>
      <w:szCs w:val="20"/>
      <w:lang w:eastAsia="pl-PL"/>
    </w:rPr>
  </w:style>
  <w:style w:type="paragraph" w:customStyle="1" w:styleId="Poziom1-czesc">
    <w:name w:val="Poziom 1 -czesc"/>
    <w:basedOn w:val="Normalny"/>
    <w:rsid w:val="009D1B41"/>
    <w:pPr>
      <w:numPr>
        <w:numId w:val="28"/>
      </w:numPr>
    </w:pPr>
    <w:rPr>
      <w:sz w:val="24"/>
    </w:rPr>
  </w:style>
  <w:style w:type="paragraph" w:customStyle="1" w:styleId="Poziom2-pkt">
    <w:name w:val="Poziom 2 - pkt"/>
    <w:basedOn w:val="Normalny"/>
    <w:rsid w:val="009D1B41"/>
    <w:pPr>
      <w:numPr>
        <w:numId w:val="29"/>
      </w:numPr>
      <w:ind w:hanging="396"/>
    </w:pPr>
    <w:rPr>
      <w:sz w:val="24"/>
    </w:rPr>
  </w:style>
  <w:style w:type="paragraph" w:customStyle="1" w:styleId="Poziom3-ppkt">
    <w:name w:val="Poziom 3 - ppkt"/>
    <w:basedOn w:val="Normalny"/>
    <w:rsid w:val="009D1B41"/>
    <w:pPr>
      <w:numPr>
        <w:ilvl w:val="1"/>
        <w:numId w:val="29"/>
      </w:numPr>
      <w:tabs>
        <w:tab w:val="num" w:pos="1134"/>
      </w:tabs>
      <w:ind w:left="1134" w:hanging="397"/>
    </w:pPr>
    <w:rPr>
      <w:sz w:val="24"/>
    </w:rPr>
  </w:style>
  <w:style w:type="paragraph" w:customStyle="1" w:styleId="F3dotyczy">
    <w:name w:val="F3_dotyczy"/>
    <w:aliases w:val="załącznik"/>
    <w:basedOn w:val="Normalny"/>
    <w:rsid w:val="009D1B41"/>
    <w:rPr>
      <w:sz w:val="24"/>
    </w:rPr>
  </w:style>
  <w:style w:type="paragraph" w:customStyle="1" w:styleId="F4AKAPIT">
    <w:name w:val="F4_AKAPIT"/>
    <w:basedOn w:val="Normalny"/>
    <w:rsid w:val="009D1B41"/>
    <w:pPr>
      <w:ind w:firstLine="709"/>
      <w:jc w:val="both"/>
    </w:pPr>
    <w:rPr>
      <w:sz w:val="24"/>
    </w:rPr>
  </w:style>
  <w:style w:type="character" w:customStyle="1" w:styleId="Domylnaczcionkaakapitu1">
    <w:name w:val="Domyślna czcionka akapitu1"/>
    <w:rsid w:val="009D1B41"/>
  </w:style>
  <w:style w:type="paragraph" w:customStyle="1" w:styleId="Akapitzlist12">
    <w:name w:val="Akapit z listą12"/>
    <w:basedOn w:val="Normalny"/>
    <w:uiPriority w:val="34"/>
    <w:qFormat/>
    <w:rsid w:val="009D1B41"/>
    <w:pPr>
      <w:spacing w:after="120"/>
      <w:ind w:left="720"/>
      <w:contextualSpacing/>
      <w:jc w:val="both"/>
    </w:pPr>
    <w:rPr>
      <w:rFonts w:ascii="Calibri" w:eastAsia="Calibri" w:hAnsi="Calibri"/>
      <w:sz w:val="22"/>
      <w:szCs w:val="22"/>
      <w:lang w:eastAsia="en-US"/>
    </w:rPr>
  </w:style>
  <w:style w:type="paragraph" w:customStyle="1" w:styleId="Akapitzlist4">
    <w:name w:val="Akapit z listą4"/>
    <w:basedOn w:val="Normalny"/>
    <w:uiPriority w:val="34"/>
    <w:qFormat/>
    <w:rsid w:val="009D1B41"/>
    <w:pPr>
      <w:spacing w:after="120"/>
      <w:ind w:left="720"/>
      <w:contextualSpacing/>
      <w:jc w:val="both"/>
    </w:pPr>
    <w:rPr>
      <w:rFonts w:ascii="Calibri" w:eastAsia="Calibri" w:hAnsi="Calibri"/>
      <w:sz w:val="22"/>
      <w:szCs w:val="22"/>
      <w:lang w:eastAsia="en-US"/>
    </w:rPr>
  </w:style>
  <w:style w:type="paragraph" w:customStyle="1" w:styleId="Akapitzlist5">
    <w:name w:val="Akapit z listą5"/>
    <w:basedOn w:val="Normalny"/>
    <w:uiPriority w:val="34"/>
    <w:qFormat/>
    <w:rsid w:val="009D1B41"/>
    <w:pPr>
      <w:spacing w:after="120"/>
      <w:ind w:left="720"/>
      <w:contextualSpacing/>
      <w:jc w:val="both"/>
    </w:pPr>
    <w:rPr>
      <w:rFonts w:ascii="Calibri" w:eastAsia="Calibri" w:hAnsi="Calibri"/>
      <w:sz w:val="22"/>
      <w:szCs w:val="22"/>
      <w:lang w:eastAsia="en-US"/>
    </w:rPr>
  </w:style>
  <w:style w:type="paragraph" w:customStyle="1" w:styleId="ListParagraph1">
    <w:name w:val="List Paragraph1"/>
    <w:basedOn w:val="Normalny"/>
    <w:rsid w:val="009D1B41"/>
    <w:pPr>
      <w:suppressAutoHyphens/>
    </w:pPr>
    <w:rPr>
      <w:rFonts w:cs="Calibri"/>
      <w:kern w:val="1"/>
      <w:sz w:val="24"/>
      <w:szCs w:val="24"/>
      <w:lang w:eastAsia="ar-SA"/>
    </w:rPr>
  </w:style>
  <w:style w:type="paragraph" w:customStyle="1" w:styleId="Texte1xx">
    <w:name w:val="Texte 1.xx"/>
    <w:basedOn w:val="Normalny"/>
    <w:uiPriority w:val="99"/>
    <w:rsid w:val="009D1B41"/>
    <w:pPr>
      <w:suppressAutoHyphens/>
      <w:spacing w:before="120" w:after="120"/>
      <w:ind w:left="1418" w:firstLine="1"/>
      <w:jc w:val="both"/>
    </w:pPr>
    <w:rPr>
      <w:rFonts w:ascii="Arial" w:hAnsi="Arial"/>
      <w:sz w:val="22"/>
      <w:lang w:eastAsia="ar-SA"/>
    </w:rPr>
  </w:style>
  <w:style w:type="paragraph" w:customStyle="1" w:styleId="Akapitzlist11">
    <w:name w:val="Akapit z listą11"/>
    <w:basedOn w:val="Normalny"/>
    <w:uiPriority w:val="99"/>
    <w:rsid w:val="009D1B41"/>
    <w:pPr>
      <w:suppressAutoHyphens/>
      <w:spacing w:after="120" w:line="100" w:lineRule="atLeast"/>
      <w:ind w:left="720"/>
      <w:jc w:val="both"/>
    </w:pPr>
    <w:rPr>
      <w:rFonts w:ascii="Calibri" w:eastAsia="Calibri" w:hAnsi="Calibri"/>
      <w:kern w:val="1"/>
      <w:sz w:val="22"/>
      <w:szCs w:val="22"/>
      <w:lang w:eastAsia="ar-SA"/>
    </w:rPr>
  </w:style>
  <w:style w:type="character" w:customStyle="1" w:styleId="ng-binding">
    <w:name w:val="ng-binding"/>
    <w:basedOn w:val="Domylnaczcionkaakapitu"/>
    <w:rsid w:val="009D1B41"/>
  </w:style>
  <w:style w:type="numbering" w:customStyle="1" w:styleId="Bezlisty11">
    <w:name w:val="Bez listy11"/>
    <w:next w:val="Bezlisty"/>
    <w:uiPriority w:val="99"/>
    <w:semiHidden/>
    <w:unhideWhenUsed/>
    <w:rsid w:val="009D1B41"/>
  </w:style>
  <w:style w:type="character" w:customStyle="1" w:styleId="Nierozpoznanawzmianka1">
    <w:name w:val="Nierozpoznana wzmianka1"/>
    <w:basedOn w:val="Domylnaczcionkaakapitu"/>
    <w:uiPriority w:val="99"/>
    <w:semiHidden/>
    <w:unhideWhenUsed/>
    <w:rsid w:val="001A6E20"/>
    <w:rPr>
      <w:color w:val="605E5C"/>
      <w:shd w:val="clear" w:color="auto" w:fill="E1DFDD"/>
    </w:rPr>
  </w:style>
  <w:style w:type="character" w:customStyle="1" w:styleId="Nierozpoznanawzmianka2">
    <w:name w:val="Nierozpoznana wzmianka2"/>
    <w:basedOn w:val="Domylnaczcionkaakapitu"/>
    <w:uiPriority w:val="99"/>
    <w:semiHidden/>
    <w:unhideWhenUsed/>
    <w:rsid w:val="0036255D"/>
    <w:rPr>
      <w:color w:val="605E5C"/>
      <w:shd w:val="clear" w:color="auto" w:fill="E1DFDD"/>
    </w:rPr>
  </w:style>
  <w:style w:type="character" w:customStyle="1" w:styleId="Nierozpoznanawzmianka3">
    <w:name w:val="Nierozpoznana wzmianka3"/>
    <w:basedOn w:val="Domylnaczcionkaakapitu"/>
    <w:uiPriority w:val="99"/>
    <w:semiHidden/>
    <w:unhideWhenUsed/>
    <w:rsid w:val="0090329C"/>
    <w:rPr>
      <w:color w:val="605E5C"/>
      <w:shd w:val="clear" w:color="auto" w:fill="E1DFDD"/>
    </w:rPr>
  </w:style>
  <w:style w:type="character" w:customStyle="1" w:styleId="Nierozpoznanawzmianka4">
    <w:name w:val="Nierozpoznana wzmianka4"/>
    <w:basedOn w:val="Domylnaczcionkaakapitu"/>
    <w:uiPriority w:val="99"/>
    <w:semiHidden/>
    <w:unhideWhenUsed/>
    <w:rsid w:val="00991E76"/>
    <w:rPr>
      <w:color w:val="605E5C"/>
      <w:shd w:val="clear" w:color="auto" w:fill="E1DFDD"/>
    </w:rPr>
  </w:style>
  <w:style w:type="numbering" w:customStyle="1" w:styleId="Bezlisty2">
    <w:name w:val="Bez listy2"/>
    <w:next w:val="Bezlisty"/>
    <w:uiPriority w:val="99"/>
    <w:semiHidden/>
    <w:unhideWhenUsed/>
    <w:rsid w:val="00565DB4"/>
  </w:style>
  <w:style w:type="paragraph" w:customStyle="1" w:styleId="msonormal0">
    <w:name w:val="msonormal"/>
    <w:basedOn w:val="Normalny"/>
    <w:rsid w:val="00565DB4"/>
    <w:pPr>
      <w:spacing w:before="100" w:beforeAutospacing="1" w:after="100" w:afterAutospacing="1"/>
    </w:pPr>
    <w:rPr>
      <w:sz w:val="24"/>
      <w:szCs w:val="24"/>
    </w:rPr>
  </w:style>
  <w:style w:type="numbering" w:customStyle="1" w:styleId="Bezlisty3">
    <w:name w:val="Bez listy3"/>
    <w:next w:val="Bezlisty"/>
    <w:uiPriority w:val="99"/>
    <w:semiHidden/>
    <w:unhideWhenUsed/>
    <w:rsid w:val="0095598E"/>
  </w:style>
  <w:style w:type="numbering" w:customStyle="1" w:styleId="Bezlisty4">
    <w:name w:val="Bez listy4"/>
    <w:next w:val="Bezlisty"/>
    <w:uiPriority w:val="99"/>
    <w:semiHidden/>
    <w:unhideWhenUsed/>
    <w:rsid w:val="00B415A6"/>
  </w:style>
  <w:style w:type="numbering" w:customStyle="1" w:styleId="Bezlisty12">
    <w:name w:val="Bez listy12"/>
    <w:next w:val="Bezlisty"/>
    <w:uiPriority w:val="99"/>
    <w:semiHidden/>
    <w:unhideWhenUsed/>
    <w:rsid w:val="00B415A6"/>
  </w:style>
  <w:style w:type="numbering" w:customStyle="1" w:styleId="Bezlisty5">
    <w:name w:val="Bez listy5"/>
    <w:next w:val="Bezlisty"/>
    <w:uiPriority w:val="99"/>
    <w:semiHidden/>
    <w:unhideWhenUsed/>
    <w:rsid w:val="000D6826"/>
  </w:style>
  <w:style w:type="numbering" w:customStyle="1" w:styleId="Bezlisty13">
    <w:name w:val="Bez listy13"/>
    <w:next w:val="Bezlisty"/>
    <w:uiPriority w:val="99"/>
    <w:semiHidden/>
    <w:unhideWhenUsed/>
    <w:rsid w:val="000D68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049">
      <w:bodyDiv w:val="1"/>
      <w:marLeft w:val="0"/>
      <w:marRight w:val="0"/>
      <w:marTop w:val="0"/>
      <w:marBottom w:val="0"/>
      <w:divBdr>
        <w:top w:val="none" w:sz="0" w:space="0" w:color="auto"/>
        <w:left w:val="none" w:sz="0" w:space="0" w:color="auto"/>
        <w:bottom w:val="none" w:sz="0" w:space="0" w:color="auto"/>
        <w:right w:val="none" w:sz="0" w:space="0" w:color="auto"/>
      </w:divBdr>
      <w:divsChild>
        <w:div w:id="192035342">
          <w:marLeft w:val="0"/>
          <w:marRight w:val="0"/>
          <w:marTop w:val="0"/>
          <w:marBottom w:val="0"/>
          <w:divBdr>
            <w:top w:val="none" w:sz="0" w:space="0" w:color="auto"/>
            <w:left w:val="none" w:sz="0" w:space="0" w:color="auto"/>
            <w:bottom w:val="none" w:sz="0" w:space="0" w:color="auto"/>
            <w:right w:val="none" w:sz="0" w:space="0" w:color="auto"/>
          </w:divBdr>
          <w:divsChild>
            <w:div w:id="690573912">
              <w:marLeft w:val="0"/>
              <w:marRight w:val="0"/>
              <w:marTop w:val="0"/>
              <w:marBottom w:val="0"/>
              <w:divBdr>
                <w:top w:val="none" w:sz="0" w:space="0" w:color="auto"/>
                <w:left w:val="none" w:sz="0" w:space="0" w:color="auto"/>
                <w:bottom w:val="none" w:sz="0" w:space="0" w:color="auto"/>
                <w:right w:val="none" w:sz="0" w:space="0" w:color="auto"/>
              </w:divBdr>
            </w:div>
          </w:divsChild>
        </w:div>
        <w:div w:id="196552096">
          <w:marLeft w:val="0"/>
          <w:marRight w:val="0"/>
          <w:marTop w:val="0"/>
          <w:marBottom w:val="0"/>
          <w:divBdr>
            <w:top w:val="none" w:sz="0" w:space="0" w:color="auto"/>
            <w:left w:val="none" w:sz="0" w:space="0" w:color="auto"/>
            <w:bottom w:val="none" w:sz="0" w:space="0" w:color="auto"/>
            <w:right w:val="none" w:sz="0" w:space="0" w:color="auto"/>
          </w:divBdr>
          <w:divsChild>
            <w:div w:id="655955713">
              <w:marLeft w:val="0"/>
              <w:marRight w:val="0"/>
              <w:marTop w:val="0"/>
              <w:marBottom w:val="0"/>
              <w:divBdr>
                <w:top w:val="none" w:sz="0" w:space="0" w:color="auto"/>
                <w:left w:val="none" w:sz="0" w:space="0" w:color="auto"/>
                <w:bottom w:val="none" w:sz="0" w:space="0" w:color="auto"/>
                <w:right w:val="none" w:sz="0" w:space="0" w:color="auto"/>
              </w:divBdr>
              <w:divsChild>
                <w:div w:id="754016250">
                  <w:marLeft w:val="0"/>
                  <w:marRight w:val="0"/>
                  <w:marTop w:val="0"/>
                  <w:marBottom w:val="0"/>
                  <w:divBdr>
                    <w:top w:val="none" w:sz="0" w:space="0" w:color="auto"/>
                    <w:left w:val="none" w:sz="0" w:space="0" w:color="auto"/>
                    <w:bottom w:val="none" w:sz="0" w:space="0" w:color="auto"/>
                    <w:right w:val="none" w:sz="0" w:space="0" w:color="auto"/>
                  </w:divBdr>
                  <w:divsChild>
                    <w:div w:id="1840343676">
                      <w:marLeft w:val="0"/>
                      <w:marRight w:val="0"/>
                      <w:marTop w:val="600"/>
                      <w:marBottom w:val="0"/>
                      <w:divBdr>
                        <w:top w:val="none" w:sz="0" w:space="0" w:color="auto"/>
                        <w:left w:val="none" w:sz="0" w:space="0" w:color="auto"/>
                        <w:bottom w:val="none" w:sz="0" w:space="0" w:color="auto"/>
                        <w:right w:val="none" w:sz="0" w:space="0" w:color="auto"/>
                      </w:divBdr>
                      <w:divsChild>
                        <w:div w:id="112901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32323">
      <w:bodyDiv w:val="1"/>
      <w:marLeft w:val="0"/>
      <w:marRight w:val="0"/>
      <w:marTop w:val="0"/>
      <w:marBottom w:val="0"/>
      <w:divBdr>
        <w:top w:val="none" w:sz="0" w:space="0" w:color="auto"/>
        <w:left w:val="none" w:sz="0" w:space="0" w:color="auto"/>
        <w:bottom w:val="none" w:sz="0" w:space="0" w:color="auto"/>
        <w:right w:val="none" w:sz="0" w:space="0" w:color="auto"/>
      </w:divBdr>
    </w:div>
    <w:div w:id="46803376">
      <w:bodyDiv w:val="1"/>
      <w:marLeft w:val="0"/>
      <w:marRight w:val="0"/>
      <w:marTop w:val="0"/>
      <w:marBottom w:val="0"/>
      <w:divBdr>
        <w:top w:val="none" w:sz="0" w:space="0" w:color="auto"/>
        <w:left w:val="none" w:sz="0" w:space="0" w:color="auto"/>
        <w:bottom w:val="none" w:sz="0" w:space="0" w:color="auto"/>
        <w:right w:val="none" w:sz="0" w:space="0" w:color="auto"/>
      </w:divBdr>
    </w:div>
    <w:div w:id="54596970">
      <w:bodyDiv w:val="1"/>
      <w:marLeft w:val="0"/>
      <w:marRight w:val="0"/>
      <w:marTop w:val="0"/>
      <w:marBottom w:val="0"/>
      <w:divBdr>
        <w:top w:val="none" w:sz="0" w:space="0" w:color="auto"/>
        <w:left w:val="none" w:sz="0" w:space="0" w:color="auto"/>
        <w:bottom w:val="none" w:sz="0" w:space="0" w:color="auto"/>
        <w:right w:val="none" w:sz="0" w:space="0" w:color="auto"/>
      </w:divBdr>
    </w:div>
    <w:div w:id="84036716">
      <w:bodyDiv w:val="1"/>
      <w:marLeft w:val="0"/>
      <w:marRight w:val="0"/>
      <w:marTop w:val="0"/>
      <w:marBottom w:val="0"/>
      <w:divBdr>
        <w:top w:val="none" w:sz="0" w:space="0" w:color="auto"/>
        <w:left w:val="none" w:sz="0" w:space="0" w:color="auto"/>
        <w:bottom w:val="none" w:sz="0" w:space="0" w:color="auto"/>
        <w:right w:val="none" w:sz="0" w:space="0" w:color="auto"/>
      </w:divBdr>
      <w:divsChild>
        <w:div w:id="273832965">
          <w:marLeft w:val="0"/>
          <w:marRight w:val="0"/>
          <w:marTop w:val="0"/>
          <w:marBottom w:val="0"/>
          <w:divBdr>
            <w:top w:val="none" w:sz="0" w:space="0" w:color="auto"/>
            <w:left w:val="none" w:sz="0" w:space="0" w:color="auto"/>
            <w:bottom w:val="none" w:sz="0" w:space="0" w:color="auto"/>
            <w:right w:val="none" w:sz="0" w:space="0" w:color="auto"/>
          </w:divBdr>
          <w:divsChild>
            <w:div w:id="1424229263">
              <w:marLeft w:val="0"/>
              <w:marRight w:val="0"/>
              <w:marTop w:val="0"/>
              <w:marBottom w:val="0"/>
              <w:divBdr>
                <w:top w:val="none" w:sz="0" w:space="0" w:color="auto"/>
                <w:left w:val="none" w:sz="0" w:space="0" w:color="auto"/>
                <w:bottom w:val="none" w:sz="0" w:space="0" w:color="auto"/>
                <w:right w:val="none" w:sz="0" w:space="0" w:color="auto"/>
              </w:divBdr>
            </w:div>
          </w:divsChild>
        </w:div>
        <w:div w:id="1072119576">
          <w:marLeft w:val="0"/>
          <w:marRight w:val="0"/>
          <w:marTop w:val="0"/>
          <w:marBottom w:val="0"/>
          <w:divBdr>
            <w:top w:val="none" w:sz="0" w:space="0" w:color="auto"/>
            <w:left w:val="none" w:sz="0" w:space="0" w:color="auto"/>
            <w:bottom w:val="none" w:sz="0" w:space="0" w:color="auto"/>
            <w:right w:val="none" w:sz="0" w:space="0" w:color="auto"/>
          </w:divBdr>
          <w:divsChild>
            <w:div w:id="1421370547">
              <w:marLeft w:val="0"/>
              <w:marRight w:val="0"/>
              <w:marTop w:val="0"/>
              <w:marBottom w:val="0"/>
              <w:divBdr>
                <w:top w:val="none" w:sz="0" w:space="0" w:color="auto"/>
                <w:left w:val="none" w:sz="0" w:space="0" w:color="auto"/>
                <w:bottom w:val="none" w:sz="0" w:space="0" w:color="auto"/>
                <w:right w:val="none" w:sz="0" w:space="0" w:color="auto"/>
              </w:divBdr>
              <w:divsChild>
                <w:div w:id="627050952">
                  <w:marLeft w:val="0"/>
                  <w:marRight w:val="0"/>
                  <w:marTop w:val="0"/>
                  <w:marBottom w:val="0"/>
                  <w:divBdr>
                    <w:top w:val="none" w:sz="0" w:space="0" w:color="auto"/>
                    <w:left w:val="none" w:sz="0" w:space="0" w:color="auto"/>
                    <w:bottom w:val="none" w:sz="0" w:space="0" w:color="auto"/>
                    <w:right w:val="none" w:sz="0" w:space="0" w:color="auto"/>
                  </w:divBdr>
                  <w:divsChild>
                    <w:div w:id="483472292">
                      <w:marLeft w:val="0"/>
                      <w:marRight w:val="0"/>
                      <w:marTop w:val="600"/>
                      <w:marBottom w:val="0"/>
                      <w:divBdr>
                        <w:top w:val="none" w:sz="0" w:space="0" w:color="auto"/>
                        <w:left w:val="none" w:sz="0" w:space="0" w:color="auto"/>
                        <w:bottom w:val="none" w:sz="0" w:space="0" w:color="auto"/>
                        <w:right w:val="none" w:sz="0" w:space="0" w:color="auto"/>
                      </w:divBdr>
                      <w:divsChild>
                        <w:div w:id="142726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957900">
      <w:bodyDiv w:val="1"/>
      <w:marLeft w:val="0"/>
      <w:marRight w:val="0"/>
      <w:marTop w:val="0"/>
      <w:marBottom w:val="0"/>
      <w:divBdr>
        <w:top w:val="none" w:sz="0" w:space="0" w:color="auto"/>
        <w:left w:val="none" w:sz="0" w:space="0" w:color="auto"/>
        <w:bottom w:val="none" w:sz="0" w:space="0" w:color="auto"/>
        <w:right w:val="none" w:sz="0" w:space="0" w:color="auto"/>
      </w:divBdr>
    </w:div>
    <w:div w:id="144321980">
      <w:bodyDiv w:val="1"/>
      <w:marLeft w:val="0"/>
      <w:marRight w:val="0"/>
      <w:marTop w:val="0"/>
      <w:marBottom w:val="0"/>
      <w:divBdr>
        <w:top w:val="none" w:sz="0" w:space="0" w:color="auto"/>
        <w:left w:val="none" w:sz="0" w:space="0" w:color="auto"/>
        <w:bottom w:val="none" w:sz="0" w:space="0" w:color="auto"/>
        <w:right w:val="none" w:sz="0" w:space="0" w:color="auto"/>
      </w:divBdr>
    </w:div>
    <w:div w:id="182985919">
      <w:bodyDiv w:val="1"/>
      <w:marLeft w:val="0"/>
      <w:marRight w:val="0"/>
      <w:marTop w:val="0"/>
      <w:marBottom w:val="0"/>
      <w:divBdr>
        <w:top w:val="none" w:sz="0" w:space="0" w:color="auto"/>
        <w:left w:val="none" w:sz="0" w:space="0" w:color="auto"/>
        <w:bottom w:val="none" w:sz="0" w:space="0" w:color="auto"/>
        <w:right w:val="none" w:sz="0" w:space="0" w:color="auto"/>
      </w:divBdr>
    </w:div>
    <w:div w:id="198326264">
      <w:bodyDiv w:val="1"/>
      <w:marLeft w:val="0"/>
      <w:marRight w:val="0"/>
      <w:marTop w:val="0"/>
      <w:marBottom w:val="0"/>
      <w:divBdr>
        <w:top w:val="none" w:sz="0" w:space="0" w:color="auto"/>
        <w:left w:val="none" w:sz="0" w:space="0" w:color="auto"/>
        <w:bottom w:val="none" w:sz="0" w:space="0" w:color="auto"/>
        <w:right w:val="none" w:sz="0" w:space="0" w:color="auto"/>
      </w:divBdr>
    </w:div>
    <w:div w:id="263266228">
      <w:bodyDiv w:val="1"/>
      <w:marLeft w:val="0"/>
      <w:marRight w:val="0"/>
      <w:marTop w:val="0"/>
      <w:marBottom w:val="0"/>
      <w:divBdr>
        <w:top w:val="none" w:sz="0" w:space="0" w:color="auto"/>
        <w:left w:val="none" w:sz="0" w:space="0" w:color="auto"/>
        <w:bottom w:val="none" w:sz="0" w:space="0" w:color="auto"/>
        <w:right w:val="none" w:sz="0" w:space="0" w:color="auto"/>
      </w:divBdr>
    </w:div>
    <w:div w:id="275647351">
      <w:bodyDiv w:val="1"/>
      <w:marLeft w:val="0"/>
      <w:marRight w:val="0"/>
      <w:marTop w:val="0"/>
      <w:marBottom w:val="0"/>
      <w:divBdr>
        <w:top w:val="none" w:sz="0" w:space="0" w:color="auto"/>
        <w:left w:val="none" w:sz="0" w:space="0" w:color="auto"/>
        <w:bottom w:val="none" w:sz="0" w:space="0" w:color="auto"/>
        <w:right w:val="none" w:sz="0" w:space="0" w:color="auto"/>
      </w:divBdr>
    </w:div>
    <w:div w:id="316611655">
      <w:bodyDiv w:val="1"/>
      <w:marLeft w:val="0"/>
      <w:marRight w:val="0"/>
      <w:marTop w:val="0"/>
      <w:marBottom w:val="0"/>
      <w:divBdr>
        <w:top w:val="none" w:sz="0" w:space="0" w:color="auto"/>
        <w:left w:val="none" w:sz="0" w:space="0" w:color="auto"/>
        <w:bottom w:val="none" w:sz="0" w:space="0" w:color="auto"/>
        <w:right w:val="none" w:sz="0" w:space="0" w:color="auto"/>
      </w:divBdr>
    </w:div>
    <w:div w:id="325090225">
      <w:bodyDiv w:val="1"/>
      <w:marLeft w:val="0"/>
      <w:marRight w:val="0"/>
      <w:marTop w:val="0"/>
      <w:marBottom w:val="0"/>
      <w:divBdr>
        <w:top w:val="none" w:sz="0" w:space="0" w:color="auto"/>
        <w:left w:val="none" w:sz="0" w:space="0" w:color="auto"/>
        <w:bottom w:val="none" w:sz="0" w:space="0" w:color="auto"/>
        <w:right w:val="none" w:sz="0" w:space="0" w:color="auto"/>
      </w:divBdr>
    </w:div>
    <w:div w:id="418793792">
      <w:bodyDiv w:val="1"/>
      <w:marLeft w:val="0"/>
      <w:marRight w:val="0"/>
      <w:marTop w:val="0"/>
      <w:marBottom w:val="0"/>
      <w:divBdr>
        <w:top w:val="none" w:sz="0" w:space="0" w:color="auto"/>
        <w:left w:val="none" w:sz="0" w:space="0" w:color="auto"/>
        <w:bottom w:val="none" w:sz="0" w:space="0" w:color="auto"/>
        <w:right w:val="none" w:sz="0" w:space="0" w:color="auto"/>
      </w:divBdr>
    </w:div>
    <w:div w:id="504712484">
      <w:bodyDiv w:val="1"/>
      <w:marLeft w:val="0"/>
      <w:marRight w:val="0"/>
      <w:marTop w:val="0"/>
      <w:marBottom w:val="0"/>
      <w:divBdr>
        <w:top w:val="none" w:sz="0" w:space="0" w:color="auto"/>
        <w:left w:val="none" w:sz="0" w:space="0" w:color="auto"/>
        <w:bottom w:val="none" w:sz="0" w:space="0" w:color="auto"/>
        <w:right w:val="none" w:sz="0" w:space="0" w:color="auto"/>
      </w:divBdr>
    </w:div>
    <w:div w:id="554312406">
      <w:bodyDiv w:val="1"/>
      <w:marLeft w:val="0"/>
      <w:marRight w:val="0"/>
      <w:marTop w:val="0"/>
      <w:marBottom w:val="0"/>
      <w:divBdr>
        <w:top w:val="none" w:sz="0" w:space="0" w:color="auto"/>
        <w:left w:val="none" w:sz="0" w:space="0" w:color="auto"/>
        <w:bottom w:val="none" w:sz="0" w:space="0" w:color="auto"/>
        <w:right w:val="none" w:sz="0" w:space="0" w:color="auto"/>
      </w:divBdr>
    </w:div>
    <w:div w:id="574046960">
      <w:bodyDiv w:val="1"/>
      <w:marLeft w:val="0"/>
      <w:marRight w:val="0"/>
      <w:marTop w:val="0"/>
      <w:marBottom w:val="0"/>
      <w:divBdr>
        <w:top w:val="none" w:sz="0" w:space="0" w:color="auto"/>
        <w:left w:val="none" w:sz="0" w:space="0" w:color="auto"/>
        <w:bottom w:val="none" w:sz="0" w:space="0" w:color="auto"/>
        <w:right w:val="none" w:sz="0" w:space="0" w:color="auto"/>
      </w:divBdr>
    </w:div>
    <w:div w:id="621618255">
      <w:bodyDiv w:val="1"/>
      <w:marLeft w:val="0"/>
      <w:marRight w:val="0"/>
      <w:marTop w:val="0"/>
      <w:marBottom w:val="0"/>
      <w:divBdr>
        <w:top w:val="none" w:sz="0" w:space="0" w:color="auto"/>
        <w:left w:val="none" w:sz="0" w:space="0" w:color="auto"/>
        <w:bottom w:val="none" w:sz="0" w:space="0" w:color="auto"/>
        <w:right w:val="none" w:sz="0" w:space="0" w:color="auto"/>
      </w:divBdr>
    </w:div>
    <w:div w:id="647907246">
      <w:bodyDiv w:val="1"/>
      <w:marLeft w:val="0"/>
      <w:marRight w:val="0"/>
      <w:marTop w:val="0"/>
      <w:marBottom w:val="0"/>
      <w:divBdr>
        <w:top w:val="none" w:sz="0" w:space="0" w:color="auto"/>
        <w:left w:val="none" w:sz="0" w:space="0" w:color="auto"/>
        <w:bottom w:val="none" w:sz="0" w:space="0" w:color="auto"/>
        <w:right w:val="none" w:sz="0" w:space="0" w:color="auto"/>
      </w:divBdr>
    </w:div>
    <w:div w:id="682634488">
      <w:bodyDiv w:val="1"/>
      <w:marLeft w:val="0"/>
      <w:marRight w:val="0"/>
      <w:marTop w:val="0"/>
      <w:marBottom w:val="0"/>
      <w:divBdr>
        <w:top w:val="none" w:sz="0" w:space="0" w:color="auto"/>
        <w:left w:val="none" w:sz="0" w:space="0" w:color="auto"/>
        <w:bottom w:val="none" w:sz="0" w:space="0" w:color="auto"/>
        <w:right w:val="none" w:sz="0" w:space="0" w:color="auto"/>
      </w:divBdr>
    </w:div>
    <w:div w:id="708074186">
      <w:bodyDiv w:val="1"/>
      <w:marLeft w:val="0"/>
      <w:marRight w:val="0"/>
      <w:marTop w:val="0"/>
      <w:marBottom w:val="0"/>
      <w:divBdr>
        <w:top w:val="none" w:sz="0" w:space="0" w:color="auto"/>
        <w:left w:val="none" w:sz="0" w:space="0" w:color="auto"/>
        <w:bottom w:val="none" w:sz="0" w:space="0" w:color="auto"/>
        <w:right w:val="none" w:sz="0" w:space="0" w:color="auto"/>
      </w:divBdr>
    </w:div>
    <w:div w:id="718556926">
      <w:bodyDiv w:val="1"/>
      <w:marLeft w:val="0"/>
      <w:marRight w:val="0"/>
      <w:marTop w:val="0"/>
      <w:marBottom w:val="0"/>
      <w:divBdr>
        <w:top w:val="none" w:sz="0" w:space="0" w:color="auto"/>
        <w:left w:val="none" w:sz="0" w:space="0" w:color="auto"/>
        <w:bottom w:val="none" w:sz="0" w:space="0" w:color="auto"/>
        <w:right w:val="none" w:sz="0" w:space="0" w:color="auto"/>
      </w:divBdr>
    </w:div>
    <w:div w:id="726149315">
      <w:bodyDiv w:val="1"/>
      <w:marLeft w:val="0"/>
      <w:marRight w:val="0"/>
      <w:marTop w:val="0"/>
      <w:marBottom w:val="0"/>
      <w:divBdr>
        <w:top w:val="none" w:sz="0" w:space="0" w:color="auto"/>
        <w:left w:val="none" w:sz="0" w:space="0" w:color="auto"/>
        <w:bottom w:val="none" w:sz="0" w:space="0" w:color="auto"/>
        <w:right w:val="none" w:sz="0" w:space="0" w:color="auto"/>
      </w:divBdr>
    </w:div>
    <w:div w:id="750125554">
      <w:bodyDiv w:val="1"/>
      <w:marLeft w:val="0"/>
      <w:marRight w:val="0"/>
      <w:marTop w:val="0"/>
      <w:marBottom w:val="0"/>
      <w:divBdr>
        <w:top w:val="none" w:sz="0" w:space="0" w:color="auto"/>
        <w:left w:val="none" w:sz="0" w:space="0" w:color="auto"/>
        <w:bottom w:val="none" w:sz="0" w:space="0" w:color="auto"/>
        <w:right w:val="none" w:sz="0" w:space="0" w:color="auto"/>
      </w:divBdr>
    </w:div>
    <w:div w:id="875124192">
      <w:bodyDiv w:val="1"/>
      <w:marLeft w:val="0"/>
      <w:marRight w:val="0"/>
      <w:marTop w:val="0"/>
      <w:marBottom w:val="0"/>
      <w:divBdr>
        <w:top w:val="none" w:sz="0" w:space="0" w:color="auto"/>
        <w:left w:val="none" w:sz="0" w:space="0" w:color="auto"/>
        <w:bottom w:val="none" w:sz="0" w:space="0" w:color="auto"/>
        <w:right w:val="none" w:sz="0" w:space="0" w:color="auto"/>
      </w:divBdr>
    </w:div>
    <w:div w:id="880828376">
      <w:bodyDiv w:val="1"/>
      <w:marLeft w:val="0"/>
      <w:marRight w:val="0"/>
      <w:marTop w:val="0"/>
      <w:marBottom w:val="0"/>
      <w:divBdr>
        <w:top w:val="none" w:sz="0" w:space="0" w:color="auto"/>
        <w:left w:val="none" w:sz="0" w:space="0" w:color="auto"/>
        <w:bottom w:val="none" w:sz="0" w:space="0" w:color="auto"/>
        <w:right w:val="none" w:sz="0" w:space="0" w:color="auto"/>
      </w:divBdr>
      <w:divsChild>
        <w:div w:id="1035275945">
          <w:marLeft w:val="0"/>
          <w:marRight w:val="0"/>
          <w:marTop w:val="0"/>
          <w:marBottom w:val="0"/>
          <w:divBdr>
            <w:top w:val="none" w:sz="0" w:space="0" w:color="auto"/>
            <w:left w:val="none" w:sz="0" w:space="0" w:color="auto"/>
            <w:bottom w:val="none" w:sz="0" w:space="0" w:color="auto"/>
            <w:right w:val="none" w:sz="0" w:space="0" w:color="auto"/>
          </w:divBdr>
        </w:div>
        <w:div w:id="1779716657">
          <w:marLeft w:val="0"/>
          <w:marRight w:val="0"/>
          <w:marTop w:val="0"/>
          <w:marBottom w:val="0"/>
          <w:divBdr>
            <w:top w:val="none" w:sz="0" w:space="0" w:color="auto"/>
            <w:left w:val="none" w:sz="0" w:space="0" w:color="auto"/>
            <w:bottom w:val="none" w:sz="0" w:space="0" w:color="auto"/>
            <w:right w:val="none" w:sz="0" w:space="0" w:color="auto"/>
          </w:divBdr>
        </w:div>
      </w:divsChild>
    </w:div>
    <w:div w:id="893081691">
      <w:bodyDiv w:val="1"/>
      <w:marLeft w:val="0"/>
      <w:marRight w:val="0"/>
      <w:marTop w:val="0"/>
      <w:marBottom w:val="0"/>
      <w:divBdr>
        <w:top w:val="none" w:sz="0" w:space="0" w:color="auto"/>
        <w:left w:val="none" w:sz="0" w:space="0" w:color="auto"/>
        <w:bottom w:val="none" w:sz="0" w:space="0" w:color="auto"/>
        <w:right w:val="none" w:sz="0" w:space="0" w:color="auto"/>
      </w:divBdr>
    </w:div>
    <w:div w:id="911811463">
      <w:bodyDiv w:val="1"/>
      <w:marLeft w:val="0"/>
      <w:marRight w:val="0"/>
      <w:marTop w:val="0"/>
      <w:marBottom w:val="0"/>
      <w:divBdr>
        <w:top w:val="none" w:sz="0" w:space="0" w:color="auto"/>
        <w:left w:val="none" w:sz="0" w:space="0" w:color="auto"/>
        <w:bottom w:val="none" w:sz="0" w:space="0" w:color="auto"/>
        <w:right w:val="none" w:sz="0" w:space="0" w:color="auto"/>
      </w:divBdr>
    </w:div>
    <w:div w:id="940993398">
      <w:bodyDiv w:val="1"/>
      <w:marLeft w:val="0"/>
      <w:marRight w:val="0"/>
      <w:marTop w:val="0"/>
      <w:marBottom w:val="0"/>
      <w:divBdr>
        <w:top w:val="none" w:sz="0" w:space="0" w:color="auto"/>
        <w:left w:val="none" w:sz="0" w:space="0" w:color="auto"/>
        <w:bottom w:val="none" w:sz="0" w:space="0" w:color="auto"/>
        <w:right w:val="none" w:sz="0" w:space="0" w:color="auto"/>
      </w:divBdr>
    </w:div>
    <w:div w:id="964505020">
      <w:bodyDiv w:val="1"/>
      <w:marLeft w:val="0"/>
      <w:marRight w:val="0"/>
      <w:marTop w:val="0"/>
      <w:marBottom w:val="0"/>
      <w:divBdr>
        <w:top w:val="none" w:sz="0" w:space="0" w:color="auto"/>
        <w:left w:val="none" w:sz="0" w:space="0" w:color="auto"/>
        <w:bottom w:val="none" w:sz="0" w:space="0" w:color="auto"/>
        <w:right w:val="none" w:sz="0" w:space="0" w:color="auto"/>
      </w:divBdr>
    </w:div>
    <w:div w:id="997802418">
      <w:bodyDiv w:val="1"/>
      <w:marLeft w:val="0"/>
      <w:marRight w:val="0"/>
      <w:marTop w:val="0"/>
      <w:marBottom w:val="0"/>
      <w:divBdr>
        <w:top w:val="none" w:sz="0" w:space="0" w:color="auto"/>
        <w:left w:val="none" w:sz="0" w:space="0" w:color="auto"/>
        <w:bottom w:val="none" w:sz="0" w:space="0" w:color="auto"/>
        <w:right w:val="none" w:sz="0" w:space="0" w:color="auto"/>
      </w:divBdr>
    </w:div>
    <w:div w:id="1085883482">
      <w:bodyDiv w:val="1"/>
      <w:marLeft w:val="0"/>
      <w:marRight w:val="0"/>
      <w:marTop w:val="0"/>
      <w:marBottom w:val="0"/>
      <w:divBdr>
        <w:top w:val="none" w:sz="0" w:space="0" w:color="auto"/>
        <w:left w:val="none" w:sz="0" w:space="0" w:color="auto"/>
        <w:bottom w:val="none" w:sz="0" w:space="0" w:color="auto"/>
        <w:right w:val="none" w:sz="0" w:space="0" w:color="auto"/>
      </w:divBdr>
    </w:div>
    <w:div w:id="1176962557">
      <w:bodyDiv w:val="1"/>
      <w:marLeft w:val="0"/>
      <w:marRight w:val="0"/>
      <w:marTop w:val="0"/>
      <w:marBottom w:val="0"/>
      <w:divBdr>
        <w:top w:val="none" w:sz="0" w:space="0" w:color="auto"/>
        <w:left w:val="none" w:sz="0" w:space="0" w:color="auto"/>
        <w:bottom w:val="none" w:sz="0" w:space="0" w:color="auto"/>
        <w:right w:val="none" w:sz="0" w:space="0" w:color="auto"/>
      </w:divBdr>
    </w:div>
    <w:div w:id="1240023750">
      <w:bodyDiv w:val="1"/>
      <w:marLeft w:val="0"/>
      <w:marRight w:val="0"/>
      <w:marTop w:val="0"/>
      <w:marBottom w:val="0"/>
      <w:divBdr>
        <w:top w:val="none" w:sz="0" w:space="0" w:color="auto"/>
        <w:left w:val="none" w:sz="0" w:space="0" w:color="auto"/>
        <w:bottom w:val="none" w:sz="0" w:space="0" w:color="auto"/>
        <w:right w:val="none" w:sz="0" w:space="0" w:color="auto"/>
      </w:divBdr>
    </w:div>
    <w:div w:id="1319647982">
      <w:bodyDiv w:val="1"/>
      <w:marLeft w:val="0"/>
      <w:marRight w:val="0"/>
      <w:marTop w:val="0"/>
      <w:marBottom w:val="0"/>
      <w:divBdr>
        <w:top w:val="none" w:sz="0" w:space="0" w:color="auto"/>
        <w:left w:val="none" w:sz="0" w:space="0" w:color="auto"/>
        <w:bottom w:val="none" w:sz="0" w:space="0" w:color="auto"/>
        <w:right w:val="none" w:sz="0" w:space="0" w:color="auto"/>
      </w:divBdr>
    </w:div>
    <w:div w:id="1356730821">
      <w:bodyDiv w:val="1"/>
      <w:marLeft w:val="0"/>
      <w:marRight w:val="0"/>
      <w:marTop w:val="0"/>
      <w:marBottom w:val="0"/>
      <w:divBdr>
        <w:top w:val="none" w:sz="0" w:space="0" w:color="auto"/>
        <w:left w:val="none" w:sz="0" w:space="0" w:color="auto"/>
        <w:bottom w:val="none" w:sz="0" w:space="0" w:color="auto"/>
        <w:right w:val="none" w:sz="0" w:space="0" w:color="auto"/>
      </w:divBdr>
    </w:div>
    <w:div w:id="1417557449">
      <w:bodyDiv w:val="1"/>
      <w:marLeft w:val="0"/>
      <w:marRight w:val="0"/>
      <w:marTop w:val="0"/>
      <w:marBottom w:val="0"/>
      <w:divBdr>
        <w:top w:val="none" w:sz="0" w:space="0" w:color="auto"/>
        <w:left w:val="none" w:sz="0" w:space="0" w:color="auto"/>
        <w:bottom w:val="none" w:sz="0" w:space="0" w:color="auto"/>
        <w:right w:val="none" w:sz="0" w:space="0" w:color="auto"/>
      </w:divBdr>
    </w:div>
    <w:div w:id="1418793247">
      <w:bodyDiv w:val="1"/>
      <w:marLeft w:val="0"/>
      <w:marRight w:val="0"/>
      <w:marTop w:val="0"/>
      <w:marBottom w:val="0"/>
      <w:divBdr>
        <w:top w:val="none" w:sz="0" w:space="0" w:color="auto"/>
        <w:left w:val="none" w:sz="0" w:space="0" w:color="auto"/>
        <w:bottom w:val="none" w:sz="0" w:space="0" w:color="auto"/>
        <w:right w:val="none" w:sz="0" w:space="0" w:color="auto"/>
      </w:divBdr>
    </w:div>
    <w:div w:id="1428843783">
      <w:bodyDiv w:val="1"/>
      <w:marLeft w:val="0"/>
      <w:marRight w:val="0"/>
      <w:marTop w:val="0"/>
      <w:marBottom w:val="0"/>
      <w:divBdr>
        <w:top w:val="none" w:sz="0" w:space="0" w:color="auto"/>
        <w:left w:val="none" w:sz="0" w:space="0" w:color="auto"/>
        <w:bottom w:val="none" w:sz="0" w:space="0" w:color="auto"/>
        <w:right w:val="none" w:sz="0" w:space="0" w:color="auto"/>
      </w:divBdr>
    </w:div>
    <w:div w:id="1458259917">
      <w:bodyDiv w:val="1"/>
      <w:marLeft w:val="0"/>
      <w:marRight w:val="0"/>
      <w:marTop w:val="0"/>
      <w:marBottom w:val="0"/>
      <w:divBdr>
        <w:top w:val="none" w:sz="0" w:space="0" w:color="auto"/>
        <w:left w:val="none" w:sz="0" w:space="0" w:color="auto"/>
        <w:bottom w:val="none" w:sz="0" w:space="0" w:color="auto"/>
        <w:right w:val="none" w:sz="0" w:space="0" w:color="auto"/>
      </w:divBdr>
    </w:div>
    <w:div w:id="1463189116">
      <w:bodyDiv w:val="1"/>
      <w:marLeft w:val="0"/>
      <w:marRight w:val="0"/>
      <w:marTop w:val="0"/>
      <w:marBottom w:val="0"/>
      <w:divBdr>
        <w:top w:val="none" w:sz="0" w:space="0" w:color="auto"/>
        <w:left w:val="none" w:sz="0" w:space="0" w:color="auto"/>
        <w:bottom w:val="none" w:sz="0" w:space="0" w:color="auto"/>
        <w:right w:val="none" w:sz="0" w:space="0" w:color="auto"/>
      </w:divBdr>
    </w:div>
    <w:div w:id="1541094448">
      <w:bodyDiv w:val="1"/>
      <w:marLeft w:val="0"/>
      <w:marRight w:val="0"/>
      <w:marTop w:val="0"/>
      <w:marBottom w:val="0"/>
      <w:divBdr>
        <w:top w:val="none" w:sz="0" w:space="0" w:color="auto"/>
        <w:left w:val="none" w:sz="0" w:space="0" w:color="auto"/>
        <w:bottom w:val="none" w:sz="0" w:space="0" w:color="auto"/>
        <w:right w:val="none" w:sz="0" w:space="0" w:color="auto"/>
      </w:divBdr>
    </w:div>
    <w:div w:id="1573276248">
      <w:bodyDiv w:val="1"/>
      <w:marLeft w:val="0"/>
      <w:marRight w:val="0"/>
      <w:marTop w:val="0"/>
      <w:marBottom w:val="0"/>
      <w:divBdr>
        <w:top w:val="none" w:sz="0" w:space="0" w:color="auto"/>
        <w:left w:val="none" w:sz="0" w:space="0" w:color="auto"/>
        <w:bottom w:val="none" w:sz="0" w:space="0" w:color="auto"/>
        <w:right w:val="none" w:sz="0" w:space="0" w:color="auto"/>
      </w:divBdr>
    </w:div>
    <w:div w:id="1647391099">
      <w:bodyDiv w:val="1"/>
      <w:marLeft w:val="0"/>
      <w:marRight w:val="0"/>
      <w:marTop w:val="0"/>
      <w:marBottom w:val="0"/>
      <w:divBdr>
        <w:top w:val="none" w:sz="0" w:space="0" w:color="auto"/>
        <w:left w:val="none" w:sz="0" w:space="0" w:color="auto"/>
        <w:bottom w:val="none" w:sz="0" w:space="0" w:color="auto"/>
        <w:right w:val="none" w:sz="0" w:space="0" w:color="auto"/>
      </w:divBdr>
    </w:div>
    <w:div w:id="1727607039">
      <w:bodyDiv w:val="1"/>
      <w:marLeft w:val="0"/>
      <w:marRight w:val="0"/>
      <w:marTop w:val="0"/>
      <w:marBottom w:val="0"/>
      <w:divBdr>
        <w:top w:val="none" w:sz="0" w:space="0" w:color="auto"/>
        <w:left w:val="none" w:sz="0" w:space="0" w:color="auto"/>
        <w:bottom w:val="none" w:sz="0" w:space="0" w:color="auto"/>
        <w:right w:val="none" w:sz="0" w:space="0" w:color="auto"/>
      </w:divBdr>
    </w:div>
    <w:div w:id="1855729823">
      <w:bodyDiv w:val="1"/>
      <w:marLeft w:val="0"/>
      <w:marRight w:val="0"/>
      <w:marTop w:val="0"/>
      <w:marBottom w:val="0"/>
      <w:divBdr>
        <w:top w:val="none" w:sz="0" w:space="0" w:color="auto"/>
        <w:left w:val="none" w:sz="0" w:space="0" w:color="auto"/>
        <w:bottom w:val="none" w:sz="0" w:space="0" w:color="auto"/>
        <w:right w:val="none" w:sz="0" w:space="0" w:color="auto"/>
      </w:divBdr>
    </w:div>
    <w:div w:id="1892033794">
      <w:bodyDiv w:val="1"/>
      <w:marLeft w:val="0"/>
      <w:marRight w:val="0"/>
      <w:marTop w:val="0"/>
      <w:marBottom w:val="0"/>
      <w:divBdr>
        <w:top w:val="none" w:sz="0" w:space="0" w:color="auto"/>
        <w:left w:val="none" w:sz="0" w:space="0" w:color="auto"/>
        <w:bottom w:val="none" w:sz="0" w:space="0" w:color="auto"/>
        <w:right w:val="none" w:sz="0" w:space="0" w:color="auto"/>
      </w:divBdr>
    </w:div>
    <w:div w:id="1920671283">
      <w:bodyDiv w:val="1"/>
      <w:marLeft w:val="0"/>
      <w:marRight w:val="0"/>
      <w:marTop w:val="0"/>
      <w:marBottom w:val="0"/>
      <w:divBdr>
        <w:top w:val="none" w:sz="0" w:space="0" w:color="auto"/>
        <w:left w:val="none" w:sz="0" w:space="0" w:color="auto"/>
        <w:bottom w:val="none" w:sz="0" w:space="0" w:color="auto"/>
        <w:right w:val="none" w:sz="0" w:space="0" w:color="auto"/>
      </w:divBdr>
    </w:div>
    <w:div w:id="1971324993">
      <w:bodyDiv w:val="1"/>
      <w:marLeft w:val="0"/>
      <w:marRight w:val="0"/>
      <w:marTop w:val="0"/>
      <w:marBottom w:val="0"/>
      <w:divBdr>
        <w:top w:val="none" w:sz="0" w:space="0" w:color="auto"/>
        <w:left w:val="none" w:sz="0" w:space="0" w:color="auto"/>
        <w:bottom w:val="none" w:sz="0" w:space="0" w:color="auto"/>
        <w:right w:val="none" w:sz="0" w:space="0" w:color="auto"/>
      </w:divBdr>
    </w:div>
    <w:div w:id="1980068616">
      <w:bodyDiv w:val="1"/>
      <w:marLeft w:val="0"/>
      <w:marRight w:val="0"/>
      <w:marTop w:val="0"/>
      <w:marBottom w:val="0"/>
      <w:divBdr>
        <w:top w:val="none" w:sz="0" w:space="0" w:color="auto"/>
        <w:left w:val="none" w:sz="0" w:space="0" w:color="auto"/>
        <w:bottom w:val="none" w:sz="0" w:space="0" w:color="auto"/>
        <w:right w:val="none" w:sz="0" w:space="0" w:color="auto"/>
      </w:divBdr>
    </w:div>
    <w:div w:id="2003579969">
      <w:bodyDiv w:val="1"/>
      <w:marLeft w:val="0"/>
      <w:marRight w:val="0"/>
      <w:marTop w:val="0"/>
      <w:marBottom w:val="0"/>
      <w:divBdr>
        <w:top w:val="none" w:sz="0" w:space="0" w:color="auto"/>
        <w:left w:val="none" w:sz="0" w:space="0" w:color="auto"/>
        <w:bottom w:val="none" w:sz="0" w:space="0" w:color="auto"/>
        <w:right w:val="none" w:sz="0" w:space="0" w:color="auto"/>
      </w:divBdr>
    </w:div>
    <w:div w:id="2067946339">
      <w:bodyDiv w:val="1"/>
      <w:marLeft w:val="0"/>
      <w:marRight w:val="0"/>
      <w:marTop w:val="0"/>
      <w:marBottom w:val="0"/>
      <w:divBdr>
        <w:top w:val="none" w:sz="0" w:space="0" w:color="auto"/>
        <w:left w:val="none" w:sz="0" w:space="0" w:color="auto"/>
        <w:bottom w:val="none" w:sz="0" w:space="0" w:color="auto"/>
        <w:right w:val="none" w:sz="0" w:space="0" w:color="auto"/>
      </w:divBdr>
    </w:div>
    <w:div w:id="213948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krs.ms.gov.pl/web/wyszukiwarka-krs/strona-glowna/"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d.ceidg.gov.pl/CEIDG/CEIDG.Public.UI/Search.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krs.ms.gov.pl/web/wyszukiwarka-krs/strona-glowna/"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prod.ceidg.gov.pl/CEIDG/CEIDG.Public.UI/Search.aspx"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41blsz.wp.mil.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1CDB6E-7139-4214-840B-B667FCE8E6B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A7D5E70-6440-4760-82A0-2BE586948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16332</TotalTime>
  <Pages>14</Pages>
  <Words>3555</Words>
  <Characters>21334</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jaworek4272</dc:creator>
  <cp:keywords/>
  <dc:description/>
  <cp:lastModifiedBy>Mikusek Anna</cp:lastModifiedBy>
  <cp:revision>1264</cp:revision>
  <cp:lastPrinted>2024-10-21T12:56:00Z</cp:lastPrinted>
  <dcterms:created xsi:type="dcterms:W3CDTF">2019-11-10T20:16:00Z</dcterms:created>
  <dcterms:modified xsi:type="dcterms:W3CDTF">2024-10-22T07:13:00Z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39cec3bb-04b1-4e4b-a48e-66120a65611e</vt:lpwstr>
  </property>
  <property fmtid="{D5CDD505-2E9C-101B-9397-08002B2CF9AE}" pid="3" name="bjSaver">
    <vt:lpwstr>RUK5M0Em0rl1wiGMIB/hadlGQfF8zLMy</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